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3D00" w:rsidRPr="00365321" w:rsidRDefault="00513D00" w:rsidP="00513D00">
      <w:pPr>
        <w:contextualSpacing/>
        <w:jc w:val="center"/>
        <w:rPr>
          <w:b/>
          <w:sz w:val="28"/>
          <w:szCs w:val="28"/>
        </w:rPr>
      </w:pPr>
      <w:r w:rsidRPr="00365321">
        <w:rPr>
          <w:b/>
          <w:sz w:val="28"/>
          <w:szCs w:val="28"/>
        </w:rPr>
        <w:t>Автономная некоммерческая организация высшего образования</w:t>
      </w:r>
    </w:p>
    <w:p w:rsidR="00513D00" w:rsidRPr="00365321" w:rsidRDefault="00513D00" w:rsidP="00513D00">
      <w:pPr>
        <w:contextualSpacing/>
        <w:jc w:val="center"/>
        <w:rPr>
          <w:b/>
          <w:sz w:val="28"/>
          <w:szCs w:val="28"/>
        </w:rPr>
      </w:pPr>
      <w:r w:rsidRPr="00365321">
        <w:rPr>
          <w:b/>
          <w:sz w:val="28"/>
          <w:szCs w:val="28"/>
        </w:rPr>
        <w:t>«Открытый университет экономики, управления и права»</w:t>
      </w:r>
    </w:p>
    <w:p w:rsidR="00513D00" w:rsidRPr="00365321" w:rsidRDefault="00513D00" w:rsidP="00513D00">
      <w:pPr>
        <w:contextualSpacing/>
        <w:jc w:val="center"/>
        <w:rPr>
          <w:sz w:val="28"/>
          <w:szCs w:val="28"/>
        </w:rPr>
      </w:pPr>
      <w:r w:rsidRPr="00365321">
        <w:rPr>
          <w:b/>
          <w:sz w:val="28"/>
          <w:szCs w:val="28"/>
        </w:rPr>
        <w:t>(АНО ВО ОУЭП)</w:t>
      </w:r>
    </w:p>
    <w:p w:rsidR="00513D00" w:rsidRPr="00365321" w:rsidRDefault="00513D00" w:rsidP="00513D00">
      <w:pPr>
        <w:tabs>
          <w:tab w:val="left" w:pos="900"/>
          <w:tab w:val="left" w:pos="1080"/>
        </w:tabs>
        <w:suppressAutoHyphens/>
        <w:ind w:firstLine="709"/>
        <w:contextualSpacing/>
        <w:jc w:val="both"/>
        <w:rPr>
          <w:b/>
          <w:sz w:val="20"/>
        </w:rPr>
      </w:pPr>
    </w:p>
    <w:p w:rsidR="00513D00" w:rsidRPr="00365321" w:rsidRDefault="00513D00" w:rsidP="00513D00">
      <w:pPr>
        <w:tabs>
          <w:tab w:val="left" w:pos="900"/>
          <w:tab w:val="left" w:pos="1080"/>
        </w:tabs>
        <w:suppressAutoHyphens/>
        <w:ind w:firstLine="709"/>
        <w:contextualSpacing/>
        <w:jc w:val="right"/>
        <w:rPr>
          <w:b/>
          <w:sz w:val="20"/>
        </w:rPr>
      </w:pPr>
    </w:p>
    <w:p w:rsidR="00513D00" w:rsidRPr="00664516" w:rsidRDefault="00513D00" w:rsidP="00513D00">
      <w:pPr>
        <w:tabs>
          <w:tab w:val="left" w:pos="900"/>
          <w:tab w:val="left" w:pos="1080"/>
        </w:tabs>
        <w:suppressAutoHyphens/>
        <w:ind w:firstLine="709"/>
        <w:contextualSpacing/>
        <w:jc w:val="right"/>
        <w:rPr>
          <w:b/>
          <w:sz w:val="20"/>
        </w:rPr>
      </w:pPr>
      <w:r w:rsidRPr="00664516">
        <w:rPr>
          <w:b/>
          <w:sz w:val="20"/>
        </w:rPr>
        <w:t>УТВЕРЖДАЮ:</w:t>
      </w:r>
    </w:p>
    <w:p w:rsidR="00513D00" w:rsidRPr="00664516" w:rsidRDefault="00513D00" w:rsidP="00513D00">
      <w:pPr>
        <w:tabs>
          <w:tab w:val="left" w:pos="900"/>
          <w:tab w:val="left" w:pos="1080"/>
        </w:tabs>
        <w:suppressAutoHyphens/>
        <w:ind w:firstLine="709"/>
        <w:contextualSpacing/>
        <w:jc w:val="right"/>
        <w:rPr>
          <w:sz w:val="20"/>
        </w:rPr>
      </w:pPr>
      <w:r w:rsidRPr="00664516">
        <w:rPr>
          <w:sz w:val="20"/>
        </w:rPr>
        <w:t>Ректор АНО ВО ОУЭП, Фокина В.Н.</w:t>
      </w:r>
    </w:p>
    <w:p w:rsidR="00513D00" w:rsidRPr="00664516" w:rsidRDefault="00513D00" w:rsidP="00513D00">
      <w:pPr>
        <w:tabs>
          <w:tab w:val="left" w:pos="900"/>
          <w:tab w:val="left" w:pos="1080"/>
        </w:tabs>
        <w:suppressAutoHyphens/>
        <w:ind w:firstLine="709"/>
        <w:contextualSpacing/>
        <w:jc w:val="right"/>
        <w:rPr>
          <w:b/>
          <w:sz w:val="20"/>
        </w:rPr>
      </w:pPr>
    </w:p>
    <w:p w:rsidR="00513D00" w:rsidRPr="00664516" w:rsidRDefault="00513D00" w:rsidP="00513D00">
      <w:pPr>
        <w:tabs>
          <w:tab w:val="left" w:pos="900"/>
          <w:tab w:val="left" w:pos="1080"/>
        </w:tabs>
        <w:suppressAutoHyphens/>
        <w:ind w:firstLine="709"/>
        <w:contextualSpacing/>
        <w:jc w:val="right"/>
        <w:rPr>
          <w:b/>
          <w:sz w:val="20"/>
        </w:rPr>
      </w:pPr>
      <w:r w:rsidRPr="00664516">
        <w:rPr>
          <w:b/>
          <w:noProof/>
          <w:sz w:val="20"/>
        </w:rPr>
        <w:drawing>
          <wp:inline distT="0" distB="0" distL="0" distR="0" wp14:anchorId="088FA1E8" wp14:editId="0942EBB2">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513D00" w:rsidRPr="00664516" w:rsidRDefault="00513D00" w:rsidP="00513D00">
      <w:pPr>
        <w:tabs>
          <w:tab w:val="left" w:pos="900"/>
          <w:tab w:val="left" w:pos="1080"/>
        </w:tabs>
        <w:suppressAutoHyphens/>
        <w:ind w:firstLine="709"/>
        <w:contextualSpacing/>
        <w:jc w:val="right"/>
        <w:rPr>
          <w:sz w:val="20"/>
        </w:rPr>
      </w:pPr>
      <w:r w:rsidRPr="00664516">
        <w:rPr>
          <w:sz w:val="20"/>
        </w:rPr>
        <w:t>19 апреля 2023 г.</w:t>
      </w:r>
    </w:p>
    <w:p w:rsidR="00513D00" w:rsidRPr="00664516" w:rsidRDefault="00513D00" w:rsidP="00513D00">
      <w:pPr>
        <w:tabs>
          <w:tab w:val="left" w:pos="900"/>
          <w:tab w:val="left" w:pos="1080"/>
        </w:tabs>
        <w:suppressAutoHyphens/>
        <w:ind w:firstLine="709"/>
        <w:contextualSpacing/>
        <w:jc w:val="right"/>
        <w:rPr>
          <w:sz w:val="20"/>
        </w:rPr>
      </w:pPr>
    </w:p>
    <w:p w:rsidR="00513D00" w:rsidRPr="00664516" w:rsidRDefault="00513D00" w:rsidP="00513D00">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513D00" w:rsidRPr="00664516" w:rsidRDefault="00513D00" w:rsidP="00513D00">
      <w:pPr>
        <w:tabs>
          <w:tab w:val="left" w:pos="900"/>
          <w:tab w:val="left" w:pos="1080"/>
        </w:tabs>
        <w:suppressAutoHyphens/>
        <w:ind w:firstLine="709"/>
        <w:contextualSpacing/>
        <w:jc w:val="right"/>
        <w:rPr>
          <w:sz w:val="20"/>
        </w:rPr>
      </w:pPr>
      <w:r w:rsidRPr="00664516">
        <w:rPr>
          <w:sz w:val="20"/>
        </w:rPr>
        <w:t xml:space="preserve">Протокол N 9 от 19.04.2023 </w:t>
      </w:r>
    </w:p>
    <w:p w:rsidR="00A51A4B" w:rsidRDefault="00A51A4B" w:rsidP="00A51A4B">
      <w:pPr>
        <w:tabs>
          <w:tab w:val="left" w:pos="900"/>
          <w:tab w:val="left" w:pos="1080"/>
        </w:tabs>
        <w:suppressAutoHyphens/>
        <w:spacing w:before="0" w:beforeAutospacing="0" w:after="0" w:afterAutospacing="0"/>
        <w:ind w:firstLine="709"/>
        <w:jc w:val="right"/>
      </w:pPr>
    </w:p>
    <w:p w:rsidR="00A51A4B" w:rsidRDefault="00A51A4B" w:rsidP="00A51A4B">
      <w:pPr>
        <w:tabs>
          <w:tab w:val="left" w:pos="900"/>
          <w:tab w:val="left" w:pos="1080"/>
        </w:tabs>
        <w:suppressAutoHyphens/>
        <w:spacing w:before="0" w:beforeAutospacing="0" w:after="0" w:afterAutospacing="0"/>
      </w:pPr>
    </w:p>
    <w:p w:rsidR="00A51A4B" w:rsidRDefault="00A51A4B" w:rsidP="00A51A4B">
      <w:pPr>
        <w:tabs>
          <w:tab w:val="left" w:pos="900"/>
          <w:tab w:val="left" w:pos="1080"/>
        </w:tabs>
        <w:suppressAutoHyphens/>
        <w:spacing w:before="0" w:beforeAutospacing="0" w:after="0" w:afterAutospacing="0"/>
        <w:ind w:firstLine="709"/>
        <w:jc w:val="center"/>
      </w:pPr>
    </w:p>
    <w:p w:rsidR="00A51A4B" w:rsidRDefault="00A51A4B" w:rsidP="00A51A4B">
      <w:pPr>
        <w:tabs>
          <w:tab w:val="left" w:pos="900"/>
          <w:tab w:val="left" w:pos="1080"/>
        </w:tabs>
        <w:suppressAutoHyphens/>
        <w:spacing w:before="0" w:beforeAutospacing="0" w:after="0" w:afterAutospacing="0"/>
        <w:ind w:firstLine="709"/>
        <w:jc w:val="center"/>
        <w:rPr>
          <w:b/>
        </w:rPr>
      </w:pPr>
      <w:r>
        <w:rPr>
          <w:b/>
        </w:rPr>
        <w:t>РАБОЧАЯ ПРОГРАММА</w:t>
      </w:r>
    </w:p>
    <w:p w:rsidR="00A51A4B" w:rsidRDefault="00A51A4B" w:rsidP="00A51A4B">
      <w:pPr>
        <w:tabs>
          <w:tab w:val="left" w:pos="900"/>
          <w:tab w:val="left" w:pos="1080"/>
        </w:tabs>
        <w:suppressAutoHyphens/>
        <w:spacing w:before="0" w:beforeAutospacing="0" w:after="0" w:afterAutospacing="0"/>
        <w:ind w:firstLine="709"/>
        <w:jc w:val="center"/>
        <w:rPr>
          <w:b/>
        </w:rPr>
      </w:pPr>
    </w:p>
    <w:p w:rsidR="00A51A4B" w:rsidRDefault="00A51A4B" w:rsidP="00A51A4B">
      <w:pPr>
        <w:tabs>
          <w:tab w:val="left" w:pos="900"/>
          <w:tab w:val="left" w:pos="1080"/>
        </w:tabs>
        <w:suppressAutoHyphens/>
        <w:spacing w:before="0" w:beforeAutospacing="0" w:after="0" w:afterAutospacing="0"/>
        <w:ind w:firstLine="709"/>
        <w:jc w:val="center"/>
        <w:rPr>
          <w:b/>
        </w:rPr>
      </w:pPr>
      <w:r>
        <w:rPr>
          <w:b/>
        </w:rPr>
        <w:t>по дисциплине</w:t>
      </w:r>
    </w:p>
    <w:p w:rsidR="00A51A4B" w:rsidRDefault="00A51A4B" w:rsidP="00A51A4B">
      <w:pPr>
        <w:tabs>
          <w:tab w:val="left" w:pos="900"/>
          <w:tab w:val="left" w:pos="1080"/>
        </w:tabs>
        <w:suppressAutoHyphens/>
        <w:spacing w:before="0" w:beforeAutospacing="0" w:after="0" w:afterAutospacing="0"/>
        <w:ind w:firstLine="709"/>
        <w:jc w:val="center"/>
        <w:rPr>
          <w:b/>
        </w:rPr>
      </w:pPr>
    </w:p>
    <w:p w:rsidR="00A51A4B" w:rsidRDefault="00A51A4B" w:rsidP="00A51A4B">
      <w:pPr>
        <w:tabs>
          <w:tab w:val="left" w:pos="900"/>
          <w:tab w:val="left" w:pos="1080"/>
        </w:tabs>
        <w:suppressAutoHyphens/>
        <w:spacing w:before="0" w:beforeAutospacing="0" w:after="0" w:afterAutospacing="0"/>
        <w:ind w:firstLine="709"/>
        <w:jc w:val="center"/>
      </w:pPr>
      <w:r>
        <w:t>Наименование дисциплины Б1.В.03 Проблемы уголовно-правового регулирования</w:t>
      </w:r>
    </w:p>
    <w:p w:rsidR="00A51A4B" w:rsidRDefault="00A51A4B" w:rsidP="00A51A4B">
      <w:pPr>
        <w:tabs>
          <w:tab w:val="left" w:pos="900"/>
          <w:tab w:val="left" w:pos="1080"/>
        </w:tabs>
        <w:suppressAutoHyphens/>
        <w:spacing w:before="0" w:beforeAutospacing="0" w:after="0" w:afterAutospacing="0"/>
        <w:ind w:firstLine="709"/>
        <w:jc w:val="center"/>
      </w:pPr>
      <w:r>
        <w:t>Образовательная программа направления подготовки 40.04.01 «Юриспруденция», направленность (профиль): «</w:t>
      </w:r>
      <w:r>
        <w:rPr>
          <w:spacing w:val="7"/>
        </w:rPr>
        <w:t xml:space="preserve">Уголовное право, криминология, </w:t>
      </w:r>
      <w:r>
        <w:rPr>
          <w:spacing w:val="7"/>
        </w:rPr>
        <w:br/>
        <w:t>уголовно-исполнительное право</w:t>
      </w:r>
      <w:r>
        <w:t>»</w:t>
      </w:r>
    </w:p>
    <w:p w:rsidR="00A51A4B" w:rsidRDefault="00A51A4B" w:rsidP="00A51A4B">
      <w:pPr>
        <w:tabs>
          <w:tab w:val="left" w:pos="900"/>
          <w:tab w:val="left" w:pos="1080"/>
        </w:tabs>
        <w:suppressAutoHyphens/>
        <w:spacing w:before="0" w:beforeAutospacing="0" w:after="0" w:afterAutospacing="0"/>
        <w:ind w:firstLine="709"/>
        <w:rPr>
          <w:b/>
          <w:sz w:val="20"/>
          <w:szCs w:val="20"/>
        </w:rPr>
      </w:pPr>
    </w:p>
    <w:p w:rsidR="00A51A4B" w:rsidRDefault="00A51A4B" w:rsidP="00A51A4B">
      <w:pPr>
        <w:tabs>
          <w:tab w:val="left" w:pos="900"/>
          <w:tab w:val="left" w:pos="1080"/>
        </w:tabs>
        <w:suppressAutoHyphens/>
        <w:spacing w:before="0" w:beforeAutospacing="0" w:after="0" w:afterAutospacing="0"/>
        <w:ind w:firstLine="709"/>
        <w:jc w:val="right"/>
        <w:rPr>
          <w:sz w:val="20"/>
          <w:szCs w:val="20"/>
        </w:rPr>
      </w:pPr>
    </w:p>
    <w:p w:rsidR="00A51A4B" w:rsidRDefault="00A51A4B" w:rsidP="00A51A4B">
      <w:pPr>
        <w:tabs>
          <w:tab w:val="left" w:pos="900"/>
          <w:tab w:val="left" w:pos="1080"/>
        </w:tabs>
        <w:suppressAutoHyphens/>
        <w:spacing w:before="0" w:beforeAutospacing="0" w:after="0" w:afterAutospacing="0"/>
        <w:ind w:firstLine="709"/>
        <w:jc w:val="right"/>
        <w:rPr>
          <w:sz w:val="20"/>
          <w:szCs w:val="20"/>
        </w:rPr>
      </w:pPr>
    </w:p>
    <w:p w:rsidR="00A51A4B" w:rsidRDefault="00A51A4B" w:rsidP="00A51A4B">
      <w:pPr>
        <w:tabs>
          <w:tab w:val="left" w:pos="900"/>
          <w:tab w:val="left" w:pos="1080"/>
        </w:tabs>
        <w:suppressAutoHyphens/>
        <w:spacing w:before="0" w:beforeAutospacing="0" w:after="0" w:afterAutospacing="0"/>
        <w:ind w:firstLine="709"/>
        <w:jc w:val="right"/>
        <w:rPr>
          <w:sz w:val="20"/>
          <w:szCs w:val="20"/>
        </w:rPr>
      </w:pPr>
    </w:p>
    <w:p w:rsidR="00A51A4B" w:rsidRDefault="00A51A4B" w:rsidP="00A51A4B">
      <w:pPr>
        <w:tabs>
          <w:tab w:val="left" w:pos="900"/>
          <w:tab w:val="left" w:pos="1080"/>
        </w:tabs>
        <w:suppressAutoHyphens/>
        <w:spacing w:before="0" w:beforeAutospacing="0" w:after="0" w:afterAutospacing="0"/>
        <w:ind w:firstLine="709"/>
        <w:jc w:val="right"/>
        <w:rPr>
          <w:sz w:val="20"/>
          <w:szCs w:val="20"/>
        </w:rPr>
      </w:pPr>
    </w:p>
    <w:p w:rsidR="00A51A4B" w:rsidRDefault="00A51A4B" w:rsidP="00A51A4B">
      <w:pPr>
        <w:tabs>
          <w:tab w:val="left" w:pos="900"/>
          <w:tab w:val="left" w:pos="1080"/>
        </w:tabs>
        <w:suppressAutoHyphens/>
        <w:spacing w:before="0" w:beforeAutospacing="0" w:after="0" w:afterAutospacing="0"/>
        <w:rPr>
          <w:sz w:val="20"/>
          <w:szCs w:val="20"/>
        </w:rPr>
      </w:pPr>
    </w:p>
    <w:p w:rsidR="00A51A4B" w:rsidRDefault="00A51A4B" w:rsidP="00A51A4B">
      <w:pPr>
        <w:tabs>
          <w:tab w:val="left" w:pos="900"/>
          <w:tab w:val="left" w:pos="1080"/>
        </w:tabs>
        <w:suppressAutoHyphens/>
        <w:spacing w:before="0" w:beforeAutospacing="0" w:after="0" w:afterAutospacing="0"/>
        <w:ind w:firstLine="709"/>
        <w:jc w:val="right"/>
        <w:rPr>
          <w:sz w:val="20"/>
          <w:szCs w:val="20"/>
        </w:rPr>
      </w:pPr>
    </w:p>
    <w:p w:rsidR="00A51A4B" w:rsidRDefault="00513D00" w:rsidP="00A51A4B">
      <w:pPr>
        <w:tabs>
          <w:tab w:val="left" w:pos="900"/>
          <w:tab w:val="left" w:pos="1080"/>
        </w:tabs>
        <w:suppressAutoHyphens/>
        <w:spacing w:before="0" w:beforeAutospacing="0" w:after="0" w:afterAutospacing="0"/>
        <w:ind w:firstLine="709"/>
        <w:jc w:val="right"/>
        <w:rPr>
          <w:sz w:val="20"/>
          <w:szCs w:val="20"/>
        </w:rPr>
      </w:pPr>
      <w:r>
        <w:rPr>
          <w:sz w:val="20"/>
          <w:szCs w:val="20"/>
        </w:rPr>
        <w:t xml:space="preserve"> </w:t>
      </w:r>
    </w:p>
    <w:p w:rsidR="00A51A4B" w:rsidRDefault="00A51A4B" w:rsidP="00A51A4B">
      <w:pPr>
        <w:tabs>
          <w:tab w:val="left" w:pos="900"/>
          <w:tab w:val="left" w:pos="1080"/>
        </w:tabs>
        <w:suppressAutoHyphens/>
        <w:spacing w:before="0" w:beforeAutospacing="0" w:after="0" w:afterAutospacing="0"/>
        <w:ind w:firstLine="709"/>
        <w:rPr>
          <w:sz w:val="20"/>
          <w:szCs w:val="20"/>
        </w:rPr>
      </w:pPr>
    </w:p>
    <w:p w:rsidR="00A51A4B" w:rsidRDefault="00A51A4B" w:rsidP="00A51A4B">
      <w:pPr>
        <w:tabs>
          <w:tab w:val="left" w:pos="900"/>
          <w:tab w:val="left" w:pos="1080"/>
        </w:tabs>
        <w:suppressAutoHyphens/>
        <w:spacing w:before="0" w:beforeAutospacing="0" w:after="0" w:afterAutospacing="0"/>
        <w:ind w:firstLine="709"/>
        <w:rPr>
          <w:sz w:val="20"/>
          <w:szCs w:val="20"/>
        </w:rPr>
      </w:pPr>
    </w:p>
    <w:p w:rsidR="00A51A4B" w:rsidRDefault="00A51A4B" w:rsidP="00A51A4B">
      <w:pPr>
        <w:tabs>
          <w:tab w:val="left" w:pos="900"/>
          <w:tab w:val="left" w:pos="1080"/>
        </w:tabs>
        <w:suppressAutoHyphens/>
        <w:spacing w:before="0" w:beforeAutospacing="0" w:after="0" w:afterAutospacing="0"/>
        <w:ind w:firstLine="709"/>
        <w:rPr>
          <w:sz w:val="20"/>
          <w:szCs w:val="20"/>
        </w:rPr>
      </w:pPr>
    </w:p>
    <w:p w:rsidR="00A51A4B" w:rsidRDefault="00A51A4B" w:rsidP="00A51A4B">
      <w:pPr>
        <w:tabs>
          <w:tab w:val="left" w:pos="900"/>
          <w:tab w:val="left" w:pos="1080"/>
        </w:tabs>
        <w:suppressAutoHyphens/>
        <w:spacing w:before="0" w:beforeAutospacing="0" w:after="0" w:afterAutospacing="0"/>
        <w:rPr>
          <w:sz w:val="20"/>
          <w:szCs w:val="20"/>
          <w:u w:val="single"/>
        </w:rPr>
      </w:pPr>
      <w:r>
        <w:rPr>
          <w:sz w:val="20"/>
          <w:szCs w:val="20"/>
        </w:rPr>
        <w:t xml:space="preserve">Квалификация - </w:t>
      </w:r>
      <w:r>
        <w:rPr>
          <w:sz w:val="20"/>
          <w:szCs w:val="20"/>
          <w:u w:val="single"/>
        </w:rPr>
        <w:t>магистр</w:t>
      </w:r>
    </w:p>
    <w:p w:rsidR="00A51A4B" w:rsidRDefault="00A51A4B" w:rsidP="00A51A4B">
      <w:pPr>
        <w:tabs>
          <w:tab w:val="left" w:pos="900"/>
          <w:tab w:val="left" w:pos="1080"/>
        </w:tabs>
        <w:suppressAutoHyphens/>
        <w:spacing w:before="0" w:beforeAutospacing="0" w:after="0" w:afterAutospacing="0"/>
        <w:ind w:firstLine="709"/>
        <w:rPr>
          <w:sz w:val="20"/>
          <w:szCs w:val="20"/>
          <w:u w:val="single"/>
        </w:rPr>
      </w:pPr>
    </w:p>
    <w:p w:rsidR="00A51A4B" w:rsidRDefault="00A51A4B" w:rsidP="00A51A4B">
      <w:pPr>
        <w:tabs>
          <w:tab w:val="left" w:pos="900"/>
          <w:tab w:val="left" w:pos="1080"/>
        </w:tabs>
        <w:suppressAutoHyphens/>
        <w:spacing w:before="0" w:beforeAutospacing="0" w:after="0" w:afterAutospacing="0"/>
        <w:ind w:firstLine="709"/>
        <w:rPr>
          <w:sz w:val="20"/>
          <w:szCs w:val="20"/>
          <w:u w:val="single"/>
        </w:rPr>
      </w:pPr>
    </w:p>
    <w:p w:rsidR="00A51A4B" w:rsidRDefault="00A51A4B" w:rsidP="00A51A4B">
      <w:pPr>
        <w:tabs>
          <w:tab w:val="left" w:pos="900"/>
          <w:tab w:val="left" w:pos="1080"/>
        </w:tabs>
        <w:suppressAutoHyphens/>
        <w:spacing w:before="0" w:beforeAutospacing="0" w:after="0" w:afterAutospacing="0"/>
        <w:rPr>
          <w:sz w:val="20"/>
          <w:szCs w:val="20"/>
        </w:rPr>
      </w:pPr>
      <w:r>
        <w:rPr>
          <w:b/>
          <w:sz w:val="20"/>
          <w:szCs w:val="20"/>
        </w:rPr>
        <w:t>Разработчик</w:t>
      </w:r>
      <w:r>
        <w:rPr>
          <w:sz w:val="20"/>
          <w:szCs w:val="20"/>
        </w:rPr>
        <w:t xml:space="preserve">: </w:t>
      </w:r>
    </w:p>
    <w:p w:rsidR="00A51A4B" w:rsidRDefault="00A51A4B" w:rsidP="00A51A4B">
      <w:pPr>
        <w:tabs>
          <w:tab w:val="left" w:pos="1080"/>
        </w:tabs>
        <w:suppressAutoHyphens/>
        <w:spacing w:before="0" w:beforeAutospacing="0" w:after="0" w:afterAutospacing="0"/>
        <w:jc w:val="both"/>
        <w:rPr>
          <w:sz w:val="20"/>
          <w:szCs w:val="20"/>
        </w:rPr>
      </w:pPr>
      <w:proofErr w:type="spellStart"/>
      <w:r>
        <w:rPr>
          <w:sz w:val="20"/>
          <w:szCs w:val="20"/>
        </w:rPr>
        <w:t>Давитадзе</w:t>
      </w:r>
      <w:proofErr w:type="spellEnd"/>
      <w:r>
        <w:rPr>
          <w:sz w:val="20"/>
          <w:szCs w:val="20"/>
        </w:rPr>
        <w:t xml:space="preserve"> М.Д., </w:t>
      </w:r>
      <w:proofErr w:type="spellStart"/>
      <w:r>
        <w:rPr>
          <w:sz w:val="20"/>
          <w:szCs w:val="20"/>
        </w:rPr>
        <w:t>д.ю.н</w:t>
      </w:r>
      <w:proofErr w:type="spellEnd"/>
      <w:r>
        <w:rPr>
          <w:sz w:val="20"/>
          <w:szCs w:val="20"/>
        </w:rPr>
        <w:t>., проф.</w:t>
      </w:r>
    </w:p>
    <w:p w:rsidR="00A51A4B" w:rsidRDefault="00A51A4B" w:rsidP="00A51A4B">
      <w:pPr>
        <w:tabs>
          <w:tab w:val="left" w:pos="900"/>
          <w:tab w:val="left" w:pos="1080"/>
        </w:tabs>
        <w:suppressAutoHyphens/>
        <w:spacing w:before="0" w:beforeAutospacing="0" w:after="0" w:afterAutospacing="0"/>
        <w:ind w:firstLine="709"/>
        <w:rPr>
          <w:sz w:val="20"/>
          <w:szCs w:val="20"/>
          <w:u w:val="single"/>
        </w:rPr>
      </w:pPr>
    </w:p>
    <w:p w:rsidR="00A51A4B" w:rsidRDefault="00A51A4B" w:rsidP="00A51A4B">
      <w:pPr>
        <w:tabs>
          <w:tab w:val="left" w:pos="900"/>
          <w:tab w:val="left" w:pos="1080"/>
        </w:tabs>
        <w:suppressAutoHyphens/>
        <w:spacing w:before="0" w:beforeAutospacing="0" w:after="0" w:afterAutospacing="0"/>
        <w:ind w:firstLine="709"/>
        <w:rPr>
          <w:sz w:val="20"/>
          <w:szCs w:val="20"/>
          <w:u w:val="single"/>
        </w:rPr>
      </w:pPr>
    </w:p>
    <w:p w:rsidR="00A51A4B" w:rsidRDefault="00A51A4B" w:rsidP="00A51A4B">
      <w:pPr>
        <w:tabs>
          <w:tab w:val="left" w:pos="900"/>
          <w:tab w:val="left" w:pos="1080"/>
        </w:tabs>
        <w:suppressAutoHyphens/>
        <w:spacing w:before="0" w:beforeAutospacing="0" w:after="0" w:afterAutospacing="0"/>
        <w:ind w:firstLine="709"/>
        <w:rPr>
          <w:sz w:val="20"/>
          <w:szCs w:val="20"/>
          <w:u w:val="single"/>
        </w:rPr>
      </w:pPr>
    </w:p>
    <w:p w:rsidR="005B69D2" w:rsidRPr="00D52134" w:rsidRDefault="00A51A4B" w:rsidP="00A51A4B">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513D00">
        <w:rPr>
          <w:sz w:val="20"/>
          <w:szCs w:val="20"/>
        </w:rPr>
        <w:t>3</w:t>
      </w:r>
      <w:bookmarkStart w:id="0" w:name="_GoBack"/>
      <w:bookmarkEnd w:id="0"/>
      <w:r w:rsidR="005B69D2" w:rsidRPr="00D52134">
        <w:rPr>
          <w:sz w:val="20"/>
          <w:szCs w:val="20"/>
        </w:rPr>
        <w:br w:type="page"/>
      </w:r>
    </w:p>
    <w:p w:rsidR="005B69D2" w:rsidRPr="0006796B" w:rsidRDefault="005B69D2" w:rsidP="005B69D2">
      <w:pPr>
        <w:pStyle w:val="1c"/>
        <w:tabs>
          <w:tab w:val="right" w:leader="dot" w:pos="9600"/>
        </w:tabs>
        <w:spacing w:before="0" w:beforeAutospacing="0" w:after="0" w:afterAutospacing="0"/>
        <w:ind w:left="0" w:firstLine="709"/>
        <w:rPr>
          <w:b/>
          <w:sz w:val="20"/>
        </w:rPr>
      </w:pPr>
      <w:r w:rsidRPr="0006796B">
        <w:rPr>
          <w:b/>
          <w:sz w:val="20"/>
        </w:rPr>
        <w:lastRenderedPageBreak/>
        <w:t>1 Цели и задачи дисциплины</w:t>
      </w:r>
    </w:p>
    <w:p w:rsidR="005B69D2" w:rsidRPr="00D52134" w:rsidRDefault="005B69D2" w:rsidP="005B69D2">
      <w:pPr>
        <w:tabs>
          <w:tab w:val="left" w:pos="1080"/>
        </w:tabs>
        <w:suppressAutoHyphens/>
        <w:spacing w:before="0" w:beforeAutospacing="0" w:after="0" w:afterAutospacing="0"/>
        <w:ind w:firstLine="709"/>
        <w:jc w:val="both"/>
        <w:rPr>
          <w:sz w:val="20"/>
          <w:szCs w:val="20"/>
        </w:rPr>
      </w:pPr>
      <w:r w:rsidRPr="00D52134">
        <w:rPr>
          <w:b/>
          <w:i/>
          <w:sz w:val="20"/>
          <w:szCs w:val="20"/>
        </w:rPr>
        <w:t>Цель дисциплины -</w:t>
      </w:r>
      <w:r w:rsidRPr="00D52134">
        <w:rPr>
          <w:sz w:val="20"/>
          <w:szCs w:val="20"/>
        </w:rPr>
        <w:t xml:space="preserve"> приобретение теоретических и практических знаний по уголовному праву, уяснения механизма упорядочения и охраны общественных отношений уголовно-правовыми средствами, а также механизма применения уголовного законодательства.</w:t>
      </w:r>
    </w:p>
    <w:p w:rsidR="005B69D2" w:rsidRPr="00D52134" w:rsidRDefault="005B69D2" w:rsidP="005B69D2">
      <w:pPr>
        <w:tabs>
          <w:tab w:val="left" w:pos="1080"/>
        </w:tabs>
        <w:suppressAutoHyphens/>
        <w:spacing w:before="0" w:beforeAutospacing="0" w:after="0" w:afterAutospacing="0"/>
        <w:ind w:firstLine="709"/>
        <w:jc w:val="both"/>
        <w:rPr>
          <w:b/>
          <w:i/>
          <w:sz w:val="20"/>
          <w:szCs w:val="20"/>
        </w:rPr>
      </w:pPr>
      <w:r w:rsidRPr="00D52134">
        <w:rPr>
          <w:b/>
          <w:i/>
          <w:sz w:val="20"/>
          <w:szCs w:val="20"/>
        </w:rPr>
        <w:t xml:space="preserve">Задачи дисциплины: </w:t>
      </w:r>
    </w:p>
    <w:p w:rsidR="005B69D2" w:rsidRPr="00D52134" w:rsidRDefault="005B69D2" w:rsidP="005B69D2">
      <w:pPr>
        <w:pStyle w:val="affffffffff0"/>
        <w:numPr>
          <w:ilvl w:val="0"/>
          <w:numId w:val="70"/>
        </w:numPr>
        <w:tabs>
          <w:tab w:val="left" w:pos="851"/>
        </w:tabs>
        <w:suppressAutoHyphens/>
        <w:spacing w:before="0" w:beforeAutospacing="0" w:after="0" w:afterAutospacing="0"/>
        <w:ind w:left="0" w:firstLine="709"/>
        <w:jc w:val="both"/>
        <w:rPr>
          <w:rFonts w:ascii="Times New Roman" w:hAnsi="Times New Roman"/>
          <w:sz w:val="20"/>
          <w:szCs w:val="20"/>
        </w:rPr>
      </w:pPr>
      <w:r w:rsidRPr="00D52134">
        <w:rPr>
          <w:rFonts w:ascii="Times New Roman" w:hAnsi="Times New Roman"/>
          <w:sz w:val="20"/>
          <w:szCs w:val="20"/>
        </w:rPr>
        <w:t>рассмотреть современные представления о целесообразности и эффективности уголовно-правовой охраны;</w:t>
      </w:r>
    </w:p>
    <w:p w:rsidR="005B69D2" w:rsidRPr="00D52134" w:rsidRDefault="005B69D2" w:rsidP="005B69D2">
      <w:pPr>
        <w:pStyle w:val="affffffffff0"/>
        <w:numPr>
          <w:ilvl w:val="0"/>
          <w:numId w:val="70"/>
        </w:numPr>
        <w:tabs>
          <w:tab w:val="left" w:pos="851"/>
        </w:tabs>
        <w:suppressAutoHyphens/>
        <w:spacing w:before="0" w:beforeAutospacing="0" w:after="0" w:afterAutospacing="0"/>
        <w:ind w:left="0" w:firstLine="709"/>
        <w:jc w:val="both"/>
        <w:rPr>
          <w:rFonts w:ascii="Times New Roman" w:hAnsi="Times New Roman"/>
          <w:sz w:val="20"/>
          <w:szCs w:val="20"/>
        </w:rPr>
      </w:pPr>
      <w:r w:rsidRPr="00D52134">
        <w:rPr>
          <w:rFonts w:ascii="Times New Roman" w:hAnsi="Times New Roman"/>
          <w:sz w:val="20"/>
          <w:szCs w:val="20"/>
        </w:rPr>
        <w:t xml:space="preserve">рассмотреть уголовно-правовое регулирование и механизм его реализации в свете современных представлений о законотворчестве и </w:t>
      </w:r>
      <w:proofErr w:type="spellStart"/>
      <w:r w:rsidRPr="00D52134">
        <w:rPr>
          <w:rFonts w:ascii="Times New Roman" w:hAnsi="Times New Roman"/>
          <w:sz w:val="20"/>
          <w:szCs w:val="20"/>
        </w:rPr>
        <w:t>правоприменении</w:t>
      </w:r>
      <w:proofErr w:type="spellEnd"/>
      <w:r w:rsidRPr="00D52134">
        <w:rPr>
          <w:rFonts w:ascii="Times New Roman" w:hAnsi="Times New Roman"/>
          <w:sz w:val="20"/>
          <w:szCs w:val="20"/>
        </w:rPr>
        <w:t>;</w:t>
      </w:r>
    </w:p>
    <w:p w:rsidR="005B69D2" w:rsidRPr="00D52134" w:rsidRDefault="005B69D2" w:rsidP="005B69D2">
      <w:pPr>
        <w:pStyle w:val="affffffffff0"/>
        <w:numPr>
          <w:ilvl w:val="0"/>
          <w:numId w:val="70"/>
        </w:numPr>
        <w:tabs>
          <w:tab w:val="left" w:pos="851"/>
        </w:tabs>
        <w:suppressAutoHyphens/>
        <w:spacing w:before="0" w:beforeAutospacing="0" w:after="0" w:afterAutospacing="0"/>
        <w:ind w:left="0" w:firstLine="709"/>
        <w:jc w:val="both"/>
        <w:rPr>
          <w:rFonts w:ascii="Times New Roman" w:hAnsi="Times New Roman"/>
          <w:sz w:val="20"/>
          <w:szCs w:val="20"/>
        </w:rPr>
      </w:pPr>
      <w:r w:rsidRPr="00D52134">
        <w:rPr>
          <w:rFonts w:ascii="Times New Roman" w:hAnsi="Times New Roman"/>
          <w:sz w:val="20"/>
          <w:szCs w:val="20"/>
        </w:rPr>
        <w:t>изучить современные проблемы в сфере уголовно-правового воздействия на общественные отношения.</w:t>
      </w:r>
    </w:p>
    <w:p w:rsidR="005B69D2" w:rsidRPr="00D52134" w:rsidRDefault="005B69D2" w:rsidP="005B69D2">
      <w:pPr>
        <w:tabs>
          <w:tab w:val="left" w:pos="1080"/>
        </w:tabs>
        <w:suppressAutoHyphens/>
        <w:spacing w:before="0" w:beforeAutospacing="0" w:after="0" w:afterAutospacing="0"/>
        <w:ind w:firstLine="709"/>
        <w:jc w:val="both"/>
        <w:rPr>
          <w:sz w:val="20"/>
          <w:szCs w:val="20"/>
        </w:rPr>
      </w:pPr>
    </w:p>
    <w:p w:rsidR="005B69D2" w:rsidRPr="0006796B" w:rsidRDefault="005B69D2" w:rsidP="005B69D2">
      <w:pPr>
        <w:pStyle w:val="1c"/>
        <w:tabs>
          <w:tab w:val="right" w:leader="dot" w:pos="9600"/>
        </w:tabs>
        <w:spacing w:before="0" w:beforeAutospacing="0" w:after="0" w:afterAutospacing="0"/>
        <w:ind w:left="0" w:firstLine="709"/>
        <w:rPr>
          <w:b/>
          <w:sz w:val="20"/>
        </w:rPr>
      </w:pPr>
      <w:r w:rsidRPr="0006796B">
        <w:rPr>
          <w:b/>
          <w:sz w:val="20"/>
        </w:rPr>
        <w:t>2 Место дисциплины в структуре ОП</w:t>
      </w:r>
    </w:p>
    <w:p w:rsidR="005B69D2" w:rsidRPr="00D52134" w:rsidRDefault="005B69D2" w:rsidP="005B69D2">
      <w:pPr>
        <w:pStyle w:val="af8"/>
        <w:tabs>
          <w:tab w:val="left" w:pos="900"/>
          <w:tab w:val="left" w:pos="1080"/>
        </w:tabs>
        <w:suppressAutoHyphens/>
        <w:ind w:firstLine="709"/>
        <w:jc w:val="both"/>
        <w:rPr>
          <w:rFonts w:ascii="Times New Roman" w:hAnsi="Times New Roman"/>
        </w:rPr>
      </w:pPr>
      <w:r w:rsidRPr="00D52134">
        <w:rPr>
          <w:rFonts w:ascii="Times New Roman" w:hAnsi="Times New Roman"/>
        </w:rPr>
        <w:t xml:space="preserve">Дисциплина «Проблемы уголовно-правового регулирования» относится к части, формируемой участниками образовательных отношений.  </w:t>
      </w:r>
    </w:p>
    <w:p w:rsidR="005B69D2" w:rsidRPr="00D52134" w:rsidRDefault="005B69D2" w:rsidP="005B69D2">
      <w:pPr>
        <w:pStyle w:val="1c"/>
        <w:tabs>
          <w:tab w:val="right" w:leader="dot" w:pos="9600"/>
        </w:tabs>
        <w:spacing w:before="0" w:beforeAutospacing="0" w:after="0" w:afterAutospacing="0"/>
        <w:ind w:left="0" w:firstLine="709"/>
        <w:rPr>
          <w:sz w:val="20"/>
        </w:rPr>
      </w:pPr>
    </w:p>
    <w:p w:rsidR="005B69D2" w:rsidRPr="0006796B" w:rsidRDefault="005B69D2" w:rsidP="005B69D2">
      <w:pPr>
        <w:pStyle w:val="1c"/>
        <w:tabs>
          <w:tab w:val="right" w:leader="dot" w:pos="9600"/>
        </w:tabs>
        <w:spacing w:before="0" w:beforeAutospacing="0" w:after="0" w:afterAutospacing="0"/>
        <w:ind w:left="0" w:firstLine="709"/>
        <w:rPr>
          <w:b/>
          <w:sz w:val="20"/>
        </w:rPr>
      </w:pPr>
      <w:r w:rsidRPr="0006796B">
        <w:rPr>
          <w:b/>
          <w:sz w:val="20"/>
        </w:rPr>
        <w:t>3 Планируемые результаты обучения по дисциплине</w:t>
      </w:r>
    </w:p>
    <w:p w:rsidR="005B69D2" w:rsidRPr="00D52134" w:rsidRDefault="005B69D2" w:rsidP="005B69D2">
      <w:pPr>
        <w:widowControl w:val="0"/>
        <w:tabs>
          <w:tab w:val="left" w:pos="1134"/>
        </w:tabs>
        <w:autoSpaceDE w:val="0"/>
        <w:autoSpaceDN w:val="0"/>
        <w:adjustRightInd w:val="0"/>
        <w:spacing w:before="0" w:beforeAutospacing="0" w:after="0" w:afterAutospacing="0"/>
        <w:ind w:firstLine="709"/>
        <w:jc w:val="both"/>
        <w:rPr>
          <w:sz w:val="20"/>
          <w:szCs w:val="20"/>
        </w:rPr>
      </w:pPr>
      <w:r w:rsidRPr="00D52134">
        <w:rPr>
          <w:sz w:val="20"/>
          <w:szCs w:val="20"/>
        </w:rPr>
        <w:t>В результате изучения дисциплины обучающийся должен освоить:</w:t>
      </w:r>
    </w:p>
    <w:p w:rsidR="005B69D2" w:rsidRPr="00D52134" w:rsidRDefault="005B69D2" w:rsidP="005B69D2">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D52134">
        <w:rPr>
          <w:i/>
          <w:sz w:val="20"/>
          <w:szCs w:val="20"/>
        </w:rPr>
        <w:t>профессиональные компетенции</w:t>
      </w:r>
    </w:p>
    <w:p w:rsidR="005B69D2" w:rsidRPr="00D52134" w:rsidRDefault="005B69D2" w:rsidP="005B69D2">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D52134">
        <w:rPr>
          <w:sz w:val="20"/>
          <w:szCs w:val="20"/>
        </w:rPr>
        <w:t xml:space="preserve">ПК-2. </w:t>
      </w:r>
      <w:bookmarkStart w:id="1" w:name="_Hlk78482355"/>
      <w:r w:rsidRPr="00D52134">
        <w:rPr>
          <w:sz w:val="20"/>
          <w:szCs w:val="20"/>
        </w:rPr>
        <w:t>Способен выполнят должностные обязанности по обеспечению законности и правопорядка, безопасности личности, общества, государства</w:t>
      </w:r>
      <w:bookmarkEnd w:id="1"/>
    </w:p>
    <w:p w:rsidR="005B69D2" w:rsidRPr="00D52134" w:rsidRDefault="005B69D2" w:rsidP="005B69D2">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p>
    <w:p w:rsidR="005B69D2" w:rsidRPr="00D52134" w:rsidRDefault="005B69D2" w:rsidP="005B69D2">
      <w:pPr>
        <w:tabs>
          <w:tab w:val="left" w:pos="900"/>
        </w:tabs>
        <w:suppressAutoHyphens/>
        <w:spacing w:before="0" w:beforeAutospacing="0" w:after="0" w:afterAutospacing="0"/>
        <w:ind w:firstLine="720"/>
        <w:jc w:val="both"/>
        <w:rPr>
          <w:b/>
          <w:i/>
          <w:sz w:val="20"/>
          <w:szCs w:val="20"/>
        </w:rPr>
      </w:pPr>
      <w:r w:rsidRPr="00D52134">
        <w:rPr>
          <w:b/>
          <w:i/>
          <w:sz w:val="20"/>
          <w:szCs w:val="20"/>
        </w:rPr>
        <w:t>Результаты освоения дисциплины, установленные индикаторы достижения компетенций</w:t>
      </w:r>
    </w:p>
    <w:p w:rsidR="005B69D2" w:rsidRPr="00D52134" w:rsidRDefault="005B69D2" w:rsidP="005B69D2">
      <w:pPr>
        <w:tabs>
          <w:tab w:val="left" w:pos="900"/>
        </w:tabs>
        <w:suppressAutoHyphens/>
        <w:spacing w:before="0" w:beforeAutospacing="0" w:after="0" w:afterAutospacing="0"/>
        <w:jc w:val="both"/>
        <w:rPr>
          <w:b/>
          <w:i/>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977"/>
        <w:gridCol w:w="4536"/>
      </w:tblGrid>
      <w:tr w:rsidR="005B69D2" w:rsidRPr="00D52134" w:rsidTr="00900057">
        <w:trPr>
          <w:tblHeader/>
        </w:trPr>
        <w:tc>
          <w:tcPr>
            <w:tcW w:w="2093" w:type="dxa"/>
          </w:tcPr>
          <w:p w:rsidR="005B69D2" w:rsidRPr="00D52134" w:rsidRDefault="005B69D2" w:rsidP="005B69D2">
            <w:pPr>
              <w:tabs>
                <w:tab w:val="left" w:pos="1080"/>
              </w:tabs>
              <w:spacing w:before="0" w:beforeAutospacing="0" w:after="0" w:afterAutospacing="0"/>
              <w:jc w:val="center"/>
              <w:rPr>
                <w:b/>
                <w:sz w:val="20"/>
                <w:szCs w:val="20"/>
              </w:rPr>
            </w:pPr>
            <w:r w:rsidRPr="00D52134">
              <w:rPr>
                <w:b/>
                <w:sz w:val="20"/>
                <w:szCs w:val="20"/>
              </w:rPr>
              <w:t xml:space="preserve">Наименование </w:t>
            </w:r>
            <w:r w:rsidRPr="00D52134">
              <w:rPr>
                <w:b/>
                <w:sz w:val="20"/>
                <w:szCs w:val="20"/>
              </w:rPr>
              <w:br/>
              <w:t>компетенции</w:t>
            </w:r>
          </w:p>
        </w:tc>
        <w:tc>
          <w:tcPr>
            <w:tcW w:w="2977" w:type="dxa"/>
          </w:tcPr>
          <w:p w:rsidR="005B69D2" w:rsidRPr="00D52134" w:rsidRDefault="005B69D2" w:rsidP="005B69D2">
            <w:pPr>
              <w:tabs>
                <w:tab w:val="left" w:pos="234"/>
                <w:tab w:val="left" w:pos="1080"/>
              </w:tabs>
              <w:spacing w:before="0" w:beforeAutospacing="0" w:after="0" w:afterAutospacing="0"/>
              <w:jc w:val="center"/>
              <w:rPr>
                <w:b/>
                <w:sz w:val="20"/>
                <w:szCs w:val="20"/>
              </w:rPr>
            </w:pPr>
            <w:r w:rsidRPr="00D52134">
              <w:rPr>
                <w:b/>
                <w:sz w:val="20"/>
                <w:szCs w:val="20"/>
              </w:rPr>
              <w:t>Индикаторы достижения компетенции</w:t>
            </w:r>
          </w:p>
        </w:tc>
        <w:tc>
          <w:tcPr>
            <w:tcW w:w="4536" w:type="dxa"/>
          </w:tcPr>
          <w:p w:rsidR="005B69D2" w:rsidRPr="00D52134" w:rsidRDefault="005B69D2" w:rsidP="005B69D2">
            <w:pPr>
              <w:tabs>
                <w:tab w:val="left" w:pos="1080"/>
              </w:tabs>
              <w:spacing w:before="0" w:beforeAutospacing="0" w:after="0" w:afterAutospacing="0"/>
              <w:jc w:val="center"/>
              <w:rPr>
                <w:b/>
                <w:sz w:val="20"/>
                <w:szCs w:val="20"/>
              </w:rPr>
            </w:pPr>
            <w:r w:rsidRPr="00D52134">
              <w:rPr>
                <w:b/>
                <w:sz w:val="20"/>
                <w:szCs w:val="20"/>
              </w:rPr>
              <w:t xml:space="preserve">Показатели (планируемые) результаты </w:t>
            </w:r>
            <w:r w:rsidRPr="00D52134">
              <w:rPr>
                <w:b/>
                <w:sz w:val="20"/>
                <w:szCs w:val="20"/>
              </w:rPr>
              <w:br/>
              <w:t>обучения</w:t>
            </w:r>
          </w:p>
        </w:tc>
      </w:tr>
      <w:tr w:rsidR="005B69D2" w:rsidRPr="00D52134" w:rsidTr="00900057">
        <w:tc>
          <w:tcPr>
            <w:tcW w:w="2093" w:type="dxa"/>
            <w:vMerge w:val="restart"/>
          </w:tcPr>
          <w:p w:rsidR="005B69D2" w:rsidRPr="00D52134" w:rsidRDefault="005B69D2" w:rsidP="005B69D2">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r w:rsidRPr="00D52134">
              <w:rPr>
                <w:sz w:val="20"/>
                <w:szCs w:val="20"/>
              </w:rPr>
              <w:t>ПК-2. Способен выполнят должностные обязанности по обеспечению законности и правопорядка, безопасности личности, общества, государства</w:t>
            </w:r>
            <w:r w:rsidRPr="00D52134">
              <w:rPr>
                <w:b/>
                <w:sz w:val="20"/>
                <w:szCs w:val="20"/>
              </w:rPr>
              <w:t xml:space="preserve"> </w:t>
            </w:r>
          </w:p>
        </w:tc>
        <w:tc>
          <w:tcPr>
            <w:tcW w:w="2977" w:type="dxa"/>
          </w:tcPr>
          <w:p w:rsidR="005B69D2" w:rsidRPr="00D52134" w:rsidRDefault="005B69D2" w:rsidP="005B69D2">
            <w:pPr>
              <w:pStyle w:val="5f0"/>
              <w:tabs>
                <w:tab w:val="left" w:pos="601"/>
              </w:tabs>
              <w:ind w:left="0"/>
              <w:rPr>
                <w:iCs/>
                <w:sz w:val="20"/>
                <w:szCs w:val="20"/>
              </w:rPr>
            </w:pPr>
            <w:r w:rsidRPr="00D52134">
              <w:rPr>
                <w:sz w:val="20"/>
                <w:szCs w:val="20"/>
              </w:rPr>
              <w:t xml:space="preserve">ПК-2.1. </w:t>
            </w:r>
            <w:r w:rsidRPr="00D52134">
              <w:rPr>
                <w:iCs/>
                <w:sz w:val="20"/>
                <w:szCs w:val="20"/>
              </w:rPr>
              <w:t>Знать:</w:t>
            </w:r>
          </w:p>
          <w:p w:rsidR="005B69D2" w:rsidRPr="00D52134" w:rsidRDefault="005B69D2" w:rsidP="005B69D2">
            <w:pPr>
              <w:pStyle w:val="5f0"/>
              <w:tabs>
                <w:tab w:val="left" w:pos="601"/>
              </w:tabs>
              <w:ind w:left="0"/>
              <w:rPr>
                <w:sz w:val="20"/>
                <w:szCs w:val="20"/>
              </w:rPr>
            </w:pPr>
            <w:r w:rsidRPr="00D52134">
              <w:rPr>
                <w:sz w:val="20"/>
                <w:szCs w:val="20"/>
              </w:rPr>
              <w:t>должностные обязанности по обеспечению законности и правопорядка, безопасности личности, общества, государства</w:t>
            </w:r>
          </w:p>
        </w:tc>
        <w:tc>
          <w:tcPr>
            <w:tcW w:w="4536" w:type="dxa"/>
          </w:tcPr>
          <w:p w:rsidR="005B69D2" w:rsidRPr="00D52134" w:rsidRDefault="005B69D2" w:rsidP="005B69D2">
            <w:pPr>
              <w:tabs>
                <w:tab w:val="left" w:pos="317"/>
                <w:tab w:val="left" w:pos="1080"/>
              </w:tabs>
              <w:spacing w:before="0" w:beforeAutospacing="0" w:after="0" w:afterAutospacing="0"/>
              <w:rPr>
                <w:b/>
                <w:sz w:val="20"/>
                <w:szCs w:val="20"/>
                <w:u w:val="single"/>
              </w:rPr>
            </w:pPr>
            <w:r w:rsidRPr="00D52134">
              <w:rPr>
                <w:b/>
                <w:sz w:val="20"/>
                <w:szCs w:val="20"/>
                <w:u w:val="single"/>
              </w:rPr>
              <w:t>Знать:</w:t>
            </w:r>
          </w:p>
          <w:p w:rsidR="005B69D2" w:rsidRPr="00D52134" w:rsidRDefault="005B69D2" w:rsidP="005B69D2">
            <w:pPr>
              <w:numPr>
                <w:ilvl w:val="0"/>
                <w:numId w:val="64"/>
              </w:numPr>
              <w:tabs>
                <w:tab w:val="left" w:pos="317"/>
                <w:tab w:val="left" w:pos="900"/>
                <w:tab w:val="left" w:pos="1080"/>
              </w:tabs>
              <w:suppressAutoHyphens/>
              <w:spacing w:before="0" w:beforeAutospacing="0" w:after="0" w:afterAutospacing="0"/>
              <w:ind w:left="0" w:firstLine="0"/>
              <w:jc w:val="both"/>
              <w:rPr>
                <w:sz w:val="20"/>
                <w:szCs w:val="20"/>
              </w:rPr>
            </w:pPr>
            <w:r w:rsidRPr="00D52134">
              <w:rPr>
                <w:sz w:val="20"/>
                <w:szCs w:val="20"/>
              </w:rPr>
              <w:t>общетеоретические вопросы правового регулирования;</w:t>
            </w:r>
          </w:p>
          <w:p w:rsidR="005B69D2" w:rsidRPr="00D52134" w:rsidRDefault="005B69D2" w:rsidP="005B69D2">
            <w:pPr>
              <w:numPr>
                <w:ilvl w:val="0"/>
                <w:numId w:val="64"/>
              </w:numPr>
              <w:tabs>
                <w:tab w:val="left" w:pos="317"/>
                <w:tab w:val="left" w:pos="900"/>
                <w:tab w:val="left" w:pos="1080"/>
              </w:tabs>
              <w:suppressAutoHyphens/>
              <w:spacing w:before="0" w:beforeAutospacing="0" w:after="0" w:afterAutospacing="0"/>
              <w:ind w:left="0" w:firstLine="0"/>
              <w:jc w:val="both"/>
              <w:rPr>
                <w:sz w:val="20"/>
                <w:szCs w:val="20"/>
              </w:rPr>
            </w:pPr>
            <w:r w:rsidRPr="00D52134">
              <w:rPr>
                <w:sz w:val="20"/>
                <w:szCs w:val="20"/>
              </w:rPr>
              <w:t>особенности уголовно-правового регулирования;</w:t>
            </w:r>
          </w:p>
          <w:p w:rsidR="005B69D2" w:rsidRPr="00D52134" w:rsidRDefault="005B69D2" w:rsidP="005B69D2">
            <w:pPr>
              <w:numPr>
                <w:ilvl w:val="0"/>
                <w:numId w:val="64"/>
              </w:numPr>
              <w:tabs>
                <w:tab w:val="left" w:pos="317"/>
                <w:tab w:val="left" w:pos="900"/>
                <w:tab w:val="left" w:pos="1080"/>
              </w:tabs>
              <w:suppressAutoHyphens/>
              <w:spacing w:before="0" w:beforeAutospacing="0" w:after="0" w:afterAutospacing="0"/>
              <w:ind w:left="0" w:firstLine="0"/>
              <w:jc w:val="both"/>
              <w:rPr>
                <w:sz w:val="20"/>
                <w:szCs w:val="20"/>
              </w:rPr>
            </w:pPr>
            <w:r w:rsidRPr="00D52134">
              <w:rPr>
                <w:sz w:val="20"/>
                <w:szCs w:val="20"/>
              </w:rPr>
              <w:t>функции, задачи и принципы уголовно-правового регулирования;</w:t>
            </w:r>
          </w:p>
          <w:p w:rsidR="005B69D2" w:rsidRPr="00D52134" w:rsidRDefault="005B69D2" w:rsidP="005B69D2">
            <w:pPr>
              <w:numPr>
                <w:ilvl w:val="0"/>
                <w:numId w:val="64"/>
              </w:numPr>
              <w:tabs>
                <w:tab w:val="left" w:pos="317"/>
                <w:tab w:val="left" w:pos="900"/>
                <w:tab w:val="left" w:pos="1080"/>
              </w:tabs>
              <w:suppressAutoHyphens/>
              <w:spacing w:before="0" w:beforeAutospacing="0" w:after="0" w:afterAutospacing="0"/>
              <w:ind w:left="0" w:firstLine="0"/>
              <w:jc w:val="both"/>
              <w:rPr>
                <w:sz w:val="20"/>
                <w:szCs w:val="20"/>
              </w:rPr>
            </w:pPr>
            <w:r w:rsidRPr="00D52134">
              <w:rPr>
                <w:sz w:val="20"/>
                <w:szCs w:val="20"/>
              </w:rPr>
              <w:t>проблемы обеспечения и охраны законности уголовно-правового регулирования;</w:t>
            </w:r>
          </w:p>
        </w:tc>
      </w:tr>
      <w:tr w:rsidR="005B69D2" w:rsidRPr="00D52134" w:rsidTr="00900057">
        <w:tc>
          <w:tcPr>
            <w:tcW w:w="2093" w:type="dxa"/>
            <w:vMerge/>
          </w:tcPr>
          <w:p w:rsidR="005B69D2" w:rsidRPr="00D52134" w:rsidRDefault="005B69D2" w:rsidP="005B69D2">
            <w:pPr>
              <w:tabs>
                <w:tab w:val="left" w:pos="1080"/>
              </w:tabs>
              <w:spacing w:before="0" w:beforeAutospacing="0" w:after="0" w:afterAutospacing="0"/>
              <w:rPr>
                <w:b/>
                <w:sz w:val="20"/>
                <w:szCs w:val="20"/>
              </w:rPr>
            </w:pPr>
          </w:p>
        </w:tc>
        <w:tc>
          <w:tcPr>
            <w:tcW w:w="2977" w:type="dxa"/>
          </w:tcPr>
          <w:p w:rsidR="005B69D2" w:rsidRPr="00D52134" w:rsidRDefault="005B69D2" w:rsidP="005B69D2">
            <w:pPr>
              <w:pStyle w:val="5f0"/>
              <w:tabs>
                <w:tab w:val="left" w:pos="601"/>
              </w:tabs>
              <w:ind w:left="0"/>
              <w:rPr>
                <w:iCs/>
                <w:sz w:val="20"/>
                <w:szCs w:val="20"/>
                <w:u w:val="single"/>
              </w:rPr>
            </w:pPr>
            <w:r w:rsidRPr="00D52134">
              <w:rPr>
                <w:sz w:val="20"/>
                <w:szCs w:val="20"/>
              </w:rPr>
              <w:t xml:space="preserve">ПК-2.2. </w:t>
            </w:r>
            <w:r w:rsidRPr="00D52134">
              <w:rPr>
                <w:iCs/>
                <w:sz w:val="20"/>
                <w:szCs w:val="20"/>
              </w:rPr>
              <w:t>Уметь:</w:t>
            </w:r>
          </w:p>
          <w:p w:rsidR="005B69D2" w:rsidRPr="00D52134" w:rsidRDefault="005B69D2" w:rsidP="005B69D2">
            <w:pPr>
              <w:spacing w:before="0" w:beforeAutospacing="0" w:after="0" w:afterAutospacing="0"/>
              <w:rPr>
                <w:sz w:val="20"/>
                <w:szCs w:val="20"/>
              </w:rPr>
            </w:pPr>
            <w:r w:rsidRPr="00D52134">
              <w:rPr>
                <w:sz w:val="20"/>
                <w:szCs w:val="20"/>
              </w:rPr>
              <w:t>выполнять должностные обязанности по обеспечению законности и правопорядка, безопасности личности, общества, государства </w:t>
            </w:r>
          </w:p>
        </w:tc>
        <w:tc>
          <w:tcPr>
            <w:tcW w:w="4536" w:type="dxa"/>
          </w:tcPr>
          <w:p w:rsidR="005B69D2" w:rsidRPr="00D52134" w:rsidRDefault="005B69D2" w:rsidP="005B69D2">
            <w:pPr>
              <w:tabs>
                <w:tab w:val="left" w:pos="317"/>
                <w:tab w:val="left" w:pos="1080"/>
              </w:tabs>
              <w:spacing w:before="0" w:beforeAutospacing="0" w:after="0" w:afterAutospacing="0"/>
              <w:rPr>
                <w:b/>
                <w:sz w:val="20"/>
                <w:szCs w:val="20"/>
                <w:u w:val="single"/>
              </w:rPr>
            </w:pPr>
            <w:r w:rsidRPr="00D52134">
              <w:rPr>
                <w:b/>
                <w:sz w:val="20"/>
                <w:szCs w:val="20"/>
                <w:u w:val="single"/>
              </w:rPr>
              <w:t>Уметь:</w:t>
            </w:r>
          </w:p>
          <w:p w:rsidR="005B69D2" w:rsidRPr="00D52134" w:rsidRDefault="005B69D2" w:rsidP="005B69D2">
            <w:pPr>
              <w:numPr>
                <w:ilvl w:val="0"/>
                <w:numId w:val="65"/>
              </w:numPr>
              <w:tabs>
                <w:tab w:val="left" w:pos="317"/>
                <w:tab w:val="left" w:pos="900"/>
                <w:tab w:val="left" w:pos="1080"/>
              </w:tabs>
              <w:suppressAutoHyphens/>
              <w:spacing w:before="0" w:beforeAutospacing="0" w:after="0" w:afterAutospacing="0"/>
              <w:ind w:left="0" w:firstLine="0"/>
              <w:jc w:val="both"/>
              <w:rPr>
                <w:sz w:val="20"/>
                <w:szCs w:val="20"/>
              </w:rPr>
            </w:pPr>
            <w:r w:rsidRPr="00D52134">
              <w:rPr>
                <w:sz w:val="20"/>
                <w:szCs w:val="20"/>
              </w:rPr>
              <w:t>определить целесообразность методов уголовно-правового регулирования;</w:t>
            </w:r>
          </w:p>
          <w:p w:rsidR="005B69D2" w:rsidRPr="00D52134" w:rsidRDefault="005B69D2" w:rsidP="005B69D2">
            <w:pPr>
              <w:numPr>
                <w:ilvl w:val="0"/>
                <w:numId w:val="65"/>
              </w:numPr>
              <w:tabs>
                <w:tab w:val="left" w:pos="317"/>
                <w:tab w:val="left" w:pos="900"/>
                <w:tab w:val="left" w:pos="1080"/>
              </w:tabs>
              <w:suppressAutoHyphens/>
              <w:spacing w:before="0" w:beforeAutospacing="0" w:after="0" w:afterAutospacing="0"/>
              <w:ind w:left="0" w:firstLine="0"/>
              <w:jc w:val="both"/>
              <w:rPr>
                <w:sz w:val="20"/>
                <w:szCs w:val="20"/>
              </w:rPr>
            </w:pPr>
            <w:r w:rsidRPr="00D52134">
              <w:rPr>
                <w:sz w:val="20"/>
                <w:szCs w:val="20"/>
              </w:rPr>
              <w:t>выявить посредством проведения научного исследования эффективность (неэффективность) уголовно-правового регулирования;</w:t>
            </w:r>
          </w:p>
          <w:p w:rsidR="005B69D2" w:rsidRPr="00D52134" w:rsidRDefault="005B69D2" w:rsidP="005B69D2">
            <w:pPr>
              <w:numPr>
                <w:ilvl w:val="0"/>
                <w:numId w:val="65"/>
              </w:numPr>
              <w:tabs>
                <w:tab w:val="left" w:pos="317"/>
                <w:tab w:val="left" w:pos="900"/>
                <w:tab w:val="left" w:pos="1080"/>
              </w:tabs>
              <w:suppressAutoHyphens/>
              <w:spacing w:before="0" w:beforeAutospacing="0" w:after="0" w:afterAutospacing="0"/>
              <w:ind w:left="0" w:firstLine="0"/>
              <w:jc w:val="both"/>
              <w:rPr>
                <w:sz w:val="20"/>
                <w:szCs w:val="20"/>
              </w:rPr>
            </w:pPr>
            <w:r w:rsidRPr="00D52134">
              <w:rPr>
                <w:sz w:val="20"/>
                <w:szCs w:val="20"/>
              </w:rPr>
              <w:t>проводить экспертные исследования в сфере законности состояния уголовно-правового регулирования конкретных общественных отношений;</w:t>
            </w:r>
          </w:p>
        </w:tc>
      </w:tr>
      <w:tr w:rsidR="005B69D2" w:rsidRPr="00D52134" w:rsidTr="00900057">
        <w:tc>
          <w:tcPr>
            <w:tcW w:w="2093" w:type="dxa"/>
            <w:vMerge/>
          </w:tcPr>
          <w:p w:rsidR="005B69D2" w:rsidRPr="00D52134" w:rsidRDefault="005B69D2" w:rsidP="005B69D2">
            <w:pPr>
              <w:tabs>
                <w:tab w:val="left" w:pos="1080"/>
              </w:tabs>
              <w:spacing w:before="0" w:beforeAutospacing="0" w:after="0" w:afterAutospacing="0"/>
              <w:rPr>
                <w:b/>
                <w:sz w:val="20"/>
                <w:szCs w:val="20"/>
              </w:rPr>
            </w:pPr>
          </w:p>
        </w:tc>
        <w:tc>
          <w:tcPr>
            <w:tcW w:w="2977" w:type="dxa"/>
          </w:tcPr>
          <w:p w:rsidR="005B69D2" w:rsidRPr="00D52134" w:rsidRDefault="005B69D2" w:rsidP="005B69D2">
            <w:pPr>
              <w:pStyle w:val="5f0"/>
              <w:tabs>
                <w:tab w:val="left" w:pos="601"/>
              </w:tabs>
              <w:ind w:left="0"/>
              <w:rPr>
                <w:iCs/>
                <w:sz w:val="20"/>
                <w:szCs w:val="20"/>
              </w:rPr>
            </w:pPr>
            <w:r w:rsidRPr="00D52134">
              <w:rPr>
                <w:sz w:val="20"/>
                <w:szCs w:val="20"/>
              </w:rPr>
              <w:t xml:space="preserve">ПК-2.3. </w:t>
            </w:r>
            <w:r w:rsidRPr="00D52134">
              <w:rPr>
                <w:iCs/>
                <w:sz w:val="20"/>
                <w:szCs w:val="20"/>
              </w:rPr>
              <w:t>Владеть:</w:t>
            </w:r>
          </w:p>
          <w:p w:rsidR="005B69D2" w:rsidRPr="00D52134" w:rsidRDefault="005B69D2" w:rsidP="005B69D2">
            <w:pPr>
              <w:spacing w:before="0" w:beforeAutospacing="0" w:after="0" w:afterAutospacing="0"/>
              <w:rPr>
                <w:sz w:val="20"/>
                <w:szCs w:val="20"/>
              </w:rPr>
            </w:pPr>
            <w:r w:rsidRPr="00D52134">
              <w:rPr>
                <w:sz w:val="20"/>
                <w:szCs w:val="20"/>
              </w:rPr>
              <w:t>навыками обеспечения законности и правопорядка, безопасности личности, общества, государства </w:t>
            </w:r>
          </w:p>
        </w:tc>
        <w:tc>
          <w:tcPr>
            <w:tcW w:w="4536" w:type="dxa"/>
          </w:tcPr>
          <w:p w:rsidR="005B69D2" w:rsidRPr="00D52134" w:rsidRDefault="005B69D2" w:rsidP="005B69D2">
            <w:pPr>
              <w:tabs>
                <w:tab w:val="left" w:pos="317"/>
                <w:tab w:val="left" w:pos="1080"/>
              </w:tabs>
              <w:spacing w:before="0" w:beforeAutospacing="0" w:after="0" w:afterAutospacing="0"/>
              <w:rPr>
                <w:b/>
                <w:sz w:val="20"/>
                <w:szCs w:val="20"/>
                <w:u w:val="single"/>
              </w:rPr>
            </w:pPr>
            <w:r w:rsidRPr="00D52134">
              <w:rPr>
                <w:b/>
                <w:sz w:val="20"/>
                <w:szCs w:val="20"/>
                <w:u w:val="single"/>
              </w:rPr>
              <w:t>Владеть:</w:t>
            </w:r>
          </w:p>
          <w:p w:rsidR="005B69D2" w:rsidRPr="00D52134" w:rsidRDefault="005B69D2" w:rsidP="005B69D2">
            <w:pPr>
              <w:numPr>
                <w:ilvl w:val="0"/>
                <w:numId w:val="66"/>
              </w:numPr>
              <w:tabs>
                <w:tab w:val="left" w:pos="317"/>
                <w:tab w:val="left" w:pos="900"/>
                <w:tab w:val="left" w:pos="1080"/>
              </w:tabs>
              <w:suppressAutoHyphens/>
              <w:spacing w:before="0" w:beforeAutospacing="0" w:after="0" w:afterAutospacing="0"/>
              <w:ind w:left="0" w:firstLine="0"/>
              <w:jc w:val="both"/>
              <w:rPr>
                <w:sz w:val="20"/>
                <w:szCs w:val="20"/>
              </w:rPr>
            </w:pPr>
            <w:r w:rsidRPr="00D52134">
              <w:rPr>
                <w:sz w:val="20"/>
                <w:szCs w:val="20"/>
              </w:rPr>
              <w:t xml:space="preserve">методикой выявления нарушений законности в сфере уголовно-правового регулирования; </w:t>
            </w:r>
          </w:p>
          <w:p w:rsidR="005B69D2" w:rsidRPr="00D52134" w:rsidRDefault="005B69D2" w:rsidP="005B69D2">
            <w:pPr>
              <w:numPr>
                <w:ilvl w:val="0"/>
                <w:numId w:val="66"/>
              </w:numPr>
              <w:tabs>
                <w:tab w:val="clear" w:pos="900"/>
                <w:tab w:val="left" w:pos="317"/>
                <w:tab w:val="left" w:pos="459"/>
                <w:tab w:val="left" w:pos="1800"/>
              </w:tabs>
              <w:suppressAutoHyphens/>
              <w:spacing w:before="0" w:beforeAutospacing="0" w:after="0" w:afterAutospacing="0"/>
              <w:ind w:left="0" w:firstLine="0"/>
              <w:jc w:val="both"/>
              <w:rPr>
                <w:sz w:val="20"/>
                <w:szCs w:val="20"/>
              </w:rPr>
            </w:pPr>
            <w:r w:rsidRPr="00D52134">
              <w:rPr>
                <w:sz w:val="20"/>
                <w:szCs w:val="20"/>
              </w:rPr>
              <w:t>способностью выбирать наиболее рациональные способы регулирования общественных отношений средствами уголовного законодательства.</w:t>
            </w:r>
          </w:p>
        </w:tc>
      </w:tr>
    </w:tbl>
    <w:p w:rsidR="005B69D2" w:rsidRPr="00D52134" w:rsidRDefault="005B69D2" w:rsidP="005B69D2">
      <w:pPr>
        <w:tabs>
          <w:tab w:val="left" w:pos="900"/>
          <w:tab w:val="left" w:pos="1080"/>
        </w:tabs>
        <w:suppressAutoHyphens/>
        <w:spacing w:before="0" w:beforeAutospacing="0" w:after="0" w:afterAutospacing="0"/>
        <w:ind w:firstLine="709"/>
        <w:jc w:val="both"/>
        <w:rPr>
          <w:sz w:val="20"/>
          <w:szCs w:val="20"/>
        </w:rPr>
      </w:pPr>
    </w:p>
    <w:p w:rsidR="005B69D2" w:rsidRPr="00D52134" w:rsidRDefault="005B69D2" w:rsidP="005B69D2">
      <w:pPr>
        <w:tabs>
          <w:tab w:val="left" w:pos="900"/>
          <w:tab w:val="left" w:pos="1080"/>
        </w:tabs>
        <w:suppressAutoHyphens/>
        <w:spacing w:before="0" w:beforeAutospacing="0" w:after="0" w:afterAutospacing="0"/>
        <w:ind w:firstLine="709"/>
        <w:jc w:val="both"/>
        <w:rPr>
          <w:sz w:val="20"/>
          <w:szCs w:val="20"/>
        </w:rPr>
      </w:pPr>
      <w:r w:rsidRPr="00D52134">
        <w:rPr>
          <w:sz w:val="20"/>
          <w:szCs w:val="20"/>
        </w:rPr>
        <w:t>Знания, умения и навыки, приобретаемые обучающимися в результате изучения дисциплины «Проблемы уголовно-правового регулирования», являются необходимыми для последующего поэтапного формирования компетенций и изучения дисциплин.</w:t>
      </w:r>
    </w:p>
    <w:p w:rsidR="005B69D2" w:rsidRPr="0006796B" w:rsidRDefault="005B69D2" w:rsidP="005B69D2">
      <w:pPr>
        <w:spacing w:before="0" w:beforeAutospacing="0" w:after="0" w:afterAutospacing="0"/>
        <w:rPr>
          <w:b/>
          <w:sz w:val="20"/>
          <w:szCs w:val="20"/>
        </w:rPr>
      </w:pPr>
    </w:p>
    <w:p w:rsidR="005B69D2" w:rsidRPr="0006796B" w:rsidRDefault="005B69D2" w:rsidP="005B69D2">
      <w:pPr>
        <w:pStyle w:val="1c"/>
        <w:tabs>
          <w:tab w:val="right" w:leader="dot" w:pos="9600"/>
        </w:tabs>
        <w:spacing w:before="0" w:beforeAutospacing="0" w:after="0" w:afterAutospacing="0"/>
        <w:ind w:left="0" w:firstLine="709"/>
        <w:rPr>
          <w:b/>
          <w:sz w:val="20"/>
        </w:rPr>
      </w:pPr>
      <w:r w:rsidRPr="0006796B">
        <w:rPr>
          <w:b/>
          <w:sz w:val="20"/>
        </w:rPr>
        <w:t xml:space="preserve">4 Объем дисциплины и виды учебной работы </w:t>
      </w:r>
    </w:p>
    <w:p w:rsidR="005B69D2" w:rsidRPr="00D52134" w:rsidRDefault="005B69D2" w:rsidP="005B69D2">
      <w:pPr>
        <w:spacing w:before="0" w:beforeAutospacing="0" w:after="0" w:afterAutospacing="0"/>
        <w:ind w:firstLine="680"/>
        <w:rPr>
          <w:b/>
          <w:sz w:val="20"/>
          <w:szCs w:val="20"/>
        </w:rPr>
      </w:pPr>
    </w:p>
    <w:p w:rsidR="005B69D2" w:rsidRPr="00D52134" w:rsidRDefault="005B69D2" w:rsidP="005B69D2">
      <w:pPr>
        <w:spacing w:before="0" w:beforeAutospacing="0" w:after="0" w:afterAutospacing="0"/>
        <w:ind w:firstLine="680"/>
        <w:rPr>
          <w:sz w:val="20"/>
          <w:szCs w:val="20"/>
        </w:rPr>
      </w:pPr>
      <w:r w:rsidRPr="00D52134">
        <w:rPr>
          <w:sz w:val="20"/>
          <w:szCs w:val="20"/>
        </w:rPr>
        <w:t>Учебным планом предусматриваются следующие виды работы по дисциплине:</w:t>
      </w:r>
    </w:p>
    <w:p w:rsidR="005B69D2" w:rsidRPr="00D52134" w:rsidRDefault="005B69D2" w:rsidP="005B69D2">
      <w:pPr>
        <w:spacing w:before="0" w:beforeAutospacing="0" w:after="0" w:afterAutospacing="0"/>
        <w:ind w:firstLine="680"/>
        <w:jc w:val="right"/>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5B69D2" w:rsidRPr="00D52134" w:rsidTr="00900057">
        <w:tc>
          <w:tcPr>
            <w:tcW w:w="766" w:type="dxa"/>
            <w:vMerge w:val="restart"/>
            <w:vAlign w:val="center"/>
          </w:tcPr>
          <w:p w:rsidR="005B69D2" w:rsidRPr="00D52134" w:rsidRDefault="005B69D2" w:rsidP="005B69D2">
            <w:pPr>
              <w:pStyle w:val="afffd"/>
              <w:snapToGrid w:val="0"/>
              <w:jc w:val="center"/>
              <w:rPr>
                <w:b/>
                <w:sz w:val="20"/>
                <w:szCs w:val="20"/>
              </w:rPr>
            </w:pPr>
            <w:r w:rsidRPr="00D52134">
              <w:rPr>
                <w:b/>
                <w:sz w:val="20"/>
                <w:szCs w:val="20"/>
              </w:rPr>
              <w:t>№ п/п</w:t>
            </w:r>
          </w:p>
        </w:tc>
        <w:tc>
          <w:tcPr>
            <w:tcW w:w="4742" w:type="dxa"/>
            <w:vMerge w:val="restart"/>
            <w:vAlign w:val="center"/>
          </w:tcPr>
          <w:p w:rsidR="005B69D2" w:rsidRPr="00D52134" w:rsidRDefault="005B69D2" w:rsidP="005B69D2">
            <w:pPr>
              <w:pStyle w:val="afffd"/>
              <w:snapToGrid w:val="0"/>
              <w:jc w:val="center"/>
              <w:rPr>
                <w:b/>
                <w:sz w:val="20"/>
                <w:szCs w:val="20"/>
              </w:rPr>
            </w:pPr>
            <w:r w:rsidRPr="00D52134">
              <w:rPr>
                <w:b/>
                <w:sz w:val="20"/>
                <w:szCs w:val="20"/>
              </w:rPr>
              <w:t>Виды учебных занятий</w:t>
            </w:r>
          </w:p>
        </w:tc>
        <w:tc>
          <w:tcPr>
            <w:tcW w:w="4278" w:type="dxa"/>
            <w:gridSpan w:val="4"/>
          </w:tcPr>
          <w:p w:rsidR="005B69D2" w:rsidRPr="00D52134" w:rsidRDefault="005B69D2" w:rsidP="005B69D2">
            <w:pPr>
              <w:tabs>
                <w:tab w:val="left" w:pos="900"/>
              </w:tabs>
              <w:spacing w:before="0" w:beforeAutospacing="0" w:after="0" w:afterAutospacing="0"/>
              <w:jc w:val="center"/>
              <w:rPr>
                <w:b/>
                <w:sz w:val="20"/>
                <w:szCs w:val="20"/>
              </w:rPr>
            </w:pPr>
            <w:r w:rsidRPr="00D52134">
              <w:rPr>
                <w:b/>
                <w:sz w:val="20"/>
                <w:szCs w:val="20"/>
              </w:rPr>
              <w:t xml:space="preserve">Всего часов по формам обучения, </w:t>
            </w:r>
            <w:proofErr w:type="spellStart"/>
            <w:r w:rsidRPr="00D52134">
              <w:rPr>
                <w:b/>
                <w:sz w:val="20"/>
                <w:szCs w:val="20"/>
              </w:rPr>
              <w:t>ак</w:t>
            </w:r>
            <w:proofErr w:type="spellEnd"/>
            <w:r w:rsidRPr="00D52134">
              <w:rPr>
                <w:b/>
                <w:sz w:val="20"/>
                <w:szCs w:val="20"/>
              </w:rPr>
              <w:t>. ч</w:t>
            </w:r>
          </w:p>
        </w:tc>
      </w:tr>
      <w:tr w:rsidR="005B69D2" w:rsidRPr="00D52134" w:rsidTr="00900057">
        <w:tc>
          <w:tcPr>
            <w:tcW w:w="766" w:type="dxa"/>
            <w:vMerge/>
          </w:tcPr>
          <w:p w:rsidR="005B69D2" w:rsidRPr="00D52134" w:rsidRDefault="005B69D2" w:rsidP="005B69D2">
            <w:pPr>
              <w:tabs>
                <w:tab w:val="left" w:pos="900"/>
              </w:tabs>
              <w:spacing w:before="0" w:beforeAutospacing="0" w:after="0" w:afterAutospacing="0"/>
              <w:rPr>
                <w:b/>
                <w:sz w:val="20"/>
                <w:szCs w:val="20"/>
              </w:rPr>
            </w:pPr>
          </w:p>
        </w:tc>
        <w:tc>
          <w:tcPr>
            <w:tcW w:w="4742" w:type="dxa"/>
            <w:vMerge/>
          </w:tcPr>
          <w:p w:rsidR="005B69D2" w:rsidRPr="00D52134" w:rsidRDefault="005B69D2" w:rsidP="005B69D2">
            <w:pPr>
              <w:tabs>
                <w:tab w:val="left" w:pos="900"/>
              </w:tabs>
              <w:spacing w:before="0" w:beforeAutospacing="0" w:after="0" w:afterAutospacing="0"/>
              <w:rPr>
                <w:b/>
                <w:sz w:val="20"/>
                <w:szCs w:val="20"/>
              </w:rPr>
            </w:pPr>
          </w:p>
        </w:tc>
        <w:tc>
          <w:tcPr>
            <w:tcW w:w="2139" w:type="dxa"/>
            <w:gridSpan w:val="2"/>
            <w:vAlign w:val="center"/>
          </w:tcPr>
          <w:p w:rsidR="005B69D2" w:rsidRPr="00D52134" w:rsidRDefault="005B69D2" w:rsidP="005B69D2">
            <w:pPr>
              <w:pStyle w:val="afffd"/>
              <w:snapToGrid w:val="0"/>
              <w:jc w:val="center"/>
              <w:rPr>
                <w:b/>
                <w:sz w:val="20"/>
                <w:szCs w:val="20"/>
              </w:rPr>
            </w:pPr>
            <w:r w:rsidRPr="00D52134">
              <w:rPr>
                <w:b/>
                <w:sz w:val="20"/>
                <w:szCs w:val="20"/>
              </w:rPr>
              <w:t>Очная</w:t>
            </w:r>
          </w:p>
        </w:tc>
        <w:tc>
          <w:tcPr>
            <w:tcW w:w="2139" w:type="dxa"/>
            <w:gridSpan w:val="2"/>
          </w:tcPr>
          <w:p w:rsidR="005B69D2" w:rsidRPr="00D52134" w:rsidRDefault="005B69D2" w:rsidP="005B69D2">
            <w:pPr>
              <w:pStyle w:val="afffd"/>
              <w:snapToGrid w:val="0"/>
              <w:jc w:val="center"/>
              <w:rPr>
                <w:b/>
                <w:sz w:val="20"/>
                <w:szCs w:val="20"/>
              </w:rPr>
            </w:pPr>
            <w:r w:rsidRPr="00D52134">
              <w:rPr>
                <w:b/>
                <w:sz w:val="20"/>
                <w:szCs w:val="20"/>
              </w:rPr>
              <w:t>Заочная</w:t>
            </w:r>
          </w:p>
        </w:tc>
      </w:tr>
      <w:tr w:rsidR="005B69D2" w:rsidRPr="00D52134" w:rsidTr="00900057">
        <w:tc>
          <w:tcPr>
            <w:tcW w:w="766" w:type="dxa"/>
            <w:vMerge/>
          </w:tcPr>
          <w:p w:rsidR="005B69D2" w:rsidRPr="00D52134" w:rsidRDefault="005B69D2" w:rsidP="005B69D2">
            <w:pPr>
              <w:tabs>
                <w:tab w:val="left" w:pos="900"/>
              </w:tabs>
              <w:spacing w:before="0" w:beforeAutospacing="0" w:after="0" w:afterAutospacing="0"/>
              <w:rPr>
                <w:b/>
                <w:sz w:val="20"/>
                <w:szCs w:val="20"/>
              </w:rPr>
            </w:pPr>
          </w:p>
        </w:tc>
        <w:tc>
          <w:tcPr>
            <w:tcW w:w="4742" w:type="dxa"/>
            <w:vMerge/>
          </w:tcPr>
          <w:p w:rsidR="005B69D2" w:rsidRPr="00D52134" w:rsidRDefault="005B69D2" w:rsidP="005B69D2">
            <w:pPr>
              <w:tabs>
                <w:tab w:val="left" w:pos="900"/>
              </w:tabs>
              <w:spacing w:before="0" w:beforeAutospacing="0" w:after="0" w:afterAutospacing="0"/>
              <w:rPr>
                <w:b/>
                <w:sz w:val="20"/>
                <w:szCs w:val="20"/>
              </w:rPr>
            </w:pPr>
          </w:p>
        </w:tc>
        <w:tc>
          <w:tcPr>
            <w:tcW w:w="1069" w:type="dxa"/>
            <w:vAlign w:val="center"/>
          </w:tcPr>
          <w:p w:rsidR="005B69D2" w:rsidRPr="00D52134" w:rsidRDefault="005B69D2" w:rsidP="005B69D2">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5B69D2" w:rsidRPr="00D52134" w:rsidRDefault="005B69D2" w:rsidP="005B69D2">
            <w:pPr>
              <w:tabs>
                <w:tab w:val="left" w:pos="900"/>
              </w:tabs>
              <w:spacing w:before="0" w:beforeAutospacing="0" w:after="0" w:afterAutospacing="0"/>
              <w:jc w:val="center"/>
              <w:rPr>
                <w:b/>
                <w:sz w:val="20"/>
                <w:szCs w:val="20"/>
              </w:rPr>
            </w:pPr>
            <w:r w:rsidRPr="00D52134">
              <w:rPr>
                <w:b/>
                <w:sz w:val="20"/>
                <w:szCs w:val="20"/>
              </w:rPr>
              <w:t>в том числе</w:t>
            </w:r>
          </w:p>
        </w:tc>
        <w:tc>
          <w:tcPr>
            <w:tcW w:w="1069" w:type="dxa"/>
            <w:vAlign w:val="center"/>
          </w:tcPr>
          <w:p w:rsidR="005B69D2" w:rsidRPr="00D52134" w:rsidRDefault="005B69D2" w:rsidP="005B69D2">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5B69D2" w:rsidRPr="00D52134" w:rsidRDefault="005B69D2" w:rsidP="005B69D2">
            <w:pPr>
              <w:tabs>
                <w:tab w:val="left" w:pos="900"/>
              </w:tabs>
              <w:spacing w:before="0" w:beforeAutospacing="0" w:after="0" w:afterAutospacing="0"/>
              <w:jc w:val="center"/>
              <w:rPr>
                <w:b/>
                <w:sz w:val="20"/>
                <w:szCs w:val="20"/>
              </w:rPr>
            </w:pPr>
            <w:r w:rsidRPr="00D52134">
              <w:rPr>
                <w:b/>
                <w:sz w:val="20"/>
                <w:szCs w:val="20"/>
              </w:rPr>
              <w:t>в том числе</w:t>
            </w:r>
          </w:p>
        </w:tc>
      </w:tr>
      <w:tr w:rsidR="005B69D2" w:rsidRPr="00D52134" w:rsidTr="00900057">
        <w:tc>
          <w:tcPr>
            <w:tcW w:w="766" w:type="dxa"/>
          </w:tcPr>
          <w:p w:rsidR="005B69D2" w:rsidRPr="00D52134" w:rsidRDefault="005B69D2" w:rsidP="005B69D2">
            <w:pPr>
              <w:suppressAutoHyphens/>
              <w:snapToGrid w:val="0"/>
              <w:spacing w:before="0" w:beforeAutospacing="0" w:after="0" w:afterAutospacing="0"/>
              <w:rPr>
                <w:b/>
                <w:sz w:val="20"/>
                <w:szCs w:val="20"/>
              </w:rPr>
            </w:pPr>
            <w:r w:rsidRPr="00D52134">
              <w:rPr>
                <w:b/>
                <w:sz w:val="20"/>
                <w:szCs w:val="20"/>
              </w:rPr>
              <w:lastRenderedPageBreak/>
              <w:t>1</w:t>
            </w:r>
          </w:p>
        </w:tc>
        <w:tc>
          <w:tcPr>
            <w:tcW w:w="4742" w:type="dxa"/>
          </w:tcPr>
          <w:p w:rsidR="005B69D2" w:rsidRPr="00D52134" w:rsidRDefault="005B69D2" w:rsidP="005B69D2">
            <w:pPr>
              <w:suppressAutoHyphens/>
              <w:snapToGrid w:val="0"/>
              <w:spacing w:before="0" w:beforeAutospacing="0" w:after="0" w:afterAutospacing="0"/>
              <w:rPr>
                <w:b/>
                <w:sz w:val="20"/>
                <w:szCs w:val="20"/>
              </w:rPr>
            </w:pPr>
            <w:r w:rsidRPr="00D52134">
              <w:rPr>
                <w:b/>
                <w:sz w:val="20"/>
                <w:szCs w:val="20"/>
              </w:rPr>
              <w:t>Контактная работа (объем работы обучающихся во взаимодействии с преподавателем) (всего)</w:t>
            </w:r>
          </w:p>
        </w:tc>
        <w:tc>
          <w:tcPr>
            <w:tcW w:w="1069" w:type="dxa"/>
          </w:tcPr>
          <w:p w:rsidR="005B69D2" w:rsidRPr="00D52134" w:rsidRDefault="005B69D2" w:rsidP="005B69D2">
            <w:pPr>
              <w:suppressAutoHyphens/>
              <w:snapToGrid w:val="0"/>
              <w:spacing w:before="0" w:beforeAutospacing="0" w:after="0" w:afterAutospacing="0"/>
              <w:jc w:val="center"/>
              <w:rPr>
                <w:b/>
                <w:sz w:val="20"/>
                <w:szCs w:val="20"/>
              </w:rPr>
            </w:pPr>
          </w:p>
        </w:tc>
        <w:tc>
          <w:tcPr>
            <w:tcW w:w="1070" w:type="dxa"/>
          </w:tcPr>
          <w:p w:rsidR="005B69D2" w:rsidRPr="00D52134" w:rsidRDefault="005B69D2" w:rsidP="005B69D2">
            <w:pPr>
              <w:pStyle w:val="afffd"/>
              <w:snapToGrid w:val="0"/>
              <w:jc w:val="center"/>
              <w:rPr>
                <w:b/>
                <w:sz w:val="20"/>
                <w:szCs w:val="20"/>
              </w:rPr>
            </w:pPr>
          </w:p>
        </w:tc>
        <w:tc>
          <w:tcPr>
            <w:tcW w:w="1069" w:type="dxa"/>
          </w:tcPr>
          <w:p w:rsidR="005B69D2" w:rsidRPr="00D52134" w:rsidRDefault="005B69D2" w:rsidP="005B69D2">
            <w:pPr>
              <w:pStyle w:val="afffd"/>
              <w:snapToGrid w:val="0"/>
              <w:jc w:val="center"/>
              <w:rPr>
                <w:b/>
                <w:sz w:val="20"/>
                <w:szCs w:val="20"/>
              </w:rPr>
            </w:pPr>
            <w:r w:rsidRPr="00D52134">
              <w:rPr>
                <w:b/>
                <w:sz w:val="20"/>
                <w:szCs w:val="20"/>
              </w:rPr>
              <w:t>18,2</w:t>
            </w:r>
          </w:p>
        </w:tc>
        <w:tc>
          <w:tcPr>
            <w:tcW w:w="1070" w:type="dxa"/>
          </w:tcPr>
          <w:p w:rsidR="005B69D2" w:rsidRPr="00D52134" w:rsidRDefault="005B69D2" w:rsidP="005B69D2">
            <w:pPr>
              <w:pStyle w:val="afffd"/>
              <w:snapToGrid w:val="0"/>
              <w:jc w:val="center"/>
              <w:rPr>
                <w:b/>
                <w:sz w:val="20"/>
                <w:szCs w:val="20"/>
              </w:rPr>
            </w:pPr>
          </w:p>
        </w:tc>
      </w:tr>
      <w:tr w:rsidR="005B69D2" w:rsidRPr="00D52134" w:rsidTr="00900057">
        <w:tc>
          <w:tcPr>
            <w:tcW w:w="766" w:type="dxa"/>
          </w:tcPr>
          <w:p w:rsidR="005B69D2" w:rsidRPr="00D52134" w:rsidRDefault="005B69D2" w:rsidP="005B69D2">
            <w:pPr>
              <w:suppressAutoHyphens/>
              <w:snapToGrid w:val="0"/>
              <w:spacing w:before="0" w:beforeAutospacing="0" w:after="0" w:afterAutospacing="0"/>
              <w:rPr>
                <w:sz w:val="20"/>
                <w:szCs w:val="20"/>
              </w:rPr>
            </w:pPr>
            <w:r w:rsidRPr="00D52134">
              <w:rPr>
                <w:sz w:val="20"/>
                <w:szCs w:val="20"/>
              </w:rPr>
              <w:t>1.1</w:t>
            </w:r>
          </w:p>
        </w:tc>
        <w:tc>
          <w:tcPr>
            <w:tcW w:w="4742" w:type="dxa"/>
          </w:tcPr>
          <w:p w:rsidR="005B69D2" w:rsidRPr="00D52134" w:rsidRDefault="005B69D2" w:rsidP="005B69D2">
            <w:pPr>
              <w:suppressAutoHyphens/>
              <w:snapToGrid w:val="0"/>
              <w:spacing w:before="0" w:beforeAutospacing="0" w:after="0" w:afterAutospacing="0"/>
              <w:rPr>
                <w:sz w:val="20"/>
                <w:szCs w:val="20"/>
              </w:rPr>
            </w:pPr>
            <w:r w:rsidRPr="00D52134">
              <w:rPr>
                <w:sz w:val="20"/>
                <w:szCs w:val="20"/>
              </w:rPr>
              <w:t>занятия лекционного типа (лекции)</w:t>
            </w:r>
          </w:p>
        </w:tc>
        <w:tc>
          <w:tcPr>
            <w:tcW w:w="1069" w:type="dxa"/>
          </w:tcPr>
          <w:p w:rsidR="005B69D2" w:rsidRPr="00D52134" w:rsidRDefault="005B69D2" w:rsidP="005B69D2">
            <w:pPr>
              <w:suppressAutoHyphens/>
              <w:snapToGrid w:val="0"/>
              <w:spacing w:before="0" w:beforeAutospacing="0" w:after="0" w:afterAutospacing="0"/>
              <w:jc w:val="center"/>
              <w:rPr>
                <w:sz w:val="20"/>
                <w:szCs w:val="20"/>
              </w:rPr>
            </w:pPr>
          </w:p>
        </w:tc>
        <w:tc>
          <w:tcPr>
            <w:tcW w:w="1070" w:type="dxa"/>
          </w:tcPr>
          <w:p w:rsidR="005B69D2" w:rsidRPr="00D52134" w:rsidRDefault="005B69D2" w:rsidP="005B69D2">
            <w:pPr>
              <w:pStyle w:val="afffd"/>
              <w:snapToGrid w:val="0"/>
              <w:jc w:val="center"/>
              <w:rPr>
                <w:sz w:val="20"/>
                <w:szCs w:val="20"/>
              </w:rPr>
            </w:pPr>
          </w:p>
        </w:tc>
        <w:tc>
          <w:tcPr>
            <w:tcW w:w="1069" w:type="dxa"/>
          </w:tcPr>
          <w:p w:rsidR="005B69D2" w:rsidRPr="00D52134" w:rsidRDefault="005B69D2" w:rsidP="005B69D2">
            <w:pPr>
              <w:pStyle w:val="afffd"/>
              <w:snapToGrid w:val="0"/>
              <w:jc w:val="center"/>
              <w:rPr>
                <w:sz w:val="20"/>
                <w:szCs w:val="20"/>
              </w:rPr>
            </w:pPr>
            <w:r w:rsidRPr="00D52134">
              <w:rPr>
                <w:sz w:val="20"/>
                <w:szCs w:val="20"/>
              </w:rPr>
              <w:t>4</w:t>
            </w:r>
          </w:p>
        </w:tc>
        <w:tc>
          <w:tcPr>
            <w:tcW w:w="1070" w:type="dxa"/>
          </w:tcPr>
          <w:p w:rsidR="005B69D2" w:rsidRPr="00D52134" w:rsidRDefault="005B69D2" w:rsidP="005B69D2">
            <w:pPr>
              <w:pStyle w:val="afffd"/>
              <w:snapToGrid w:val="0"/>
              <w:jc w:val="center"/>
              <w:rPr>
                <w:sz w:val="20"/>
                <w:szCs w:val="20"/>
              </w:rPr>
            </w:pPr>
          </w:p>
        </w:tc>
      </w:tr>
      <w:tr w:rsidR="005B69D2" w:rsidRPr="00D52134" w:rsidTr="00900057">
        <w:tc>
          <w:tcPr>
            <w:tcW w:w="766" w:type="dxa"/>
          </w:tcPr>
          <w:p w:rsidR="005B69D2" w:rsidRPr="00D52134" w:rsidRDefault="005B69D2" w:rsidP="005B69D2">
            <w:pPr>
              <w:suppressAutoHyphens/>
              <w:snapToGrid w:val="0"/>
              <w:spacing w:before="0" w:beforeAutospacing="0" w:after="0" w:afterAutospacing="0"/>
              <w:rPr>
                <w:sz w:val="20"/>
                <w:szCs w:val="20"/>
              </w:rPr>
            </w:pPr>
            <w:r w:rsidRPr="00D52134">
              <w:rPr>
                <w:sz w:val="20"/>
                <w:szCs w:val="20"/>
              </w:rPr>
              <w:t>1.2</w:t>
            </w:r>
          </w:p>
        </w:tc>
        <w:tc>
          <w:tcPr>
            <w:tcW w:w="4742" w:type="dxa"/>
          </w:tcPr>
          <w:p w:rsidR="005B69D2" w:rsidRPr="00D52134" w:rsidRDefault="005B69D2" w:rsidP="005B69D2">
            <w:pPr>
              <w:suppressAutoHyphens/>
              <w:snapToGrid w:val="0"/>
              <w:spacing w:before="0" w:beforeAutospacing="0" w:after="0" w:afterAutospacing="0"/>
              <w:rPr>
                <w:sz w:val="20"/>
                <w:szCs w:val="20"/>
              </w:rPr>
            </w:pPr>
            <w:r w:rsidRPr="00D52134">
              <w:rPr>
                <w:sz w:val="20"/>
                <w:szCs w:val="20"/>
              </w:rPr>
              <w:t xml:space="preserve">занятия семинарского типа (практические)*, </w:t>
            </w:r>
          </w:p>
          <w:p w:rsidR="005B69D2" w:rsidRPr="00D52134" w:rsidRDefault="005B69D2" w:rsidP="005B69D2">
            <w:pPr>
              <w:suppressAutoHyphens/>
              <w:snapToGrid w:val="0"/>
              <w:spacing w:before="0" w:beforeAutospacing="0" w:after="0" w:afterAutospacing="0"/>
              <w:rPr>
                <w:sz w:val="20"/>
                <w:szCs w:val="20"/>
              </w:rPr>
            </w:pPr>
            <w:r w:rsidRPr="00D52134">
              <w:rPr>
                <w:sz w:val="20"/>
                <w:szCs w:val="20"/>
              </w:rPr>
              <w:t xml:space="preserve">в том числе: </w:t>
            </w:r>
          </w:p>
        </w:tc>
        <w:tc>
          <w:tcPr>
            <w:tcW w:w="1069" w:type="dxa"/>
          </w:tcPr>
          <w:p w:rsidR="005B69D2" w:rsidRPr="00D52134" w:rsidRDefault="005B69D2" w:rsidP="005B69D2">
            <w:pPr>
              <w:suppressAutoHyphens/>
              <w:snapToGrid w:val="0"/>
              <w:spacing w:before="0" w:beforeAutospacing="0" w:after="0" w:afterAutospacing="0"/>
              <w:jc w:val="center"/>
              <w:rPr>
                <w:sz w:val="20"/>
                <w:szCs w:val="20"/>
              </w:rPr>
            </w:pPr>
          </w:p>
        </w:tc>
        <w:tc>
          <w:tcPr>
            <w:tcW w:w="1070" w:type="dxa"/>
          </w:tcPr>
          <w:p w:rsidR="005B69D2" w:rsidRPr="00D52134" w:rsidRDefault="005B69D2" w:rsidP="005B69D2">
            <w:pPr>
              <w:pStyle w:val="afffd"/>
              <w:snapToGrid w:val="0"/>
              <w:jc w:val="center"/>
              <w:rPr>
                <w:sz w:val="20"/>
                <w:szCs w:val="20"/>
              </w:rPr>
            </w:pPr>
          </w:p>
        </w:tc>
        <w:tc>
          <w:tcPr>
            <w:tcW w:w="1069" w:type="dxa"/>
          </w:tcPr>
          <w:p w:rsidR="005B69D2" w:rsidRPr="00D52134" w:rsidRDefault="005B69D2" w:rsidP="005B69D2">
            <w:pPr>
              <w:pStyle w:val="afffd"/>
              <w:snapToGrid w:val="0"/>
              <w:jc w:val="center"/>
              <w:rPr>
                <w:sz w:val="20"/>
                <w:szCs w:val="20"/>
              </w:rPr>
            </w:pPr>
            <w:r w:rsidRPr="00D52134">
              <w:rPr>
                <w:sz w:val="20"/>
                <w:szCs w:val="20"/>
              </w:rPr>
              <w:t>12</w:t>
            </w:r>
          </w:p>
        </w:tc>
        <w:tc>
          <w:tcPr>
            <w:tcW w:w="1070" w:type="dxa"/>
          </w:tcPr>
          <w:p w:rsidR="005B69D2" w:rsidRPr="00D52134" w:rsidRDefault="005B69D2" w:rsidP="005B69D2">
            <w:pPr>
              <w:pStyle w:val="afffd"/>
              <w:snapToGrid w:val="0"/>
              <w:jc w:val="center"/>
              <w:rPr>
                <w:sz w:val="20"/>
                <w:szCs w:val="20"/>
              </w:rPr>
            </w:pPr>
          </w:p>
        </w:tc>
      </w:tr>
      <w:tr w:rsidR="005B69D2" w:rsidRPr="00D52134" w:rsidTr="00900057">
        <w:tc>
          <w:tcPr>
            <w:tcW w:w="766" w:type="dxa"/>
          </w:tcPr>
          <w:p w:rsidR="005B69D2" w:rsidRPr="00D52134" w:rsidRDefault="005B69D2" w:rsidP="005B69D2">
            <w:pPr>
              <w:suppressAutoHyphens/>
              <w:snapToGrid w:val="0"/>
              <w:spacing w:before="0" w:beforeAutospacing="0" w:after="0" w:afterAutospacing="0"/>
              <w:rPr>
                <w:sz w:val="20"/>
                <w:szCs w:val="20"/>
              </w:rPr>
            </w:pPr>
            <w:r w:rsidRPr="00D52134">
              <w:rPr>
                <w:sz w:val="20"/>
                <w:szCs w:val="20"/>
              </w:rPr>
              <w:t>1.2.1</w:t>
            </w:r>
          </w:p>
        </w:tc>
        <w:tc>
          <w:tcPr>
            <w:tcW w:w="4742" w:type="dxa"/>
          </w:tcPr>
          <w:p w:rsidR="005B69D2" w:rsidRPr="00D52134" w:rsidRDefault="005B69D2" w:rsidP="005B69D2">
            <w:pPr>
              <w:suppressAutoHyphens/>
              <w:snapToGrid w:val="0"/>
              <w:spacing w:before="0" w:beforeAutospacing="0" w:after="0" w:afterAutospacing="0"/>
              <w:rPr>
                <w:sz w:val="20"/>
                <w:szCs w:val="20"/>
              </w:rPr>
            </w:pPr>
            <w:r w:rsidRPr="00D52134">
              <w:rPr>
                <w:sz w:val="20"/>
                <w:szCs w:val="20"/>
              </w:rPr>
              <w:t xml:space="preserve">семинар-дискуссия, </w:t>
            </w:r>
          </w:p>
          <w:p w:rsidR="005B69D2" w:rsidRPr="00D52134" w:rsidRDefault="005B69D2" w:rsidP="005B69D2">
            <w:pPr>
              <w:suppressAutoHyphens/>
              <w:snapToGrid w:val="0"/>
              <w:spacing w:before="0" w:beforeAutospacing="0" w:after="0" w:afterAutospacing="0"/>
              <w:rPr>
                <w:sz w:val="20"/>
                <w:szCs w:val="20"/>
              </w:rPr>
            </w:pPr>
            <w:r w:rsidRPr="00D52134">
              <w:rPr>
                <w:sz w:val="20"/>
                <w:szCs w:val="20"/>
              </w:rPr>
              <w:t>практические занятия</w:t>
            </w:r>
          </w:p>
        </w:tc>
        <w:tc>
          <w:tcPr>
            <w:tcW w:w="1069" w:type="dxa"/>
          </w:tcPr>
          <w:p w:rsidR="005B69D2" w:rsidRPr="00D52134" w:rsidRDefault="005B69D2" w:rsidP="005B69D2">
            <w:pPr>
              <w:suppressAutoHyphens/>
              <w:snapToGrid w:val="0"/>
              <w:spacing w:before="0" w:beforeAutospacing="0" w:after="0" w:afterAutospacing="0"/>
              <w:jc w:val="center"/>
              <w:rPr>
                <w:sz w:val="20"/>
                <w:szCs w:val="20"/>
              </w:rPr>
            </w:pPr>
          </w:p>
        </w:tc>
        <w:tc>
          <w:tcPr>
            <w:tcW w:w="1070" w:type="dxa"/>
          </w:tcPr>
          <w:p w:rsidR="005B69D2" w:rsidRPr="00D52134" w:rsidRDefault="005B69D2" w:rsidP="005B69D2">
            <w:pPr>
              <w:pStyle w:val="afffd"/>
              <w:snapToGrid w:val="0"/>
              <w:jc w:val="center"/>
              <w:rPr>
                <w:sz w:val="20"/>
                <w:szCs w:val="20"/>
              </w:rPr>
            </w:pPr>
          </w:p>
        </w:tc>
        <w:tc>
          <w:tcPr>
            <w:tcW w:w="1069" w:type="dxa"/>
          </w:tcPr>
          <w:p w:rsidR="005B69D2" w:rsidRPr="00D52134" w:rsidRDefault="005B69D2" w:rsidP="005B69D2">
            <w:pPr>
              <w:pStyle w:val="afffd"/>
              <w:snapToGrid w:val="0"/>
              <w:rPr>
                <w:sz w:val="20"/>
                <w:szCs w:val="20"/>
              </w:rPr>
            </w:pPr>
          </w:p>
          <w:p w:rsidR="005B69D2" w:rsidRPr="00D52134" w:rsidRDefault="005B69D2" w:rsidP="005B69D2">
            <w:pPr>
              <w:pStyle w:val="afffd"/>
              <w:snapToGrid w:val="0"/>
              <w:jc w:val="center"/>
              <w:rPr>
                <w:sz w:val="20"/>
                <w:szCs w:val="20"/>
              </w:rPr>
            </w:pPr>
          </w:p>
        </w:tc>
        <w:tc>
          <w:tcPr>
            <w:tcW w:w="1070" w:type="dxa"/>
          </w:tcPr>
          <w:p w:rsidR="005B69D2" w:rsidRPr="00D52134" w:rsidRDefault="005B69D2" w:rsidP="005B69D2">
            <w:pPr>
              <w:pStyle w:val="afffd"/>
              <w:snapToGrid w:val="0"/>
              <w:jc w:val="center"/>
              <w:rPr>
                <w:sz w:val="20"/>
                <w:szCs w:val="20"/>
              </w:rPr>
            </w:pPr>
            <w:r w:rsidRPr="00D52134">
              <w:rPr>
                <w:sz w:val="20"/>
                <w:szCs w:val="20"/>
              </w:rPr>
              <w:t>0</w:t>
            </w:r>
          </w:p>
          <w:p w:rsidR="005B69D2" w:rsidRPr="00D52134" w:rsidRDefault="005B69D2" w:rsidP="005B69D2">
            <w:pPr>
              <w:pStyle w:val="afffd"/>
              <w:snapToGrid w:val="0"/>
              <w:jc w:val="center"/>
              <w:rPr>
                <w:sz w:val="20"/>
                <w:szCs w:val="20"/>
              </w:rPr>
            </w:pPr>
            <w:r w:rsidRPr="00D52134">
              <w:rPr>
                <w:sz w:val="20"/>
                <w:szCs w:val="20"/>
              </w:rPr>
              <w:t>12</w:t>
            </w:r>
          </w:p>
        </w:tc>
      </w:tr>
      <w:tr w:rsidR="005B69D2" w:rsidRPr="00D52134" w:rsidTr="00900057">
        <w:tc>
          <w:tcPr>
            <w:tcW w:w="766" w:type="dxa"/>
          </w:tcPr>
          <w:p w:rsidR="005B69D2" w:rsidRPr="00D52134" w:rsidRDefault="005B69D2" w:rsidP="005B69D2">
            <w:pPr>
              <w:suppressAutoHyphens/>
              <w:snapToGrid w:val="0"/>
              <w:spacing w:before="0" w:beforeAutospacing="0" w:after="0" w:afterAutospacing="0"/>
              <w:rPr>
                <w:sz w:val="20"/>
                <w:szCs w:val="20"/>
              </w:rPr>
            </w:pPr>
            <w:r w:rsidRPr="00D52134">
              <w:rPr>
                <w:sz w:val="20"/>
                <w:szCs w:val="20"/>
              </w:rPr>
              <w:t>1.2.2</w:t>
            </w:r>
          </w:p>
        </w:tc>
        <w:tc>
          <w:tcPr>
            <w:tcW w:w="4742" w:type="dxa"/>
          </w:tcPr>
          <w:p w:rsidR="005B69D2" w:rsidRPr="00D52134" w:rsidRDefault="005B69D2" w:rsidP="005B69D2">
            <w:pPr>
              <w:suppressAutoHyphens/>
              <w:snapToGrid w:val="0"/>
              <w:spacing w:before="0" w:beforeAutospacing="0" w:after="0" w:afterAutospacing="0"/>
              <w:rPr>
                <w:sz w:val="20"/>
                <w:szCs w:val="20"/>
              </w:rPr>
            </w:pPr>
            <w:r w:rsidRPr="00D52134">
              <w:rPr>
                <w:sz w:val="20"/>
                <w:szCs w:val="20"/>
              </w:rPr>
              <w:t>занятия семинарского типа: лабораторные работы  (лабораторные практикумы)</w:t>
            </w:r>
          </w:p>
        </w:tc>
        <w:tc>
          <w:tcPr>
            <w:tcW w:w="1069" w:type="dxa"/>
          </w:tcPr>
          <w:p w:rsidR="005B69D2" w:rsidRPr="00D52134" w:rsidRDefault="005B69D2" w:rsidP="005B69D2">
            <w:pPr>
              <w:suppressAutoHyphens/>
              <w:snapToGrid w:val="0"/>
              <w:spacing w:before="0" w:beforeAutospacing="0" w:after="0" w:afterAutospacing="0"/>
              <w:jc w:val="center"/>
              <w:rPr>
                <w:sz w:val="20"/>
                <w:szCs w:val="20"/>
              </w:rPr>
            </w:pPr>
          </w:p>
        </w:tc>
        <w:tc>
          <w:tcPr>
            <w:tcW w:w="1070" w:type="dxa"/>
          </w:tcPr>
          <w:p w:rsidR="005B69D2" w:rsidRPr="00D52134" w:rsidRDefault="005B69D2" w:rsidP="005B69D2">
            <w:pPr>
              <w:pStyle w:val="afffd"/>
              <w:snapToGrid w:val="0"/>
              <w:jc w:val="center"/>
              <w:rPr>
                <w:sz w:val="20"/>
                <w:szCs w:val="20"/>
              </w:rPr>
            </w:pPr>
          </w:p>
        </w:tc>
        <w:tc>
          <w:tcPr>
            <w:tcW w:w="1069" w:type="dxa"/>
          </w:tcPr>
          <w:p w:rsidR="005B69D2" w:rsidRPr="00D52134" w:rsidRDefault="005B69D2" w:rsidP="005B69D2">
            <w:pPr>
              <w:pStyle w:val="afffd"/>
              <w:snapToGrid w:val="0"/>
              <w:jc w:val="center"/>
              <w:rPr>
                <w:sz w:val="20"/>
                <w:szCs w:val="20"/>
              </w:rPr>
            </w:pPr>
          </w:p>
        </w:tc>
        <w:tc>
          <w:tcPr>
            <w:tcW w:w="1070" w:type="dxa"/>
          </w:tcPr>
          <w:p w:rsidR="005B69D2" w:rsidRPr="00D52134" w:rsidRDefault="005B69D2" w:rsidP="005B69D2">
            <w:pPr>
              <w:pStyle w:val="afffd"/>
              <w:snapToGrid w:val="0"/>
              <w:jc w:val="center"/>
              <w:rPr>
                <w:sz w:val="20"/>
                <w:szCs w:val="20"/>
              </w:rPr>
            </w:pPr>
          </w:p>
        </w:tc>
      </w:tr>
      <w:tr w:rsidR="005B69D2" w:rsidRPr="00D52134" w:rsidTr="00900057">
        <w:tc>
          <w:tcPr>
            <w:tcW w:w="766" w:type="dxa"/>
          </w:tcPr>
          <w:p w:rsidR="005B69D2" w:rsidRPr="00D52134" w:rsidRDefault="005B69D2" w:rsidP="005B69D2">
            <w:pPr>
              <w:suppressAutoHyphens/>
              <w:snapToGrid w:val="0"/>
              <w:spacing w:before="0" w:beforeAutospacing="0" w:after="0" w:afterAutospacing="0"/>
              <w:rPr>
                <w:sz w:val="20"/>
                <w:szCs w:val="20"/>
              </w:rPr>
            </w:pPr>
            <w:r w:rsidRPr="00D52134">
              <w:rPr>
                <w:sz w:val="20"/>
                <w:szCs w:val="20"/>
              </w:rPr>
              <w:t>1.2.3</w:t>
            </w:r>
          </w:p>
        </w:tc>
        <w:tc>
          <w:tcPr>
            <w:tcW w:w="4742" w:type="dxa"/>
          </w:tcPr>
          <w:p w:rsidR="005B69D2" w:rsidRPr="00D52134" w:rsidRDefault="005B69D2" w:rsidP="005B69D2">
            <w:pPr>
              <w:suppressAutoHyphens/>
              <w:snapToGrid w:val="0"/>
              <w:spacing w:before="0" w:beforeAutospacing="0" w:after="0" w:afterAutospacing="0"/>
              <w:rPr>
                <w:sz w:val="20"/>
                <w:szCs w:val="20"/>
              </w:rPr>
            </w:pPr>
            <w:r w:rsidRPr="00D52134">
              <w:rPr>
                <w:sz w:val="20"/>
                <w:szCs w:val="20"/>
              </w:rPr>
              <w:t xml:space="preserve">курсовое проектирование (выполнение курсовой работы) </w:t>
            </w:r>
          </w:p>
        </w:tc>
        <w:tc>
          <w:tcPr>
            <w:tcW w:w="1069" w:type="dxa"/>
          </w:tcPr>
          <w:p w:rsidR="005B69D2" w:rsidRPr="00D52134" w:rsidRDefault="005B69D2" w:rsidP="005B69D2">
            <w:pPr>
              <w:pStyle w:val="afffd"/>
              <w:snapToGrid w:val="0"/>
              <w:jc w:val="center"/>
              <w:rPr>
                <w:sz w:val="20"/>
                <w:szCs w:val="20"/>
              </w:rPr>
            </w:pPr>
          </w:p>
        </w:tc>
        <w:tc>
          <w:tcPr>
            <w:tcW w:w="1070" w:type="dxa"/>
          </w:tcPr>
          <w:p w:rsidR="005B69D2" w:rsidRPr="00D52134" w:rsidRDefault="005B69D2" w:rsidP="005B69D2">
            <w:pPr>
              <w:suppressAutoHyphens/>
              <w:snapToGrid w:val="0"/>
              <w:spacing w:before="0" w:beforeAutospacing="0" w:after="0" w:afterAutospacing="0"/>
              <w:jc w:val="center"/>
              <w:rPr>
                <w:sz w:val="20"/>
                <w:szCs w:val="20"/>
              </w:rPr>
            </w:pPr>
          </w:p>
        </w:tc>
        <w:tc>
          <w:tcPr>
            <w:tcW w:w="1069" w:type="dxa"/>
          </w:tcPr>
          <w:p w:rsidR="005B69D2" w:rsidRPr="00D52134" w:rsidRDefault="005B69D2" w:rsidP="005B69D2">
            <w:pPr>
              <w:suppressAutoHyphens/>
              <w:snapToGrid w:val="0"/>
              <w:spacing w:before="0" w:beforeAutospacing="0" w:after="0" w:afterAutospacing="0"/>
              <w:jc w:val="center"/>
              <w:rPr>
                <w:sz w:val="20"/>
                <w:szCs w:val="20"/>
              </w:rPr>
            </w:pPr>
          </w:p>
        </w:tc>
        <w:tc>
          <w:tcPr>
            <w:tcW w:w="1070" w:type="dxa"/>
          </w:tcPr>
          <w:p w:rsidR="005B69D2" w:rsidRPr="00D52134" w:rsidRDefault="005B69D2" w:rsidP="005B69D2">
            <w:pPr>
              <w:suppressAutoHyphens/>
              <w:snapToGrid w:val="0"/>
              <w:spacing w:before="0" w:beforeAutospacing="0" w:after="0" w:afterAutospacing="0"/>
              <w:jc w:val="center"/>
              <w:rPr>
                <w:sz w:val="20"/>
                <w:szCs w:val="20"/>
              </w:rPr>
            </w:pPr>
          </w:p>
        </w:tc>
      </w:tr>
      <w:tr w:rsidR="005B69D2" w:rsidRPr="00D52134" w:rsidTr="00900057">
        <w:tc>
          <w:tcPr>
            <w:tcW w:w="766" w:type="dxa"/>
          </w:tcPr>
          <w:p w:rsidR="005B69D2" w:rsidRPr="00D52134" w:rsidRDefault="005B69D2" w:rsidP="005B69D2">
            <w:pPr>
              <w:suppressAutoHyphens/>
              <w:snapToGrid w:val="0"/>
              <w:spacing w:before="0" w:beforeAutospacing="0" w:after="0" w:afterAutospacing="0"/>
              <w:rPr>
                <w:sz w:val="20"/>
                <w:szCs w:val="20"/>
              </w:rPr>
            </w:pPr>
            <w:r w:rsidRPr="00D52134">
              <w:rPr>
                <w:sz w:val="20"/>
                <w:szCs w:val="20"/>
              </w:rPr>
              <w:t>1.3</w:t>
            </w:r>
          </w:p>
        </w:tc>
        <w:tc>
          <w:tcPr>
            <w:tcW w:w="4742" w:type="dxa"/>
          </w:tcPr>
          <w:p w:rsidR="005B69D2" w:rsidRPr="00D52134" w:rsidRDefault="005B69D2" w:rsidP="005B69D2">
            <w:pPr>
              <w:suppressAutoHyphens/>
              <w:snapToGrid w:val="0"/>
              <w:spacing w:before="0" w:beforeAutospacing="0" w:after="0" w:afterAutospacing="0"/>
              <w:rPr>
                <w:sz w:val="20"/>
                <w:szCs w:val="20"/>
              </w:rPr>
            </w:pPr>
            <w:r w:rsidRPr="00D52134">
              <w:rPr>
                <w:sz w:val="20"/>
                <w:szCs w:val="20"/>
              </w:rPr>
              <w:t>контроль промежуточной аттестации и оценивание ее результатов, в том числе:</w:t>
            </w:r>
          </w:p>
        </w:tc>
        <w:tc>
          <w:tcPr>
            <w:tcW w:w="1069" w:type="dxa"/>
          </w:tcPr>
          <w:p w:rsidR="005B69D2" w:rsidRPr="00D52134" w:rsidRDefault="005B69D2" w:rsidP="005B69D2">
            <w:pPr>
              <w:pStyle w:val="afffd"/>
              <w:snapToGrid w:val="0"/>
              <w:jc w:val="center"/>
              <w:rPr>
                <w:sz w:val="20"/>
                <w:szCs w:val="20"/>
              </w:rPr>
            </w:pPr>
          </w:p>
        </w:tc>
        <w:tc>
          <w:tcPr>
            <w:tcW w:w="1070" w:type="dxa"/>
          </w:tcPr>
          <w:p w:rsidR="005B69D2" w:rsidRPr="00D52134" w:rsidRDefault="005B69D2" w:rsidP="005B69D2">
            <w:pPr>
              <w:suppressAutoHyphens/>
              <w:snapToGrid w:val="0"/>
              <w:spacing w:before="0" w:beforeAutospacing="0" w:after="0" w:afterAutospacing="0"/>
              <w:jc w:val="center"/>
              <w:rPr>
                <w:sz w:val="20"/>
                <w:szCs w:val="20"/>
              </w:rPr>
            </w:pPr>
          </w:p>
        </w:tc>
        <w:tc>
          <w:tcPr>
            <w:tcW w:w="1069" w:type="dxa"/>
          </w:tcPr>
          <w:p w:rsidR="005B69D2" w:rsidRPr="00D52134" w:rsidRDefault="005B69D2" w:rsidP="005B69D2">
            <w:pPr>
              <w:suppressAutoHyphens/>
              <w:snapToGrid w:val="0"/>
              <w:spacing w:before="0" w:beforeAutospacing="0" w:after="0" w:afterAutospacing="0"/>
              <w:jc w:val="center"/>
              <w:rPr>
                <w:sz w:val="20"/>
                <w:szCs w:val="20"/>
              </w:rPr>
            </w:pPr>
            <w:r w:rsidRPr="00D52134">
              <w:rPr>
                <w:sz w:val="20"/>
                <w:szCs w:val="20"/>
              </w:rPr>
              <w:t>2,2</w:t>
            </w:r>
          </w:p>
        </w:tc>
        <w:tc>
          <w:tcPr>
            <w:tcW w:w="1070" w:type="dxa"/>
          </w:tcPr>
          <w:p w:rsidR="005B69D2" w:rsidRPr="00D52134" w:rsidRDefault="005B69D2" w:rsidP="005B69D2">
            <w:pPr>
              <w:suppressAutoHyphens/>
              <w:snapToGrid w:val="0"/>
              <w:spacing w:before="0" w:beforeAutospacing="0" w:after="0" w:afterAutospacing="0"/>
              <w:jc w:val="center"/>
              <w:rPr>
                <w:sz w:val="20"/>
                <w:szCs w:val="20"/>
              </w:rPr>
            </w:pPr>
          </w:p>
        </w:tc>
      </w:tr>
      <w:tr w:rsidR="005B69D2" w:rsidRPr="00D52134" w:rsidTr="00900057">
        <w:tc>
          <w:tcPr>
            <w:tcW w:w="766" w:type="dxa"/>
          </w:tcPr>
          <w:p w:rsidR="005B69D2" w:rsidRPr="00D52134" w:rsidRDefault="005B69D2" w:rsidP="005B69D2">
            <w:pPr>
              <w:suppressAutoHyphens/>
              <w:snapToGrid w:val="0"/>
              <w:spacing w:before="0" w:beforeAutospacing="0" w:after="0" w:afterAutospacing="0"/>
              <w:rPr>
                <w:sz w:val="20"/>
                <w:szCs w:val="20"/>
              </w:rPr>
            </w:pPr>
            <w:r w:rsidRPr="00D52134">
              <w:rPr>
                <w:sz w:val="20"/>
                <w:szCs w:val="20"/>
              </w:rPr>
              <w:t>1.3.1</w:t>
            </w:r>
          </w:p>
        </w:tc>
        <w:tc>
          <w:tcPr>
            <w:tcW w:w="4742" w:type="dxa"/>
          </w:tcPr>
          <w:p w:rsidR="005B69D2" w:rsidRPr="00D52134" w:rsidRDefault="005B69D2" w:rsidP="005B69D2">
            <w:pPr>
              <w:suppressAutoHyphens/>
              <w:snapToGrid w:val="0"/>
              <w:spacing w:before="0" w:beforeAutospacing="0" w:after="0" w:afterAutospacing="0"/>
              <w:rPr>
                <w:sz w:val="20"/>
                <w:szCs w:val="20"/>
              </w:rPr>
            </w:pPr>
            <w:r w:rsidRPr="00D52134">
              <w:rPr>
                <w:sz w:val="20"/>
                <w:szCs w:val="20"/>
              </w:rPr>
              <w:t xml:space="preserve">консультации групповые </w:t>
            </w:r>
          </w:p>
        </w:tc>
        <w:tc>
          <w:tcPr>
            <w:tcW w:w="1069" w:type="dxa"/>
          </w:tcPr>
          <w:p w:rsidR="005B69D2" w:rsidRPr="00D52134" w:rsidRDefault="005B69D2" w:rsidP="005B69D2">
            <w:pPr>
              <w:suppressAutoHyphens/>
              <w:snapToGrid w:val="0"/>
              <w:spacing w:before="0" w:beforeAutospacing="0" w:after="0" w:afterAutospacing="0"/>
              <w:jc w:val="center"/>
              <w:rPr>
                <w:sz w:val="20"/>
                <w:szCs w:val="20"/>
              </w:rPr>
            </w:pPr>
          </w:p>
        </w:tc>
        <w:tc>
          <w:tcPr>
            <w:tcW w:w="1070" w:type="dxa"/>
          </w:tcPr>
          <w:p w:rsidR="005B69D2" w:rsidRPr="00D52134" w:rsidRDefault="005B69D2" w:rsidP="005B69D2">
            <w:pPr>
              <w:suppressAutoHyphens/>
              <w:snapToGrid w:val="0"/>
              <w:spacing w:before="0" w:beforeAutospacing="0" w:after="0" w:afterAutospacing="0"/>
              <w:jc w:val="center"/>
              <w:rPr>
                <w:sz w:val="20"/>
                <w:szCs w:val="20"/>
              </w:rPr>
            </w:pPr>
          </w:p>
        </w:tc>
        <w:tc>
          <w:tcPr>
            <w:tcW w:w="1069" w:type="dxa"/>
          </w:tcPr>
          <w:p w:rsidR="005B69D2" w:rsidRPr="00D52134" w:rsidRDefault="005B69D2" w:rsidP="005B69D2">
            <w:pPr>
              <w:suppressAutoHyphens/>
              <w:snapToGrid w:val="0"/>
              <w:spacing w:before="0" w:beforeAutospacing="0" w:after="0" w:afterAutospacing="0"/>
              <w:jc w:val="center"/>
              <w:rPr>
                <w:sz w:val="20"/>
                <w:szCs w:val="20"/>
              </w:rPr>
            </w:pPr>
          </w:p>
        </w:tc>
        <w:tc>
          <w:tcPr>
            <w:tcW w:w="1070" w:type="dxa"/>
          </w:tcPr>
          <w:p w:rsidR="005B69D2" w:rsidRPr="00D52134" w:rsidRDefault="005B69D2" w:rsidP="005B69D2">
            <w:pPr>
              <w:suppressAutoHyphens/>
              <w:snapToGrid w:val="0"/>
              <w:spacing w:before="0" w:beforeAutospacing="0" w:after="0" w:afterAutospacing="0"/>
              <w:jc w:val="center"/>
              <w:rPr>
                <w:sz w:val="20"/>
                <w:szCs w:val="20"/>
              </w:rPr>
            </w:pPr>
            <w:r w:rsidRPr="00D52134">
              <w:rPr>
                <w:sz w:val="20"/>
                <w:szCs w:val="20"/>
              </w:rPr>
              <w:t>2</w:t>
            </w:r>
          </w:p>
        </w:tc>
      </w:tr>
      <w:tr w:rsidR="005B69D2" w:rsidRPr="00D52134" w:rsidTr="00900057">
        <w:tc>
          <w:tcPr>
            <w:tcW w:w="766" w:type="dxa"/>
          </w:tcPr>
          <w:p w:rsidR="005B69D2" w:rsidRPr="00D52134" w:rsidRDefault="005B69D2" w:rsidP="005B69D2">
            <w:pPr>
              <w:suppressAutoHyphens/>
              <w:snapToGrid w:val="0"/>
              <w:spacing w:before="0" w:beforeAutospacing="0" w:after="0" w:afterAutospacing="0"/>
              <w:rPr>
                <w:sz w:val="20"/>
                <w:szCs w:val="20"/>
              </w:rPr>
            </w:pPr>
            <w:r w:rsidRPr="00D52134">
              <w:rPr>
                <w:sz w:val="20"/>
                <w:szCs w:val="20"/>
              </w:rPr>
              <w:t>1.3.2</w:t>
            </w:r>
          </w:p>
        </w:tc>
        <w:tc>
          <w:tcPr>
            <w:tcW w:w="4742" w:type="dxa"/>
          </w:tcPr>
          <w:p w:rsidR="005B69D2" w:rsidRPr="00D52134" w:rsidRDefault="005B69D2" w:rsidP="005B69D2">
            <w:pPr>
              <w:suppressAutoHyphens/>
              <w:snapToGrid w:val="0"/>
              <w:spacing w:before="0" w:beforeAutospacing="0" w:after="0" w:afterAutospacing="0"/>
              <w:rPr>
                <w:sz w:val="20"/>
                <w:szCs w:val="20"/>
              </w:rPr>
            </w:pPr>
            <w:r w:rsidRPr="00D52134">
              <w:rPr>
                <w:sz w:val="20"/>
                <w:szCs w:val="20"/>
              </w:rPr>
              <w:t xml:space="preserve">прохождение промежуточной аттестации </w:t>
            </w:r>
          </w:p>
        </w:tc>
        <w:tc>
          <w:tcPr>
            <w:tcW w:w="1069" w:type="dxa"/>
          </w:tcPr>
          <w:p w:rsidR="005B69D2" w:rsidRPr="00D52134" w:rsidRDefault="005B69D2" w:rsidP="005B69D2">
            <w:pPr>
              <w:suppressAutoHyphens/>
              <w:snapToGrid w:val="0"/>
              <w:spacing w:before="0" w:beforeAutospacing="0" w:after="0" w:afterAutospacing="0"/>
              <w:jc w:val="center"/>
              <w:rPr>
                <w:sz w:val="20"/>
                <w:szCs w:val="20"/>
              </w:rPr>
            </w:pPr>
          </w:p>
        </w:tc>
        <w:tc>
          <w:tcPr>
            <w:tcW w:w="1070" w:type="dxa"/>
          </w:tcPr>
          <w:p w:rsidR="005B69D2" w:rsidRPr="00D52134" w:rsidRDefault="005B69D2" w:rsidP="005B69D2">
            <w:pPr>
              <w:suppressAutoHyphens/>
              <w:snapToGrid w:val="0"/>
              <w:spacing w:before="0" w:beforeAutospacing="0" w:after="0" w:afterAutospacing="0"/>
              <w:jc w:val="center"/>
              <w:rPr>
                <w:sz w:val="20"/>
                <w:szCs w:val="20"/>
              </w:rPr>
            </w:pPr>
          </w:p>
        </w:tc>
        <w:tc>
          <w:tcPr>
            <w:tcW w:w="1069" w:type="dxa"/>
          </w:tcPr>
          <w:p w:rsidR="005B69D2" w:rsidRPr="00D52134" w:rsidRDefault="005B69D2" w:rsidP="005B69D2">
            <w:pPr>
              <w:suppressAutoHyphens/>
              <w:snapToGrid w:val="0"/>
              <w:spacing w:before="0" w:beforeAutospacing="0" w:after="0" w:afterAutospacing="0"/>
              <w:jc w:val="center"/>
              <w:rPr>
                <w:sz w:val="20"/>
                <w:szCs w:val="20"/>
              </w:rPr>
            </w:pPr>
          </w:p>
        </w:tc>
        <w:tc>
          <w:tcPr>
            <w:tcW w:w="1070" w:type="dxa"/>
          </w:tcPr>
          <w:p w:rsidR="005B69D2" w:rsidRPr="00D52134" w:rsidRDefault="005B69D2" w:rsidP="005B69D2">
            <w:pPr>
              <w:suppressAutoHyphens/>
              <w:snapToGrid w:val="0"/>
              <w:spacing w:before="0" w:beforeAutospacing="0" w:after="0" w:afterAutospacing="0"/>
              <w:jc w:val="center"/>
              <w:rPr>
                <w:sz w:val="20"/>
                <w:szCs w:val="20"/>
              </w:rPr>
            </w:pPr>
            <w:r w:rsidRPr="00D52134">
              <w:rPr>
                <w:sz w:val="20"/>
                <w:szCs w:val="20"/>
              </w:rPr>
              <w:t>0,2</w:t>
            </w:r>
          </w:p>
        </w:tc>
      </w:tr>
      <w:tr w:rsidR="005B69D2" w:rsidRPr="00D52134" w:rsidTr="00900057">
        <w:tc>
          <w:tcPr>
            <w:tcW w:w="766" w:type="dxa"/>
          </w:tcPr>
          <w:p w:rsidR="005B69D2" w:rsidRPr="00D52134" w:rsidRDefault="005B69D2" w:rsidP="005B69D2">
            <w:pPr>
              <w:suppressAutoHyphens/>
              <w:snapToGrid w:val="0"/>
              <w:spacing w:before="0" w:beforeAutospacing="0" w:after="0" w:afterAutospacing="0"/>
              <w:rPr>
                <w:sz w:val="20"/>
                <w:szCs w:val="20"/>
              </w:rPr>
            </w:pPr>
            <w:r w:rsidRPr="00D52134">
              <w:rPr>
                <w:b/>
                <w:sz w:val="20"/>
                <w:szCs w:val="20"/>
              </w:rPr>
              <w:t>2</w:t>
            </w:r>
          </w:p>
        </w:tc>
        <w:tc>
          <w:tcPr>
            <w:tcW w:w="4742" w:type="dxa"/>
          </w:tcPr>
          <w:p w:rsidR="005B69D2" w:rsidRPr="00D52134" w:rsidRDefault="005B69D2" w:rsidP="005B69D2">
            <w:pPr>
              <w:suppressAutoHyphens/>
              <w:snapToGrid w:val="0"/>
              <w:spacing w:before="0" w:beforeAutospacing="0" w:after="0" w:afterAutospacing="0"/>
              <w:rPr>
                <w:sz w:val="20"/>
                <w:szCs w:val="20"/>
              </w:rPr>
            </w:pPr>
            <w:r w:rsidRPr="00D52134">
              <w:rPr>
                <w:b/>
                <w:sz w:val="20"/>
                <w:szCs w:val="20"/>
              </w:rPr>
              <w:t>Самостоятельная работа (всего)</w:t>
            </w:r>
          </w:p>
        </w:tc>
        <w:tc>
          <w:tcPr>
            <w:tcW w:w="1069" w:type="dxa"/>
          </w:tcPr>
          <w:p w:rsidR="005B69D2" w:rsidRPr="00D52134" w:rsidRDefault="005B69D2" w:rsidP="005B69D2">
            <w:pPr>
              <w:suppressAutoHyphens/>
              <w:snapToGrid w:val="0"/>
              <w:spacing w:before="0" w:beforeAutospacing="0" w:after="0" w:afterAutospacing="0"/>
              <w:jc w:val="center"/>
              <w:rPr>
                <w:sz w:val="20"/>
                <w:szCs w:val="20"/>
              </w:rPr>
            </w:pPr>
          </w:p>
        </w:tc>
        <w:tc>
          <w:tcPr>
            <w:tcW w:w="1070" w:type="dxa"/>
          </w:tcPr>
          <w:p w:rsidR="005B69D2" w:rsidRPr="00D52134" w:rsidRDefault="005B69D2" w:rsidP="005B69D2">
            <w:pPr>
              <w:suppressAutoHyphens/>
              <w:snapToGrid w:val="0"/>
              <w:spacing w:before="0" w:beforeAutospacing="0" w:after="0" w:afterAutospacing="0"/>
              <w:jc w:val="center"/>
              <w:rPr>
                <w:sz w:val="20"/>
                <w:szCs w:val="20"/>
              </w:rPr>
            </w:pPr>
          </w:p>
        </w:tc>
        <w:tc>
          <w:tcPr>
            <w:tcW w:w="1069" w:type="dxa"/>
          </w:tcPr>
          <w:p w:rsidR="005B69D2" w:rsidRPr="00D52134" w:rsidRDefault="005B69D2" w:rsidP="005B69D2">
            <w:pPr>
              <w:suppressAutoHyphens/>
              <w:snapToGrid w:val="0"/>
              <w:spacing w:before="0" w:beforeAutospacing="0" w:after="0" w:afterAutospacing="0"/>
              <w:jc w:val="center"/>
              <w:rPr>
                <w:sz w:val="20"/>
                <w:szCs w:val="20"/>
              </w:rPr>
            </w:pPr>
            <w:r w:rsidRPr="00D52134">
              <w:rPr>
                <w:b/>
                <w:sz w:val="20"/>
                <w:szCs w:val="20"/>
              </w:rPr>
              <w:t>83</w:t>
            </w:r>
          </w:p>
        </w:tc>
        <w:tc>
          <w:tcPr>
            <w:tcW w:w="1070" w:type="dxa"/>
          </w:tcPr>
          <w:p w:rsidR="005B69D2" w:rsidRPr="00D52134" w:rsidRDefault="005B69D2" w:rsidP="005B69D2">
            <w:pPr>
              <w:suppressAutoHyphens/>
              <w:snapToGrid w:val="0"/>
              <w:spacing w:before="0" w:beforeAutospacing="0" w:after="0" w:afterAutospacing="0"/>
              <w:jc w:val="center"/>
              <w:rPr>
                <w:sz w:val="20"/>
                <w:szCs w:val="20"/>
              </w:rPr>
            </w:pPr>
          </w:p>
        </w:tc>
      </w:tr>
      <w:tr w:rsidR="005B69D2" w:rsidRPr="00D52134" w:rsidTr="00900057">
        <w:tc>
          <w:tcPr>
            <w:tcW w:w="766" w:type="dxa"/>
          </w:tcPr>
          <w:p w:rsidR="005B69D2" w:rsidRPr="00D52134" w:rsidRDefault="005B69D2" w:rsidP="005B69D2">
            <w:pPr>
              <w:tabs>
                <w:tab w:val="center" w:pos="4677"/>
                <w:tab w:val="right" w:pos="9355"/>
              </w:tabs>
              <w:suppressAutoHyphens/>
              <w:spacing w:before="0" w:beforeAutospacing="0" w:after="0" w:afterAutospacing="0"/>
              <w:rPr>
                <w:b/>
                <w:sz w:val="20"/>
                <w:szCs w:val="20"/>
              </w:rPr>
            </w:pPr>
            <w:r w:rsidRPr="00D52134">
              <w:rPr>
                <w:sz w:val="20"/>
                <w:szCs w:val="20"/>
              </w:rPr>
              <w:t>2.1</w:t>
            </w:r>
          </w:p>
        </w:tc>
        <w:tc>
          <w:tcPr>
            <w:tcW w:w="4742" w:type="dxa"/>
          </w:tcPr>
          <w:p w:rsidR="005B69D2" w:rsidRPr="00D52134" w:rsidRDefault="005B69D2" w:rsidP="005B69D2">
            <w:pPr>
              <w:tabs>
                <w:tab w:val="center" w:pos="4677"/>
                <w:tab w:val="right" w:pos="9355"/>
              </w:tabs>
              <w:suppressAutoHyphens/>
              <w:spacing w:before="0" w:beforeAutospacing="0" w:after="0" w:afterAutospacing="0"/>
              <w:rPr>
                <w:sz w:val="20"/>
                <w:szCs w:val="20"/>
              </w:rPr>
            </w:pPr>
            <w:r w:rsidRPr="00A963A1">
              <w:rPr>
                <w:sz w:val="20"/>
                <w:szCs w:val="20"/>
              </w:rPr>
              <w:t xml:space="preserve">работа в электронной информационно-образовательной среде с образовательными ресурсами учебной библиотеки, </w:t>
            </w:r>
            <w:r w:rsidRPr="001E77F8">
              <w:rPr>
                <w:sz w:val="20"/>
                <w:szCs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szCs w:val="20"/>
              </w:rPr>
              <w:t xml:space="preserve"> работ)</w:t>
            </w:r>
          </w:p>
        </w:tc>
        <w:tc>
          <w:tcPr>
            <w:tcW w:w="1069" w:type="dxa"/>
          </w:tcPr>
          <w:p w:rsidR="005B69D2" w:rsidRPr="00D52134" w:rsidRDefault="005B69D2" w:rsidP="005B69D2">
            <w:pPr>
              <w:suppressAutoHyphens/>
              <w:snapToGrid w:val="0"/>
              <w:spacing w:before="0" w:beforeAutospacing="0" w:after="0" w:afterAutospacing="0"/>
              <w:jc w:val="center"/>
              <w:rPr>
                <w:b/>
                <w:sz w:val="20"/>
                <w:szCs w:val="20"/>
              </w:rPr>
            </w:pPr>
          </w:p>
        </w:tc>
        <w:tc>
          <w:tcPr>
            <w:tcW w:w="1070" w:type="dxa"/>
          </w:tcPr>
          <w:p w:rsidR="005B69D2" w:rsidRPr="00D52134" w:rsidRDefault="005B69D2" w:rsidP="005B69D2">
            <w:pPr>
              <w:pStyle w:val="afffd"/>
              <w:snapToGrid w:val="0"/>
              <w:jc w:val="center"/>
              <w:rPr>
                <w:b/>
                <w:sz w:val="20"/>
                <w:szCs w:val="20"/>
              </w:rPr>
            </w:pPr>
          </w:p>
        </w:tc>
        <w:tc>
          <w:tcPr>
            <w:tcW w:w="1069" w:type="dxa"/>
          </w:tcPr>
          <w:p w:rsidR="005B69D2" w:rsidRPr="00D52134" w:rsidRDefault="005B69D2" w:rsidP="005B69D2">
            <w:pPr>
              <w:pStyle w:val="afffd"/>
              <w:snapToGrid w:val="0"/>
              <w:jc w:val="center"/>
              <w:rPr>
                <w:sz w:val="20"/>
                <w:szCs w:val="20"/>
              </w:rPr>
            </w:pPr>
          </w:p>
          <w:p w:rsidR="005B69D2" w:rsidRPr="00D52134" w:rsidRDefault="005B69D2" w:rsidP="005B69D2">
            <w:pPr>
              <w:pStyle w:val="afffd"/>
              <w:snapToGrid w:val="0"/>
              <w:jc w:val="center"/>
              <w:rPr>
                <w:sz w:val="20"/>
                <w:szCs w:val="20"/>
              </w:rPr>
            </w:pPr>
          </w:p>
          <w:p w:rsidR="005B69D2" w:rsidRPr="00D52134" w:rsidRDefault="005B69D2" w:rsidP="005B69D2">
            <w:pPr>
              <w:pStyle w:val="afffd"/>
              <w:snapToGrid w:val="0"/>
              <w:jc w:val="center"/>
              <w:rPr>
                <w:b/>
                <w:sz w:val="20"/>
                <w:szCs w:val="20"/>
              </w:rPr>
            </w:pPr>
            <w:r w:rsidRPr="00D52134">
              <w:rPr>
                <w:sz w:val="20"/>
                <w:szCs w:val="20"/>
              </w:rPr>
              <w:t>83</w:t>
            </w:r>
          </w:p>
        </w:tc>
        <w:tc>
          <w:tcPr>
            <w:tcW w:w="1070" w:type="dxa"/>
          </w:tcPr>
          <w:p w:rsidR="005B69D2" w:rsidRPr="00D52134" w:rsidRDefault="005B69D2" w:rsidP="005B69D2">
            <w:pPr>
              <w:pStyle w:val="afffd"/>
              <w:snapToGrid w:val="0"/>
              <w:jc w:val="center"/>
              <w:rPr>
                <w:b/>
                <w:sz w:val="20"/>
                <w:szCs w:val="20"/>
              </w:rPr>
            </w:pPr>
          </w:p>
        </w:tc>
      </w:tr>
      <w:tr w:rsidR="005B69D2" w:rsidRPr="00D52134" w:rsidTr="00900057">
        <w:tc>
          <w:tcPr>
            <w:tcW w:w="766" w:type="dxa"/>
          </w:tcPr>
          <w:p w:rsidR="005B69D2" w:rsidRPr="00D52134" w:rsidRDefault="005B69D2" w:rsidP="005B69D2">
            <w:pPr>
              <w:suppressAutoHyphens/>
              <w:spacing w:before="0" w:beforeAutospacing="0" w:after="0" w:afterAutospacing="0"/>
              <w:rPr>
                <w:sz w:val="20"/>
                <w:szCs w:val="20"/>
              </w:rPr>
            </w:pPr>
            <w:r w:rsidRPr="00D52134">
              <w:rPr>
                <w:sz w:val="20"/>
                <w:szCs w:val="20"/>
              </w:rPr>
              <w:t>2.2</w:t>
            </w:r>
          </w:p>
        </w:tc>
        <w:tc>
          <w:tcPr>
            <w:tcW w:w="4742" w:type="dxa"/>
          </w:tcPr>
          <w:p w:rsidR="005B69D2" w:rsidRPr="00D52134" w:rsidRDefault="005B69D2" w:rsidP="005B69D2">
            <w:pPr>
              <w:suppressAutoHyphens/>
              <w:spacing w:before="0" w:beforeAutospacing="0" w:after="0" w:afterAutospacing="0"/>
              <w:rPr>
                <w:sz w:val="20"/>
                <w:szCs w:val="20"/>
              </w:rPr>
            </w:pPr>
            <w:r w:rsidRPr="00D52134">
              <w:rPr>
                <w:sz w:val="20"/>
                <w:szCs w:val="20"/>
              </w:rPr>
              <w:t>самостоятельная работа при подготовке к промежуточной аттестации</w:t>
            </w:r>
          </w:p>
        </w:tc>
        <w:tc>
          <w:tcPr>
            <w:tcW w:w="1069" w:type="dxa"/>
          </w:tcPr>
          <w:p w:rsidR="005B69D2" w:rsidRPr="00D52134" w:rsidRDefault="005B69D2" w:rsidP="005B69D2">
            <w:pPr>
              <w:suppressAutoHyphens/>
              <w:snapToGrid w:val="0"/>
              <w:spacing w:before="0" w:beforeAutospacing="0" w:after="0" w:afterAutospacing="0"/>
              <w:jc w:val="center"/>
              <w:rPr>
                <w:sz w:val="20"/>
                <w:szCs w:val="20"/>
              </w:rPr>
            </w:pPr>
          </w:p>
        </w:tc>
        <w:tc>
          <w:tcPr>
            <w:tcW w:w="1070" w:type="dxa"/>
          </w:tcPr>
          <w:p w:rsidR="005B69D2" w:rsidRPr="00D52134" w:rsidRDefault="005B69D2" w:rsidP="005B69D2">
            <w:pPr>
              <w:pStyle w:val="afffd"/>
              <w:snapToGrid w:val="0"/>
              <w:jc w:val="center"/>
              <w:rPr>
                <w:sz w:val="20"/>
                <w:szCs w:val="20"/>
              </w:rPr>
            </w:pPr>
          </w:p>
        </w:tc>
        <w:tc>
          <w:tcPr>
            <w:tcW w:w="1069" w:type="dxa"/>
          </w:tcPr>
          <w:p w:rsidR="005B69D2" w:rsidRPr="00D52134" w:rsidRDefault="005B69D2" w:rsidP="005B69D2">
            <w:pPr>
              <w:pStyle w:val="afffd"/>
              <w:snapToGrid w:val="0"/>
              <w:jc w:val="center"/>
              <w:rPr>
                <w:sz w:val="20"/>
                <w:szCs w:val="20"/>
              </w:rPr>
            </w:pPr>
            <w:r w:rsidRPr="00D52134">
              <w:rPr>
                <w:b/>
                <w:sz w:val="20"/>
                <w:szCs w:val="20"/>
              </w:rPr>
              <w:t>6,8</w:t>
            </w:r>
          </w:p>
        </w:tc>
        <w:tc>
          <w:tcPr>
            <w:tcW w:w="1070" w:type="dxa"/>
          </w:tcPr>
          <w:p w:rsidR="005B69D2" w:rsidRPr="00D52134" w:rsidRDefault="005B69D2" w:rsidP="005B69D2">
            <w:pPr>
              <w:pStyle w:val="afffd"/>
              <w:snapToGrid w:val="0"/>
              <w:jc w:val="center"/>
              <w:rPr>
                <w:b/>
                <w:sz w:val="20"/>
                <w:szCs w:val="20"/>
              </w:rPr>
            </w:pPr>
          </w:p>
        </w:tc>
      </w:tr>
      <w:tr w:rsidR="005B69D2" w:rsidRPr="00D52134" w:rsidTr="00900057">
        <w:tc>
          <w:tcPr>
            <w:tcW w:w="766" w:type="dxa"/>
            <w:vMerge w:val="restart"/>
          </w:tcPr>
          <w:p w:rsidR="005B69D2" w:rsidRPr="00D52134" w:rsidRDefault="005B69D2" w:rsidP="005B69D2">
            <w:pPr>
              <w:suppressAutoHyphens/>
              <w:snapToGrid w:val="0"/>
              <w:spacing w:before="0" w:beforeAutospacing="0" w:after="0" w:afterAutospacing="0"/>
              <w:rPr>
                <w:b/>
                <w:sz w:val="20"/>
                <w:szCs w:val="20"/>
              </w:rPr>
            </w:pPr>
            <w:r w:rsidRPr="00D52134">
              <w:rPr>
                <w:b/>
                <w:sz w:val="20"/>
                <w:szCs w:val="20"/>
              </w:rPr>
              <w:t>3</w:t>
            </w:r>
          </w:p>
        </w:tc>
        <w:tc>
          <w:tcPr>
            <w:tcW w:w="4742" w:type="dxa"/>
            <w:vMerge w:val="restart"/>
          </w:tcPr>
          <w:p w:rsidR="005B69D2" w:rsidRPr="00D52134" w:rsidRDefault="005B69D2" w:rsidP="005B69D2">
            <w:pPr>
              <w:suppressAutoHyphens/>
              <w:snapToGrid w:val="0"/>
              <w:spacing w:before="0" w:beforeAutospacing="0" w:after="0" w:afterAutospacing="0"/>
              <w:rPr>
                <w:sz w:val="20"/>
                <w:szCs w:val="20"/>
              </w:rPr>
            </w:pPr>
            <w:r w:rsidRPr="00D52134">
              <w:rPr>
                <w:b/>
                <w:sz w:val="20"/>
                <w:szCs w:val="20"/>
              </w:rPr>
              <w:t>Общая трудоемкость</w:t>
            </w:r>
            <w:r w:rsidRPr="00D52134">
              <w:rPr>
                <w:sz w:val="20"/>
                <w:szCs w:val="20"/>
              </w:rPr>
              <w:t xml:space="preserve">                                   часы</w:t>
            </w:r>
          </w:p>
          <w:p w:rsidR="005B69D2" w:rsidRPr="00D52134" w:rsidRDefault="005B69D2" w:rsidP="005B69D2">
            <w:pPr>
              <w:suppressAutoHyphens/>
              <w:spacing w:before="0" w:beforeAutospacing="0" w:after="0" w:afterAutospacing="0"/>
              <w:rPr>
                <w:sz w:val="20"/>
                <w:szCs w:val="20"/>
              </w:rPr>
            </w:pPr>
            <w:r w:rsidRPr="00D52134">
              <w:rPr>
                <w:b/>
                <w:sz w:val="20"/>
                <w:szCs w:val="20"/>
              </w:rPr>
              <w:t>дисциплины</w:t>
            </w:r>
            <w:r w:rsidRPr="00D52134">
              <w:rPr>
                <w:sz w:val="20"/>
                <w:szCs w:val="20"/>
              </w:rPr>
              <w:t xml:space="preserve">                           зачетные единицы</w:t>
            </w:r>
          </w:p>
          <w:p w:rsidR="005B69D2" w:rsidRPr="00D52134" w:rsidRDefault="005B69D2" w:rsidP="005B69D2">
            <w:pPr>
              <w:suppressAutoHyphens/>
              <w:spacing w:before="0" w:beforeAutospacing="0" w:after="0" w:afterAutospacing="0"/>
              <w:rPr>
                <w:sz w:val="20"/>
                <w:szCs w:val="20"/>
              </w:rPr>
            </w:pPr>
            <w:r w:rsidRPr="00D52134">
              <w:rPr>
                <w:sz w:val="20"/>
                <w:szCs w:val="20"/>
              </w:rPr>
              <w:t>форма промежуточной аттестации</w:t>
            </w:r>
          </w:p>
        </w:tc>
        <w:tc>
          <w:tcPr>
            <w:tcW w:w="1069" w:type="dxa"/>
          </w:tcPr>
          <w:p w:rsidR="005B69D2" w:rsidRPr="00D52134" w:rsidRDefault="005B69D2" w:rsidP="005B69D2">
            <w:pPr>
              <w:suppressAutoHyphens/>
              <w:snapToGrid w:val="0"/>
              <w:spacing w:before="0" w:beforeAutospacing="0" w:after="0" w:afterAutospacing="0"/>
              <w:jc w:val="center"/>
              <w:rPr>
                <w:b/>
                <w:sz w:val="20"/>
                <w:szCs w:val="20"/>
              </w:rPr>
            </w:pPr>
          </w:p>
        </w:tc>
        <w:tc>
          <w:tcPr>
            <w:tcW w:w="1070" w:type="dxa"/>
          </w:tcPr>
          <w:p w:rsidR="005B69D2" w:rsidRPr="00D52134" w:rsidRDefault="005B69D2" w:rsidP="005B69D2">
            <w:pPr>
              <w:pStyle w:val="afffd"/>
              <w:snapToGrid w:val="0"/>
              <w:jc w:val="center"/>
              <w:rPr>
                <w:b/>
                <w:sz w:val="20"/>
                <w:szCs w:val="20"/>
              </w:rPr>
            </w:pPr>
          </w:p>
        </w:tc>
        <w:tc>
          <w:tcPr>
            <w:tcW w:w="1069" w:type="dxa"/>
          </w:tcPr>
          <w:p w:rsidR="005B69D2" w:rsidRPr="00D52134" w:rsidRDefault="005B69D2" w:rsidP="005B69D2">
            <w:pPr>
              <w:suppressAutoHyphens/>
              <w:snapToGrid w:val="0"/>
              <w:spacing w:before="0" w:beforeAutospacing="0" w:after="0" w:afterAutospacing="0"/>
              <w:jc w:val="center"/>
              <w:rPr>
                <w:b/>
                <w:sz w:val="20"/>
                <w:szCs w:val="20"/>
              </w:rPr>
            </w:pPr>
            <w:r w:rsidRPr="00D52134">
              <w:rPr>
                <w:b/>
                <w:sz w:val="20"/>
                <w:szCs w:val="20"/>
              </w:rPr>
              <w:t>108</w:t>
            </w:r>
          </w:p>
        </w:tc>
        <w:tc>
          <w:tcPr>
            <w:tcW w:w="1070" w:type="dxa"/>
          </w:tcPr>
          <w:p w:rsidR="005B69D2" w:rsidRPr="00D52134" w:rsidRDefault="005B69D2" w:rsidP="005B69D2">
            <w:pPr>
              <w:pStyle w:val="afffd"/>
              <w:snapToGrid w:val="0"/>
              <w:jc w:val="center"/>
              <w:rPr>
                <w:b/>
                <w:sz w:val="20"/>
                <w:szCs w:val="20"/>
              </w:rPr>
            </w:pPr>
          </w:p>
        </w:tc>
      </w:tr>
      <w:tr w:rsidR="005B69D2" w:rsidRPr="00D52134" w:rsidTr="00900057">
        <w:tc>
          <w:tcPr>
            <w:tcW w:w="766" w:type="dxa"/>
            <w:vMerge/>
          </w:tcPr>
          <w:p w:rsidR="005B69D2" w:rsidRPr="00D52134" w:rsidRDefault="005B69D2" w:rsidP="005B69D2">
            <w:pPr>
              <w:suppressAutoHyphens/>
              <w:snapToGrid w:val="0"/>
              <w:spacing w:before="0" w:beforeAutospacing="0" w:after="0" w:afterAutospacing="0"/>
              <w:rPr>
                <w:b/>
                <w:sz w:val="20"/>
                <w:szCs w:val="20"/>
              </w:rPr>
            </w:pPr>
          </w:p>
        </w:tc>
        <w:tc>
          <w:tcPr>
            <w:tcW w:w="4742" w:type="dxa"/>
            <w:vMerge/>
            <w:vAlign w:val="center"/>
          </w:tcPr>
          <w:p w:rsidR="005B69D2" w:rsidRPr="00D52134" w:rsidRDefault="005B69D2" w:rsidP="005B69D2">
            <w:pPr>
              <w:suppressAutoHyphens/>
              <w:spacing w:before="0" w:beforeAutospacing="0" w:after="0" w:afterAutospacing="0"/>
              <w:rPr>
                <w:sz w:val="20"/>
                <w:szCs w:val="20"/>
              </w:rPr>
            </w:pPr>
          </w:p>
        </w:tc>
        <w:tc>
          <w:tcPr>
            <w:tcW w:w="1069" w:type="dxa"/>
          </w:tcPr>
          <w:p w:rsidR="005B69D2" w:rsidRPr="00D52134" w:rsidRDefault="005B69D2" w:rsidP="005B69D2">
            <w:pPr>
              <w:suppressAutoHyphens/>
              <w:snapToGrid w:val="0"/>
              <w:spacing w:before="0" w:beforeAutospacing="0" w:after="0" w:afterAutospacing="0"/>
              <w:jc w:val="center"/>
              <w:rPr>
                <w:b/>
                <w:sz w:val="20"/>
                <w:szCs w:val="20"/>
              </w:rPr>
            </w:pPr>
          </w:p>
        </w:tc>
        <w:tc>
          <w:tcPr>
            <w:tcW w:w="1070" w:type="dxa"/>
          </w:tcPr>
          <w:p w:rsidR="005B69D2" w:rsidRPr="00D52134" w:rsidRDefault="005B69D2" w:rsidP="005B69D2">
            <w:pPr>
              <w:pStyle w:val="afffd"/>
              <w:snapToGrid w:val="0"/>
              <w:jc w:val="center"/>
              <w:rPr>
                <w:b/>
                <w:sz w:val="20"/>
                <w:szCs w:val="20"/>
              </w:rPr>
            </w:pPr>
          </w:p>
        </w:tc>
        <w:tc>
          <w:tcPr>
            <w:tcW w:w="1069" w:type="dxa"/>
          </w:tcPr>
          <w:p w:rsidR="005B69D2" w:rsidRPr="00D52134" w:rsidRDefault="005B69D2" w:rsidP="005B69D2">
            <w:pPr>
              <w:suppressAutoHyphens/>
              <w:snapToGrid w:val="0"/>
              <w:spacing w:before="0" w:beforeAutospacing="0" w:after="0" w:afterAutospacing="0"/>
              <w:jc w:val="center"/>
              <w:rPr>
                <w:b/>
                <w:sz w:val="20"/>
                <w:szCs w:val="20"/>
              </w:rPr>
            </w:pPr>
            <w:r w:rsidRPr="00D52134">
              <w:rPr>
                <w:sz w:val="20"/>
                <w:szCs w:val="20"/>
              </w:rPr>
              <w:t>3</w:t>
            </w:r>
          </w:p>
        </w:tc>
        <w:tc>
          <w:tcPr>
            <w:tcW w:w="1070" w:type="dxa"/>
          </w:tcPr>
          <w:p w:rsidR="005B69D2" w:rsidRPr="00D52134" w:rsidRDefault="005B69D2" w:rsidP="005B69D2">
            <w:pPr>
              <w:pStyle w:val="afffd"/>
              <w:snapToGrid w:val="0"/>
              <w:jc w:val="center"/>
              <w:rPr>
                <w:b/>
                <w:sz w:val="20"/>
                <w:szCs w:val="20"/>
              </w:rPr>
            </w:pPr>
          </w:p>
        </w:tc>
      </w:tr>
      <w:tr w:rsidR="005B69D2" w:rsidRPr="00D52134" w:rsidTr="00900057">
        <w:tc>
          <w:tcPr>
            <w:tcW w:w="766" w:type="dxa"/>
            <w:vMerge/>
          </w:tcPr>
          <w:p w:rsidR="005B69D2" w:rsidRPr="00D52134" w:rsidRDefault="005B69D2" w:rsidP="005B69D2">
            <w:pPr>
              <w:suppressAutoHyphens/>
              <w:snapToGrid w:val="0"/>
              <w:spacing w:before="0" w:beforeAutospacing="0" w:after="0" w:afterAutospacing="0"/>
              <w:rPr>
                <w:b/>
                <w:sz w:val="20"/>
                <w:szCs w:val="20"/>
              </w:rPr>
            </w:pPr>
          </w:p>
        </w:tc>
        <w:tc>
          <w:tcPr>
            <w:tcW w:w="4742" w:type="dxa"/>
            <w:vMerge/>
            <w:vAlign w:val="center"/>
          </w:tcPr>
          <w:p w:rsidR="005B69D2" w:rsidRPr="00D52134" w:rsidRDefault="005B69D2" w:rsidP="005B69D2">
            <w:pPr>
              <w:spacing w:before="0" w:beforeAutospacing="0" w:after="0" w:afterAutospacing="0"/>
              <w:rPr>
                <w:sz w:val="20"/>
                <w:szCs w:val="20"/>
              </w:rPr>
            </w:pPr>
          </w:p>
        </w:tc>
        <w:tc>
          <w:tcPr>
            <w:tcW w:w="4278" w:type="dxa"/>
            <w:gridSpan w:val="4"/>
          </w:tcPr>
          <w:p w:rsidR="005B69D2" w:rsidRPr="00D52134" w:rsidRDefault="005B69D2" w:rsidP="005B69D2">
            <w:pPr>
              <w:pStyle w:val="afffd"/>
              <w:snapToGrid w:val="0"/>
              <w:jc w:val="center"/>
              <w:rPr>
                <w:sz w:val="20"/>
                <w:szCs w:val="20"/>
              </w:rPr>
            </w:pPr>
            <w:r w:rsidRPr="00D52134">
              <w:rPr>
                <w:sz w:val="20"/>
                <w:szCs w:val="20"/>
              </w:rPr>
              <w:t>экзамен</w:t>
            </w:r>
          </w:p>
        </w:tc>
      </w:tr>
    </w:tbl>
    <w:p w:rsidR="005B69D2" w:rsidRPr="00D52134" w:rsidRDefault="005B69D2" w:rsidP="005B69D2">
      <w:pPr>
        <w:spacing w:before="0" w:beforeAutospacing="0" w:after="0" w:afterAutospacing="0"/>
        <w:rPr>
          <w:sz w:val="20"/>
          <w:szCs w:val="20"/>
        </w:rPr>
      </w:pPr>
    </w:p>
    <w:p w:rsidR="005B69D2" w:rsidRPr="00D52134" w:rsidRDefault="005B69D2" w:rsidP="005B69D2">
      <w:pPr>
        <w:spacing w:before="0" w:beforeAutospacing="0" w:after="0" w:afterAutospacing="0"/>
        <w:rPr>
          <w:sz w:val="20"/>
          <w:szCs w:val="20"/>
        </w:rPr>
      </w:pPr>
      <w:r w:rsidRPr="00D52134">
        <w:rPr>
          <w:sz w:val="20"/>
          <w:szCs w:val="20"/>
        </w:rPr>
        <w:t>*_______</w:t>
      </w:r>
    </w:p>
    <w:p w:rsidR="005B69D2" w:rsidRPr="00D52134" w:rsidRDefault="005B69D2" w:rsidP="005B69D2">
      <w:pPr>
        <w:spacing w:before="0" w:beforeAutospacing="0" w:after="0" w:afterAutospacing="0"/>
        <w:rPr>
          <w:sz w:val="20"/>
          <w:szCs w:val="20"/>
        </w:rPr>
      </w:pPr>
      <w:r w:rsidRPr="00D52134">
        <w:rPr>
          <w:sz w:val="20"/>
          <w:szCs w:val="20"/>
        </w:rPr>
        <w:t>Семинар – семинар-дискуссия</w:t>
      </w:r>
    </w:p>
    <w:p w:rsidR="005B69D2" w:rsidRPr="00D52134" w:rsidRDefault="005B69D2" w:rsidP="005B69D2">
      <w:pPr>
        <w:spacing w:before="0" w:beforeAutospacing="0" w:after="0" w:afterAutospacing="0"/>
        <w:rPr>
          <w:sz w:val="20"/>
          <w:szCs w:val="20"/>
        </w:rPr>
      </w:pPr>
      <w:r w:rsidRPr="00D52134">
        <w:rPr>
          <w:sz w:val="20"/>
          <w:szCs w:val="20"/>
        </w:rPr>
        <w:t xml:space="preserve">ГТ -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5B69D2" w:rsidRPr="00D52134" w:rsidRDefault="005B69D2" w:rsidP="005B69D2">
      <w:pPr>
        <w:spacing w:before="0" w:beforeAutospacing="0" w:after="0" w:afterAutospacing="0"/>
        <w:rPr>
          <w:sz w:val="20"/>
          <w:szCs w:val="20"/>
        </w:rPr>
      </w:pPr>
      <w:r w:rsidRPr="00D52134">
        <w:rPr>
          <w:sz w:val="20"/>
          <w:szCs w:val="20"/>
        </w:rPr>
        <w:t xml:space="preserve">ТТ - практическое занятие - тест-тренинг </w:t>
      </w:r>
    </w:p>
    <w:p w:rsidR="005B69D2" w:rsidRPr="00D52134" w:rsidRDefault="005B69D2" w:rsidP="005B69D2">
      <w:pPr>
        <w:spacing w:before="0" w:beforeAutospacing="0" w:after="0" w:afterAutospacing="0"/>
        <w:rPr>
          <w:sz w:val="20"/>
          <w:szCs w:val="20"/>
        </w:rPr>
      </w:pPr>
      <w:r w:rsidRPr="00D52134">
        <w:rPr>
          <w:sz w:val="20"/>
          <w:szCs w:val="20"/>
        </w:rPr>
        <w:t xml:space="preserve">ПЗТ - практическое занятие - </w:t>
      </w:r>
      <w:proofErr w:type="spellStart"/>
      <w:r w:rsidRPr="00D52134">
        <w:rPr>
          <w:sz w:val="20"/>
          <w:szCs w:val="20"/>
        </w:rPr>
        <w:t>позетовое</w:t>
      </w:r>
      <w:proofErr w:type="spellEnd"/>
      <w:r w:rsidRPr="00D52134">
        <w:rPr>
          <w:sz w:val="20"/>
          <w:szCs w:val="20"/>
        </w:rPr>
        <w:t xml:space="preserve"> тестирование </w:t>
      </w:r>
    </w:p>
    <w:p w:rsidR="005B69D2" w:rsidRPr="00D52134" w:rsidRDefault="005B69D2" w:rsidP="005B69D2">
      <w:pPr>
        <w:spacing w:before="0" w:beforeAutospacing="0" w:after="0" w:afterAutospacing="0"/>
        <w:rPr>
          <w:sz w:val="20"/>
          <w:szCs w:val="20"/>
        </w:rPr>
      </w:pPr>
      <w:r w:rsidRPr="00D52134">
        <w:rPr>
          <w:sz w:val="20"/>
          <w:szCs w:val="20"/>
        </w:rPr>
        <w:t>ЛС - практическое занятие - логическая схема</w:t>
      </w:r>
    </w:p>
    <w:p w:rsidR="005B69D2" w:rsidRPr="00D52134" w:rsidRDefault="005B69D2" w:rsidP="005B69D2">
      <w:pPr>
        <w:spacing w:before="0" w:beforeAutospacing="0" w:after="0" w:afterAutospacing="0"/>
        <w:rPr>
          <w:sz w:val="20"/>
          <w:szCs w:val="20"/>
        </w:rPr>
      </w:pPr>
      <w:r w:rsidRPr="00D52134">
        <w:rPr>
          <w:sz w:val="20"/>
          <w:szCs w:val="20"/>
        </w:rPr>
        <w:t>УД - семинар-обсуждение устного доклада</w:t>
      </w:r>
    </w:p>
    <w:p w:rsidR="005B69D2" w:rsidRPr="00D52134" w:rsidRDefault="005B69D2" w:rsidP="005B69D2">
      <w:pPr>
        <w:spacing w:before="0" w:beforeAutospacing="0" w:after="0" w:afterAutospacing="0"/>
        <w:rPr>
          <w:sz w:val="20"/>
          <w:szCs w:val="20"/>
        </w:rPr>
      </w:pPr>
      <w:r w:rsidRPr="00D52134">
        <w:rPr>
          <w:sz w:val="20"/>
          <w:szCs w:val="20"/>
        </w:rPr>
        <w:t xml:space="preserve">РФ – семинар-обсуждение реферата </w:t>
      </w:r>
    </w:p>
    <w:p w:rsidR="005B69D2" w:rsidRPr="00D52134" w:rsidRDefault="005B69D2" w:rsidP="005B69D2">
      <w:pPr>
        <w:spacing w:before="0" w:beforeAutospacing="0" w:after="0" w:afterAutospacing="0"/>
        <w:rPr>
          <w:sz w:val="20"/>
          <w:szCs w:val="20"/>
        </w:rPr>
      </w:pPr>
      <w:proofErr w:type="spellStart"/>
      <w:r w:rsidRPr="00D52134">
        <w:rPr>
          <w:sz w:val="20"/>
          <w:szCs w:val="20"/>
        </w:rPr>
        <w:t>Асессмент</w:t>
      </w:r>
      <w:proofErr w:type="spellEnd"/>
      <w:r w:rsidRPr="00D52134">
        <w:rPr>
          <w:sz w:val="20"/>
          <w:szCs w:val="20"/>
        </w:rPr>
        <w:t xml:space="preserve"> реферата - семинар-</w:t>
      </w:r>
      <w:proofErr w:type="spellStart"/>
      <w:r w:rsidRPr="00D52134">
        <w:rPr>
          <w:sz w:val="20"/>
          <w:szCs w:val="20"/>
        </w:rPr>
        <w:t>асессмент</w:t>
      </w:r>
      <w:proofErr w:type="spellEnd"/>
      <w:r w:rsidRPr="00D52134">
        <w:rPr>
          <w:sz w:val="20"/>
          <w:szCs w:val="20"/>
        </w:rPr>
        <w:t xml:space="preserve"> реферата</w:t>
      </w:r>
    </w:p>
    <w:p w:rsidR="005B69D2" w:rsidRPr="00D52134" w:rsidRDefault="005B69D2" w:rsidP="005B69D2">
      <w:pPr>
        <w:spacing w:before="0" w:beforeAutospacing="0" w:after="0" w:afterAutospacing="0"/>
        <w:rPr>
          <w:sz w:val="20"/>
          <w:szCs w:val="20"/>
        </w:rPr>
      </w:pPr>
      <w:r w:rsidRPr="00D52134">
        <w:rPr>
          <w:sz w:val="20"/>
          <w:szCs w:val="20"/>
        </w:rPr>
        <w:t xml:space="preserve">ВБ - </w:t>
      </w:r>
      <w:proofErr w:type="spellStart"/>
      <w:r w:rsidRPr="00D52134">
        <w:rPr>
          <w:sz w:val="20"/>
          <w:szCs w:val="20"/>
        </w:rPr>
        <w:t>вебинар</w:t>
      </w:r>
      <w:proofErr w:type="spellEnd"/>
      <w:r w:rsidRPr="00D52134">
        <w:rPr>
          <w:sz w:val="20"/>
          <w:szCs w:val="20"/>
        </w:rPr>
        <w:t xml:space="preserve"> </w:t>
      </w:r>
    </w:p>
    <w:p w:rsidR="005B69D2" w:rsidRPr="00D52134" w:rsidRDefault="005B69D2" w:rsidP="005B69D2">
      <w:pPr>
        <w:spacing w:before="0" w:beforeAutospacing="0" w:after="0" w:afterAutospacing="0"/>
        <w:rPr>
          <w:sz w:val="20"/>
          <w:szCs w:val="20"/>
        </w:rPr>
      </w:pPr>
      <w:r w:rsidRPr="00D52134">
        <w:rPr>
          <w:sz w:val="20"/>
          <w:szCs w:val="20"/>
        </w:rPr>
        <w:t xml:space="preserve">УЭ - семинар-обсуждение устного эссе </w:t>
      </w:r>
    </w:p>
    <w:p w:rsidR="005B69D2" w:rsidRPr="00D52134" w:rsidRDefault="005B69D2" w:rsidP="005B69D2">
      <w:pPr>
        <w:spacing w:before="0" w:beforeAutospacing="0" w:after="0" w:afterAutospacing="0"/>
        <w:rPr>
          <w:sz w:val="20"/>
          <w:szCs w:val="20"/>
        </w:rPr>
      </w:pPr>
      <w:r w:rsidRPr="00D52134">
        <w:rPr>
          <w:sz w:val="20"/>
          <w:szCs w:val="20"/>
        </w:rPr>
        <w:t xml:space="preserve">АЛТ - практическое занятие - алгоритмический тренинг  </w:t>
      </w:r>
    </w:p>
    <w:p w:rsidR="005B69D2" w:rsidRPr="00D52134" w:rsidRDefault="005B69D2" w:rsidP="005B69D2">
      <w:pPr>
        <w:pStyle w:val="1c"/>
        <w:tabs>
          <w:tab w:val="right" w:leader="dot" w:pos="9600"/>
        </w:tabs>
        <w:spacing w:before="0" w:beforeAutospacing="0" w:after="0" w:afterAutospacing="0"/>
        <w:ind w:left="0" w:firstLine="709"/>
        <w:rPr>
          <w:sz w:val="20"/>
        </w:rPr>
      </w:pPr>
    </w:p>
    <w:p w:rsidR="005B69D2" w:rsidRPr="0006796B" w:rsidRDefault="005B69D2" w:rsidP="005B69D2">
      <w:pPr>
        <w:pStyle w:val="1c"/>
        <w:tabs>
          <w:tab w:val="right" w:leader="dot" w:pos="9600"/>
        </w:tabs>
        <w:spacing w:before="0" w:beforeAutospacing="0" w:after="0" w:afterAutospacing="0"/>
        <w:ind w:left="0" w:firstLine="709"/>
        <w:rPr>
          <w:b/>
          <w:sz w:val="20"/>
        </w:rPr>
      </w:pPr>
      <w:r w:rsidRPr="0006796B">
        <w:rPr>
          <w:b/>
          <w:sz w:val="20"/>
        </w:rPr>
        <w:t>5. Содержание дисциплины</w:t>
      </w:r>
    </w:p>
    <w:p w:rsidR="005B69D2" w:rsidRPr="00D52134" w:rsidRDefault="005B69D2" w:rsidP="005B69D2">
      <w:pPr>
        <w:spacing w:before="0" w:beforeAutospacing="0" w:after="0" w:afterAutospacing="0"/>
        <w:ind w:firstLine="680"/>
        <w:rPr>
          <w:b/>
          <w:sz w:val="20"/>
          <w:szCs w:val="20"/>
        </w:rPr>
      </w:pPr>
      <w:r w:rsidRPr="00D52134">
        <w:rPr>
          <w:b/>
          <w:sz w:val="20"/>
          <w:szCs w:val="20"/>
        </w:rPr>
        <w:t>5.1. Содержание разделов и тем</w:t>
      </w:r>
    </w:p>
    <w:p w:rsidR="005B69D2" w:rsidRPr="00D52134" w:rsidRDefault="005B69D2" w:rsidP="005B69D2">
      <w:pPr>
        <w:spacing w:before="0" w:beforeAutospacing="0" w:after="0" w:afterAutospacing="0"/>
        <w:ind w:firstLine="680"/>
        <w:rPr>
          <w:b/>
          <w:sz w:val="20"/>
          <w:szCs w:val="20"/>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9"/>
        <w:gridCol w:w="2410"/>
        <w:gridCol w:w="6664"/>
      </w:tblGrid>
      <w:tr w:rsidR="005B69D2" w:rsidRPr="00D52134" w:rsidTr="00900057">
        <w:trPr>
          <w:tblHeader/>
        </w:trPr>
        <w:tc>
          <w:tcPr>
            <w:tcW w:w="275" w:type="pct"/>
            <w:vAlign w:val="center"/>
          </w:tcPr>
          <w:p w:rsidR="005B69D2" w:rsidRPr="00D52134" w:rsidRDefault="005B69D2" w:rsidP="005B69D2">
            <w:pPr>
              <w:tabs>
                <w:tab w:val="left" w:pos="1080"/>
              </w:tabs>
              <w:suppressAutoHyphens/>
              <w:spacing w:before="0" w:beforeAutospacing="0" w:after="0" w:afterAutospacing="0"/>
              <w:jc w:val="center"/>
              <w:rPr>
                <w:sz w:val="20"/>
                <w:szCs w:val="20"/>
              </w:rPr>
            </w:pPr>
            <w:bookmarkStart w:id="2" w:name="_Hlk78482765"/>
            <w:r w:rsidRPr="00D52134">
              <w:rPr>
                <w:sz w:val="20"/>
                <w:szCs w:val="20"/>
              </w:rPr>
              <w:t>№ п/п</w:t>
            </w:r>
          </w:p>
        </w:tc>
        <w:tc>
          <w:tcPr>
            <w:tcW w:w="1255" w:type="pct"/>
            <w:vAlign w:val="center"/>
          </w:tcPr>
          <w:p w:rsidR="005B69D2" w:rsidRPr="00D52134" w:rsidRDefault="005B69D2" w:rsidP="005B69D2">
            <w:pPr>
              <w:tabs>
                <w:tab w:val="left" w:pos="1080"/>
              </w:tabs>
              <w:suppressAutoHyphens/>
              <w:spacing w:before="0" w:beforeAutospacing="0" w:after="0" w:afterAutospacing="0"/>
              <w:jc w:val="center"/>
              <w:rPr>
                <w:sz w:val="20"/>
                <w:szCs w:val="20"/>
              </w:rPr>
            </w:pPr>
            <w:r w:rsidRPr="00D52134">
              <w:rPr>
                <w:sz w:val="20"/>
                <w:szCs w:val="20"/>
              </w:rPr>
              <w:t>Наименование раздела дисциплины</w:t>
            </w:r>
          </w:p>
        </w:tc>
        <w:tc>
          <w:tcPr>
            <w:tcW w:w="3470" w:type="pct"/>
            <w:vAlign w:val="center"/>
          </w:tcPr>
          <w:p w:rsidR="005B69D2" w:rsidRPr="00D52134" w:rsidRDefault="005B69D2" w:rsidP="005B69D2">
            <w:pPr>
              <w:tabs>
                <w:tab w:val="left" w:pos="1080"/>
              </w:tabs>
              <w:suppressAutoHyphens/>
              <w:spacing w:before="0" w:beforeAutospacing="0" w:after="0" w:afterAutospacing="0"/>
              <w:jc w:val="center"/>
              <w:rPr>
                <w:bCs/>
                <w:sz w:val="20"/>
                <w:szCs w:val="20"/>
              </w:rPr>
            </w:pPr>
            <w:r w:rsidRPr="00D52134">
              <w:rPr>
                <w:bCs/>
                <w:sz w:val="20"/>
                <w:szCs w:val="20"/>
              </w:rPr>
              <w:t>Содержание раздела</w:t>
            </w:r>
          </w:p>
        </w:tc>
      </w:tr>
      <w:tr w:rsidR="005B69D2" w:rsidRPr="00D52134" w:rsidTr="00900057">
        <w:tc>
          <w:tcPr>
            <w:tcW w:w="275" w:type="pct"/>
          </w:tcPr>
          <w:p w:rsidR="005B69D2" w:rsidRPr="00D52134" w:rsidRDefault="005B69D2" w:rsidP="005B69D2">
            <w:pPr>
              <w:tabs>
                <w:tab w:val="left" w:pos="1080"/>
              </w:tabs>
              <w:suppressAutoHyphens/>
              <w:spacing w:before="0" w:beforeAutospacing="0" w:after="0" w:afterAutospacing="0"/>
              <w:jc w:val="center"/>
              <w:rPr>
                <w:sz w:val="20"/>
                <w:szCs w:val="20"/>
              </w:rPr>
            </w:pPr>
            <w:r w:rsidRPr="00D52134">
              <w:rPr>
                <w:sz w:val="20"/>
                <w:szCs w:val="20"/>
              </w:rPr>
              <w:t>1</w:t>
            </w:r>
          </w:p>
        </w:tc>
        <w:tc>
          <w:tcPr>
            <w:tcW w:w="1255" w:type="pct"/>
          </w:tcPr>
          <w:p w:rsidR="005B69D2" w:rsidRPr="00D52134" w:rsidRDefault="005B69D2" w:rsidP="005B69D2">
            <w:pPr>
              <w:tabs>
                <w:tab w:val="left" w:pos="930"/>
                <w:tab w:val="left" w:pos="1080"/>
              </w:tabs>
              <w:spacing w:before="0" w:beforeAutospacing="0" w:after="0" w:afterAutospacing="0"/>
              <w:rPr>
                <w:sz w:val="20"/>
                <w:szCs w:val="20"/>
              </w:rPr>
            </w:pPr>
            <w:r w:rsidRPr="00D52134">
              <w:rPr>
                <w:sz w:val="20"/>
                <w:szCs w:val="20"/>
              </w:rPr>
              <w:t>Уголовно-правовое регулирование: теоретические аспекты</w:t>
            </w:r>
          </w:p>
        </w:tc>
        <w:tc>
          <w:tcPr>
            <w:tcW w:w="3470" w:type="pct"/>
          </w:tcPr>
          <w:p w:rsidR="005B69D2" w:rsidRPr="00D52134" w:rsidRDefault="005B69D2" w:rsidP="005B69D2">
            <w:pPr>
              <w:tabs>
                <w:tab w:val="left" w:pos="1080"/>
              </w:tabs>
              <w:suppressAutoHyphens/>
              <w:spacing w:before="0" w:beforeAutospacing="0" w:after="0" w:afterAutospacing="0"/>
              <w:jc w:val="both"/>
              <w:rPr>
                <w:b/>
                <w:sz w:val="20"/>
                <w:szCs w:val="20"/>
              </w:rPr>
            </w:pPr>
            <w:r w:rsidRPr="00D52134">
              <w:rPr>
                <w:b/>
                <w:sz w:val="20"/>
                <w:szCs w:val="20"/>
              </w:rPr>
              <w:t>Понятие уголовно-правового регулирования. Его формы и виды</w:t>
            </w:r>
          </w:p>
          <w:p w:rsidR="005B69D2" w:rsidRPr="00D52134" w:rsidRDefault="005B69D2" w:rsidP="005B69D2">
            <w:pPr>
              <w:keepNext/>
              <w:spacing w:before="0" w:beforeAutospacing="0" w:after="0" w:afterAutospacing="0"/>
              <w:jc w:val="both"/>
              <w:rPr>
                <w:sz w:val="20"/>
                <w:szCs w:val="20"/>
              </w:rPr>
            </w:pPr>
            <w:r w:rsidRPr="00D52134">
              <w:rPr>
                <w:sz w:val="20"/>
                <w:szCs w:val="20"/>
              </w:rPr>
              <w:t xml:space="preserve">Понятие уголовно-правового регулирования и его содержание. Научные суждения по данному вопросу. Соотношение правового регулирования и уголовно-правового регулирования. </w:t>
            </w:r>
          </w:p>
          <w:p w:rsidR="005B69D2" w:rsidRPr="00D52134" w:rsidRDefault="005B69D2" w:rsidP="005B69D2">
            <w:pPr>
              <w:keepNext/>
              <w:spacing w:before="0" w:beforeAutospacing="0" w:after="0" w:afterAutospacing="0"/>
              <w:jc w:val="both"/>
              <w:rPr>
                <w:sz w:val="20"/>
                <w:szCs w:val="20"/>
              </w:rPr>
            </w:pPr>
            <w:r w:rsidRPr="00D52134">
              <w:rPr>
                <w:sz w:val="20"/>
                <w:szCs w:val="20"/>
              </w:rPr>
              <w:t>Виды регулирования. Внешнее и внутреннее регулирование</w:t>
            </w:r>
          </w:p>
          <w:p w:rsidR="005B69D2" w:rsidRPr="00D52134" w:rsidRDefault="005B69D2" w:rsidP="005B69D2">
            <w:pPr>
              <w:tabs>
                <w:tab w:val="left" w:pos="1080"/>
              </w:tabs>
              <w:suppressAutoHyphens/>
              <w:spacing w:before="0" w:beforeAutospacing="0" w:after="0" w:afterAutospacing="0"/>
              <w:jc w:val="both"/>
              <w:rPr>
                <w:sz w:val="20"/>
                <w:szCs w:val="20"/>
              </w:rPr>
            </w:pPr>
            <w:r w:rsidRPr="00D52134">
              <w:rPr>
                <w:sz w:val="20"/>
                <w:szCs w:val="20"/>
              </w:rPr>
              <w:t xml:space="preserve">Формы уголовно-правового регулирования. Правовое упорядочение механизма уголовно-правовой охраны. Регулирование механизма реализации уголовного законодательства (материально-правовой аспект). </w:t>
            </w:r>
          </w:p>
          <w:p w:rsidR="005B69D2" w:rsidRPr="00D52134" w:rsidRDefault="005B69D2" w:rsidP="005B69D2">
            <w:pPr>
              <w:keepNext/>
              <w:spacing w:before="0" w:beforeAutospacing="0" w:after="0" w:afterAutospacing="0"/>
              <w:jc w:val="both"/>
              <w:rPr>
                <w:sz w:val="20"/>
                <w:szCs w:val="20"/>
              </w:rPr>
            </w:pPr>
            <w:r w:rsidRPr="00D52134">
              <w:rPr>
                <w:sz w:val="20"/>
                <w:szCs w:val="20"/>
              </w:rPr>
              <w:t>Функции, задачи и принципы уголовно-правового регулирования</w:t>
            </w:r>
          </w:p>
          <w:p w:rsidR="005B69D2" w:rsidRPr="00D52134" w:rsidRDefault="005B69D2" w:rsidP="005B69D2">
            <w:pPr>
              <w:tabs>
                <w:tab w:val="left" w:pos="1080"/>
              </w:tabs>
              <w:suppressAutoHyphens/>
              <w:spacing w:before="0" w:beforeAutospacing="0" w:after="0" w:afterAutospacing="0"/>
              <w:jc w:val="both"/>
              <w:rPr>
                <w:sz w:val="20"/>
                <w:szCs w:val="20"/>
              </w:rPr>
            </w:pPr>
            <w:r w:rsidRPr="00D52134">
              <w:rPr>
                <w:sz w:val="20"/>
                <w:szCs w:val="20"/>
              </w:rPr>
              <w:t xml:space="preserve">Понятие и виды функций уголовно-правового регулирования. Содержание функций </w:t>
            </w:r>
            <w:proofErr w:type="spellStart"/>
            <w:r w:rsidRPr="00D52134">
              <w:rPr>
                <w:sz w:val="20"/>
                <w:szCs w:val="20"/>
              </w:rPr>
              <w:t>правообразования</w:t>
            </w:r>
            <w:proofErr w:type="spellEnd"/>
            <w:r w:rsidRPr="00D52134">
              <w:rPr>
                <w:sz w:val="20"/>
                <w:szCs w:val="20"/>
              </w:rPr>
              <w:t xml:space="preserve">, межотраслевого </w:t>
            </w:r>
            <w:proofErr w:type="spellStart"/>
            <w:r w:rsidRPr="00D52134">
              <w:rPr>
                <w:sz w:val="20"/>
                <w:szCs w:val="20"/>
              </w:rPr>
              <w:t>правовоформирования</w:t>
            </w:r>
            <w:proofErr w:type="spellEnd"/>
            <w:r w:rsidRPr="00D52134">
              <w:rPr>
                <w:sz w:val="20"/>
                <w:szCs w:val="20"/>
              </w:rPr>
              <w:t xml:space="preserve"> и </w:t>
            </w:r>
            <w:proofErr w:type="spellStart"/>
            <w:r w:rsidRPr="00D52134">
              <w:rPr>
                <w:sz w:val="20"/>
                <w:szCs w:val="20"/>
              </w:rPr>
              <w:t>правореализации</w:t>
            </w:r>
            <w:proofErr w:type="spellEnd"/>
            <w:r w:rsidRPr="00D52134">
              <w:rPr>
                <w:sz w:val="20"/>
                <w:szCs w:val="20"/>
              </w:rPr>
              <w:t>.</w:t>
            </w:r>
          </w:p>
          <w:p w:rsidR="005B69D2" w:rsidRPr="00D52134" w:rsidRDefault="005B69D2" w:rsidP="005B69D2">
            <w:pPr>
              <w:tabs>
                <w:tab w:val="left" w:pos="1080"/>
              </w:tabs>
              <w:suppressAutoHyphens/>
              <w:spacing w:before="0" w:beforeAutospacing="0" w:after="0" w:afterAutospacing="0"/>
              <w:jc w:val="both"/>
              <w:rPr>
                <w:sz w:val="20"/>
                <w:szCs w:val="20"/>
              </w:rPr>
            </w:pPr>
            <w:r w:rsidRPr="00D52134">
              <w:rPr>
                <w:sz w:val="20"/>
                <w:szCs w:val="20"/>
              </w:rPr>
              <w:lastRenderedPageBreak/>
              <w:t>Задачи уголовно-правового регулирования. Связь задач регулирования с целями и задачами уголовного законодательства. Основные и дополнительные (вспомогательные) задачи отраслевого регулирования.</w:t>
            </w:r>
          </w:p>
          <w:p w:rsidR="005B69D2" w:rsidRPr="00D52134" w:rsidRDefault="005B69D2" w:rsidP="005B69D2">
            <w:pPr>
              <w:tabs>
                <w:tab w:val="left" w:pos="1080"/>
              </w:tabs>
              <w:suppressAutoHyphens/>
              <w:spacing w:before="0" w:beforeAutospacing="0" w:after="0" w:afterAutospacing="0"/>
              <w:jc w:val="both"/>
              <w:rPr>
                <w:sz w:val="20"/>
                <w:szCs w:val="20"/>
              </w:rPr>
            </w:pPr>
            <w:r w:rsidRPr="00D52134">
              <w:rPr>
                <w:sz w:val="20"/>
                <w:szCs w:val="20"/>
              </w:rPr>
              <w:t>Принципы уголовно-правового регулирования. Соотношение принципов отраслевого регулирования и принципов уголовной ответственности.</w:t>
            </w:r>
          </w:p>
          <w:p w:rsidR="005B69D2" w:rsidRPr="00D52134" w:rsidRDefault="005B69D2" w:rsidP="005B69D2">
            <w:pPr>
              <w:tabs>
                <w:tab w:val="left" w:pos="1080"/>
              </w:tabs>
              <w:suppressAutoHyphens/>
              <w:spacing w:before="0" w:beforeAutospacing="0" w:after="0" w:afterAutospacing="0"/>
              <w:jc w:val="both"/>
              <w:rPr>
                <w:b/>
                <w:sz w:val="20"/>
                <w:szCs w:val="20"/>
              </w:rPr>
            </w:pPr>
            <w:r w:rsidRPr="00D52134">
              <w:rPr>
                <w:b/>
                <w:sz w:val="20"/>
                <w:szCs w:val="20"/>
              </w:rPr>
              <w:t>Регулятивная функция уголовного права и уголовно-правовое регулирование</w:t>
            </w:r>
          </w:p>
          <w:p w:rsidR="005B69D2" w:rsidRPr="00D52134" w:rsidRDefault="005B69D2" w:rsidP="005B69D2">
            <w:pPr>
              <w:tabs>
                <w:tab w:val="left" w:pos="1080"/>
              </w:tabs>
              <w:suppressAutoHyphens/>
              <w:spacing w:before="0" w:beforeAutospacing="0" w:after="0" w:afterAutospacing="0"/>
              <w:jc w:val="both"/>
              <w:rPr>
                <w:sz w:val="20"/>
                <w:szCs w:val="20"/>
              </w:rPr>
            </w:pPr>
            <w:r w:rsidRPr="00D52134">
              <w:rPr>
                <w:sz w:val="20"/>
                <w:szCs w:val="20"/>
              </w:rPr>
              <w:t>Проблема функций уголовного права в современной уголовно-правовой науки. Понятие и содержание регулятивной функции и ее содержание. Широкое и узкое понимание регулятивной функции уголовного права.</w:t>
            </w:r>
          </w:p>
        </w:tc>
      </w:tr>
      <w:tr w:rsidR="005B69D2" w:rsidRPr="00D52134" w:rsidTr="00900057">
        <w:tc>
          <w:tcPr>
            <w:tcW w:w="275" w:type="pct"/>
          </w:tcPr>
          <w:p w:rsidR="005B69D2" w:rsidRPr="00D52134" w:rsidRDefault="005B69D2" w:rsidP="005B69D2">
            <w:pPr>
              <w:tabs>
                <w:tab w:val="left" w:pos="1080"/>
              </w:tabs>
              <w:suppressAutoHyphens/>
              <w:spacing w:before="0" w:beforeAutospacing="0" w:after="0" w:afterAutospacing="0"/>
              <w:jc w:val="center"/>
              <w:rPr>
                <w:sz w:val="20"/>
                <w:szCs w:val="20"/>
              </w:rPr>
            </w:pPr>
            <w:r w:rsidRPr="00D52134">
              <w:rPr>
                <w:sz w:val="20"/>
                <w:szCs w:val="20"/>
              </w:rPr>
              <w:lastRenderedPageBreak/>
              <w:t>2</w:t>
            </w:r>
          </w:p>
        </w:tc>
        <w:tc>
          <w:tcPr>
            <w:tcW w:w="1255" w:type="pct"/>
          </w:tcPr>
          <w:p w:rsidR="005B69D2" w:rsidRPr="00D52134" w:rsidRDefault="005B69D2" w:rsidP="005B69D2">
            <w:pPr>
              <w:tabs>
                <w:tab w:val="left" w:pos="930"/>
                <w:tab w:val="left" w:pos="1080"/>
              </w:tabs>
              <w:spacing w:before="0" w:beforeAutospacing="0" w:after="0" w:afterAutospacing="0"/>
              <w:rPr>
                <w:sz w:val="20"/>
                <w:szCs w:val="20"/>
              </w:rPr>
            </w:pPr>
            <w:r w:rsidRPr="00D52134">
              <w:rPr>
                <w:sz w:val="20"/>
                <w:szCs w:val="20"/>
              </w:rPr>
              <w:t>Механизм уголовно-правового регулирования</w:t>
            </w:r>
          </w:p>
        </w:tc>
        <w:tc>
          <w:tcPr>
            <w:tcW w:w="3470" w:type="pct"/>
          </w:tcPr>
          <w:p w:rsidR="005B69D2" w:rsidRPr="00D52134" w:rsidRDefault="005B69D2" w:rsidP="005B69D2">
            <w:pPr>
              <w:keepNext/>
              <w:spacing w:before="0" w:beforeAutospacing="0" w:after="0" w:afterAutospacing="0"/>
              <w:jc w:val="both"/>
              <w:rPr>
                <w:sz w:val="20"/>
                <w:szCs w:val="20"/>
              </w:rPr>
            </w:pPr>
            <w:r w:rsidRPr="00D52134">
              <w:rPr>
                <w:sz w:val="20"/>
                <w:szCs w:val="20"/>
              </w:rPr>
              <w:t>Механизм уголовно-правового регулирования и общая характеристика его элементов</w:t>
            </w:r>
          </w:p>
          <w:p w:rsidR="005B69D2" w:rsidRPr="00D52134" w:rsidRDefault="005B69D2" w:rsidP="005B69D2">
            <w:pPr>
              <w:tabs>
                <w:tab w:val="left" w:pos="1080"/>
              </w:tabs>
              <w:suppressAutoHyphens/>
              <w:spacing w:before="0" w:beforeAutospacing="0" w:after="0" w:afterAutospacing="0"/>
              <w:jc w:val="both"/>
              <w:rPr>
                <w:sz w:val="20"/>
                <w:szCs w:val="20"/>
              </w:rPr>
            </w:pPr>
            <w:r w:rsidRPr="00D52134">
              <w:rPr>
                <w:sz w:val="20"/>
                <w:szCs w:val="20"/>
              </w:rPr>
              <w:t xml:space="preserve">Понятие механизма уголовно-правового регулирования в общей теории права и в теории уголовного права. Стадии механизма уголовно-правового регулирования (система уголовно-правового регулирования). </w:t>
            </w:r>
          </w:p>
          <w:p w:rsidR="005B69D2" w:rsidRPr="00D52134" w:rsidRDefault="005B69D2" w:rsidP="005B69D2">
            <w:pPr>
              <w:tabs>
                <w:tab w:val="left" w:pos="1080"/>
              </w:tabs>
              <w:suppressAutoHyphens/>
              <w:spacing w:before="0" w:beforeAutospacing="0" w:after="0" w:afterAutospacing="0"/>
              <w:jc w:val="both"/>
              <w:rPr>
                <w:sz w:val="20"/>
                <w:szCs w:val="20"/>
              </w:rPr>
            </w:pPr>
            <w:r w:rsidRPr="00D52134">
              <w:rPr>
                <w:sz w:val="20"/>
                <w:szCs w:val="20"/>
              </w:rPr>
              <w:t xml:space="preserve">Структура уголовно-правового регулирования и его элементы. Норма уголовного права и уголовно-правовые отношения как основные элементы механизма уголовно-правового регулирования. Юридический факт в механизме уголовно-правового регулирования. </w:t>
            </w:r>
          </w:p>
          <w:p w:rsidR="005B69D2" w:rsidRPr="00D52134" w:rsidRDefault="005B69D2" w:rsidP="005B69D2">
            <w:pPr>
              <w:tabs>
                <w:tab w:val="left" w:pos="1080"/>
              </w:tabs>
              <w:suppressAutoHyphens/>
              <w:spacing w:before="0" w:beforeAutospacing="0" w:after="0" w:afterAutospacing="0"/>
              <w:jc w:val="both"/>
              <w:rPr>
                <w:b/>
                <w:i/>
                <w:sz w:val="20"/>
                <w:szCs w:val="20"/>
              </w:rPr>
            </w:pPr>
            <w:r w:rsidRPr="00D52134">
              <w:rPr>
                <w:b/>
                <w:sz w:val="20"/>
                <w:szCs w:val="20"/>
              </w:rPr>
              <w:t>Система норм права в механизме уголовно-правового регулирования</w:t>
            </w:r>
            <w:r w:rsidRPr="00D52134">
              <w:rPr>
                <w:b/>
                <w:i/>
                <w:sz w:val="20"/>
                <w:szCs w:val="20"/>
              </w:rPr>
              <w:t xml:space="preserve"> </w:t>
            </w:r>
          </w:p>
          <w:p w:rsidR="005B69D2" w:rsidRPr="00D52134" w:rsidRDefault="005B69D2" w:rsidP="005B69D2">
            <w:pPr>
              <w:tabs>
                <w:tab w:val="left" w:pos="1080"/>
              </w:tabs>
              <w:suppressAutoHyphens/>
              <w:spacing w:before="0" w:beforeAutospacing="0" w:after="0" w:afterAutospacing="0"/>
              <w:jc w:val="both"/>
              <w:rPr>
                <w:sz w:val="20"/>
                <w:szCs w:val="20"/>
              </w:rPr>
            </w:pPr>
            <w:r w:rsidRPr="00D52134">
              <w:rPr>
                <w:sz w:val="20"/>
                <w:szCs w:val="20"/>
              </w:rPr>
              <w:t>Норма уголовного права как основа уголовно-правового регулирования. Понятие нормы уголовного права, ее структура. Значение каждого из элементов нормы права в механизме уголовно-правового регулирования. Виды норм права и их взаимодействие в процессе уголовно-правового регулирования.</w:t>
            </w:r>
          </w:p>
          <w:p w:rsidR="005B69D2" w:rsidRPr="00D52134" w:rsidRDefault="005B69D2" w:rsidP="005B69D2">
            <w:pPr>
              <w:tabs>
                <w:tab w:val="left" w:pos="1080"/>
              </w:tabs>
              <w:suppressAutoHyphens/>
              <w:spacing w:before="0" w:beforeAutospacing="0" w:after="0" w:afterAutospacing="0"/>
              <w:jc w:val="both"/>
              <w:rPr>
                <w:sz w:val="20"/>
                <w:szCs w:val="20"/>
              </w:rPr>
            </w:pPr>
            <w:r w:rsidRPr="00D52134">
              <w:rPr>
                <w:b/>
                <w:sz w:val="20"/>
                <w:szCs w:val="20"/>
              </w:rPr>
              <w:t>Уголовно-правовые отношения в системе механизма уголовно-правового регулирования</w:t>
            </w:r>
          </w:p>
          <w:p w:rsidR="005B69D2" w:rsidRPr="00D52134" w:rsidRDefault="005B69D2" w:rsidP="005B69D2">
            <w:pPr>
              <w:tabs>
                <w:tab w:val="left" w:pos="1080"/>
              </w:tabs>
              <w:suppressAutoHyphens/>
              <w:spacing w:before="0" w:beforeAutospacing="0" w:after="0" w:afterAutospacing="0"/>
              <w:jc w:val="both"/>
              <w:rPr>
                <w:sz w:val="20"/>
                <w:szCs w:val="20"/>
              </w:rPr>
            </w:pPr>
            <w:r w:rsidRPr="00D52134">
              <w:rPr>
                <w:sz w:val="20"/>
                <w:szCs w:val="20"/>
              </w:rPr>
              <w:t xml:space="preserve">Понятие уголовно-правового отношения и его отраслевые особенности. Момент возникновения уголовно-правового отношения. Процесс развития уголовного правоотношения при реализации уголовного законодательства. Значение юридического факта в процессе развития уголовно-правового отношения. </w:t>
            </w:r>
          </w:p>
          <w:p w:rsidR="005B69D2" w:rsidRPr="00D52134" w:rsidRDefault="005B69D2" w:rsidP="005B69D2">
            <w:pPr>
              <w:tabs>
                <w:tab w:val="left" w:pos="1080"/>
              </w:tabs>
              <w:suppressAutoHyphens/>
              <w:spacing w:before="0" w:beforeAutospacing="0" w:after="0" w:afterAutospacing="0"/>
              <w:jc w:val="both"/>
              <w:rPr>
                <w:sz w:val="20"/>
                <w:szCs w:val="20"/>
              </w:rPr>
            </w:pPr>
            <w:r w:rsidRPr="00D52134">
              <w:rPr>
                <w:sz w:val="20"/>
                <w:szCs w:val="20"/>
              </w:rPr>
              <w:t>Перспективы модернизации уголовного законодательства в связи с расширением теоретического представления о содержании уголовно-правового отношения.</w:t>
            </w:r>
          </w:p>
        </w:tc>
      </w:tr>
      <w:tr w:rsidR="005B69D2" w:rsidRPr="00D52134" w:rsidTr="00900057">
        <w:tc>
          <w:tcPr>
            <w:tcW w:w="275" w:type="pct"/>
          </w:tcPr>
          <w:p w:rsidR="005B69D2" w:rsidRPr="00D52134" w:rsidRDefault="005B69D2" w:rsidP="005B69D2">
            <w:pPr>
              <w:tabs>
                <w:tab w:val="left" w:pos="1080"/>
              </w:tabs>
              <w:suppressAutoHyphens/>
              <w:spacing w:before="0" w:beforeAutospacing="0" w:after="0" w:afterAutospacing="0"/>
              <w:jc w:val="center"/>
              <w:rPr>
                <w:sz w:val="20"/>
                <w:szCs w:val="20"/>
              </w:rPr>
            </w:pPr>
            <w:r w:rsidRPr="00D52134">
              <w:rPr>
                <w:sz w:val="20"/>
                <w:szCs w:val="20"/>
              </w:rPr>
              <w:t>3</w:t>
            </w:r>
          </w:p>
        </w:tc>
        <w:tc>
          <w:tcPr>
            <w:tcW w:w="1255" w:type="pct"/>
          </w:tcPr>
          <w:p w:rsidR="005B69D2" w:rsidRPr="00D52134" w:rsidRDefault="005B69D2" w:rsidP="005B69D2">
            <w:pPr>
              <w:tabs>
                <w:tab w:val="left" w:pos="1080"/>
              </w:tabs>
              <w:spacing w:before="0" w:beforeAutospacing="0" w:after="0" w:afterAutospacing="0"/>
              <w:rPr>
                <w:sz w:val="20"/>
                <w:szCs w:val="20"/>
              </w:rPr>
            </w:pPr>
            <w:r w:rsidRPr="00D52134">
              <w:rPr>
                <w:sz w:val="20"/>
                <w:szCs w:val="20"/>
              </w:rPr>
              <w:t>Актуальные проблемы уголовно-правового регулирования</w:t>
            </w:r>
          </w:p>
        </w:tc>
        <w:tc>
          <w:tcPr>
            <w:tcW w:w="3470" w:type="pct"/>
          </w:tcPr>
          <w:p w:rsidR="005B69D2" w:rsidRPr="00D52134" w:rsidRDefault="005B69D2" w:rsidP="005B69D2">
            <w:pPr>
              <w:keepNext/>
              <w:spacing w:before="0" w:beforeAutospacing="0" w:after="0" w:afterAutospacing="0"/>
              <w:jc w:val="both"/>
              <w:rPr>
                <w:sz w:val="20"/>
                <w:szCs w:val="20"/>
              </w:rPr>
            </w:pPr>
            <w:r w:rsidRPr="00D52134">
              <w:rPr>
                <w:sz w:val="20"/>
                <w:szCs w:val="20"/>
              </w:rPr>
              <w:t>Проблемы правового регулирования механизма уголовно-правовой охраны</w:t>
            </w:r>
          </w:p>
          <w:p w:rsidR="005B69D2" w:rsidRPr="00D52134" w:rsidRDefault="005B69D2" w:rsidP="005B69D2">
            <w:pPr>
              <w:tabs>
                <w:tab w:val="left" w:pos="1080"/>
              </w:tabs>
              <w:suppressAutoHyphens/>
              <w:spacing w:before="0" w:beforeAutospacing="0" w:after="0" w:afterAutospacing="0"/>
              <w:jc w:val="both"/>
              <w:rPr>
                <w:sz w:val="20"/>
                <w:szCs w:val="20"/>
              </w:rPr>
            </w:pPr>
            <w:r w:rsidRPr="00D52134">
              <w:rPr>
                <w:sz w:val="20"/>
                <w:szCs w:val="20"/>
              </w:rPr>
              <w:t>Взаимосвязь уголовно-правового регулирования и нормотворчества.</w:t>
            </w:r>
          </w:p>
          <w:p w:rsidR="005B69D2" w:rsidRPr="00D52134" w:rsidRDefault="005B69D2" w:rsidP="005B69D2">
            <w:pPr>
              <w:tabs>
                <w:tab w:val="left" w:pos="1080"/>
              </w:tabs>
              <w:suppressAutoHyphens/>
              <w:spacing w:before="0" w:beforeAutospacing="0" w:after="0" w:afterAutospacing="0"/>
              <w:jc w:val="both"/>
              <w:rPr>
                <w:sz w:val="20"/>
                <w:szCs w:val="20"/>
              </w:rPr>
            </w:pPr>
            <w:r w:rsidRPr="00D52134">
              <w:rPr>
                <w:sz w:val="20"/>
                <w:szCs w:val="20"/>
              </w:rPr>
              <w:t>Научный прогноз в сфере уголовного правового регулирования.</w:t>
            </w:r>
          </w:p>
          <w:p w:rsidR="005B69D2" w:rsidRPr="00D52134" w:rsidRDefault="005B69D2" w:rsidP="005B69D2">
            <w:pPr>
              <w:tabs>
                <w:tab w:val="left" w:pos="1080"/>
              </w:tabs>
              <w:suppressAutoHyphens/>
              <w:spacing w:before="0" w:beforeAutospacing="0" w:after="0" w:afterAutospacing="0"/>
              <w:jc w:val="both"/>
              <w:rPr>
                <w:sz w:val="20"/>
                <w:szCs w:val="20"/>
              </w:rPr>
            </w:pPr>
            <w:r w:rsidRPr="00D52134">
              <w:rPr>
                <w:sz w:val="20"/>
                <w:szCs w:val="20"/>
              </w:rPr>
              <w:t>Роль правовых экспертиз в уголовно-правовом регулировании.</w:t>
            </w:r>
          </w:p>
          <w:p w:rsidR="005B69D2" w:rsidRPr="00D52134" w:rsidRDefault="005B69D2" w:rsidP="005B69D2">
            <w:pPr>
              <w:tabs>
                <w:tab w:val="left" w:pos="1080"/>
              </w:tabs>
              <w:suppressAutoHyphens/>
              <w:spacing w:before="0" w:beforeAutospacing="0" w:after="0" w:afterAutospacing="0"/>
              <w:jc w:val="both"/>
              <w:rPr>
                <w:sz w:val="20"/>
                <w:szCs w:val="20"/>
              </w:rPr>
            </w:pPr>
            <w:r w:rsidRPr="00D52134">
              <w:rPr>
                <w:sz w:val="20"/>
                <w:szCs w:val="20"/>
              </w:rPr>
              <w:t>Обеспечение законности в сфере уголовно-правового регулирования общественных отношений.</w:t>
            </w:r>
          </w:p>
          <w:p w:rsidR="005B69D2" w:rsidRPr="00D52134" w:rsidRDefault="005B69D2" w:rsidP="005B69D2">
            <w:pPr>
              <w:keepNext/>
              <w:spacing w:before="0" w:beforeAutospacing="0" w:after="0" w:afterAutospacing="0"/>
              <w:jc w:val="both"/>
              <w:rPr>
                <w:sz w:val="20"/>
                <w:szCs w:val="20"/>
              </w:rPr>
            </w:pPr>
            <w:r w:rsidRPr="00D52134">
              <w:rPr>
                <w:sz w:val="20"/>
                <w:szCs w:val="20"/>
              </w:rPr>
              <w:t>Проблемы правового регулирования механизма реализации уголовного законодательства</w:t>
            </w:r>
          </w:p>
          <w:p w:rsidR="005B69D2" w:rsidRPr="00D52134" w:rsidRDefault="005B69D2" w:rsidP="005B69D2">
            <w:pPr>
              <w:keepNext/>
              <w:spacing w:before="0" w:beforeAutospacing="0" w:after="0" w:afterAutospacing="0"/>
              <w:jc w:val="both"/>
              <w:rPr>
                <w:sz w:val="20"/>
                <w:szCs w:val="20"/>
              </w:rPr>
            </w:pPr>
            <w:r w:rsidRPr="00D52134">
              <w:rPr>
                <w:sz w:val="20"/>
                <w:szCs w:val="20"/>
              </w:rPr>
              <w:t>Правовое регулирование толкования уголовно-правовых норм.</w:t>
            </w:r>
          </w:p>
          <w:p w:rsidR="005B69D2" w:rsidRPr="00D52134" w:rsidRDefault="005B69D2" w:rsidP="005B69D2">
            <w:pPr>
              <w:keepNext/>
              <w:spacing w:before="0" w:beforeAutospacing="0" w:after="0" w:afterAutospacing="0"/>
              <w:jc w:val="both"/>
              <w:rPr>
                <w:sz w:val="20"/>
                <w:szCs w:val="20"/>
              </w:rPr>
            </w:pPr>
            <w:r w:rsidRPr="00D52134">
              <w:rPr>
                <w:sz w:val="20"/>
                <w:szCs w:val="20"/>
              </w:rPr>
              <w:t>Проблемы определения конституционности норм уголовного закона.</w:t>
            </w:r>
          </w:p>
          <w:p w:rsidR="005B69D2" w:rsidRPr="00D52134" w:rsidRDefault="005B69D2" w:rsidP="005B69D2">
            <w:pPr>
              <w:keepNext/>
              <w:spacing w:before="0" w:beforeAutospacing="0" w:after="0" w:afterAutospacing="0"/>
              <w:jc w:val="both"/>
              <w:rPr>
                <w:sz w:val="20"/>
                <w:szCs w:val="20"/>
              </w:rPr>
            </w:pPr>
            <w:r w:rsidRPr="00D52134">
              <w:rPr>
                <w:sz w:val="20"/>
                <w:szCs w:val="20"/>
              </w:rPr>
              <w:t>Вопросы регулирования запрета применения уголовного закона по аналогии.</w:t>
            </w:r>
          </w:p>
          <w:p w:rsidR="005B69D2" w:rsidRPr="00D52134" w:rsidRDefault="005B69D2" w:rsidP="005B69D2">
            <w:pPr>
              <w:keepNext/>
              <w:spacing w:before="0" w:beforeAutospacing="0" w:after="0" w:afterAutospacing="0"/>
              <w:jc w:val="both"/>
              <w:rPr>
                <w:sz w:val="20"/>
                <w:szCs w:val="20"/>
              </w:rPr>
            </w:pPr>
            <w:r w:rsidRPr="00D52134">
              <w:rPr>
                <w:sz w:val="20"/>
                <w:szCs w:val="20"/>
              </w:rPr>
              <w:t>Охрана законности процесса реализации уголовного закона (материально-правовой аспект).</w:t>
            </w:r>
          </w:p>
          <w:p w:rsidR="005B69D2" w:rsidRPr="00D52134" w:rsidRDefault="005B69D2" w:rsidP="005B69D2">
            <w:pPr>
              <w:keepNext/>
              <w:spacing w:before="0" w:beforeAutospacing="0" w:after="0" w:afterAutospacing="0"/>
              <w:jc w:val="both"/>
              <w:rPr>
                <w:sz w:val="20"/>
                <w:szCs w:val="20"/>
              </w:rPr>
            </w:pPr>
            <w:r w:rsidRPr="00D52134">
              <w:rPr>
                <w:sz w:val="20"/>
                <w:szCs w:val="20"/>
              </w:rPr>
              <w:t>Уголовно-правовое регулирование и уголовная политика</w:t>
            </w:r>
          </w:p>
          <w:p w:rsidR="005B69D2" w:rsidRPr="00D52134" w:rsidRDefault="005B69D2" w:rsidP="005B69D2">
            <w:pPr>
              <w:tabs>
                <w:tab w:val="left" w:pos="1080"/>
              </w:tabs>
              <w:suppressAutoHyphens/>
              <w:spacing w:before="0" w:beforeAutospacing="0" w:after="0" w:afterAutospacing="0"/>
              <w:jc w:val="both"/>
              <w:rPr>
                <w:sz w:val="20"/>
                <w:szCs w:val="20"/>
              </w:rPr>
            </w:pPr>
            <w:r w:rsidRPr="00D52134">
              <w:rPr>
                <w:sz w:val="20"/>
                <w:szCs w:val="20"/>
              </w:rPr>
              <w:t xml:space="preserve">Понятие уголовной политики и ее связь с уголовно-правовым регулированием. </w:t>
            </w:r>
          </w:p>
          <w:p w:rsidR="005B69D2" w:rsidRPr="00D52134" w:rsidRDefault="005B69D2" w:rsidP="005B69D2">
            <w:pPr>
              <w:tabs>
                <w:tab w:val="left" w:pos="1080"/>
              </w:tabs>
              <w:suppressAutoHyphens/>
              <w:spacing w:before="0" w:beforeAutospacing="0" w:after="0" w:afterAutospacing="0"/>
              <w:jc w:val="both"/>
              <w:rPr>
                <w:sz w:val="20"/>
                <w:szCs w:val="20"/>
              </w:rPr>
            </w:pPr>
            <w:r w:rsidRPr="00D52134">
              <w:rPr>
                <w:bCs/>
                <w:sz w:val="20"/>
                <w:szCs w:val="20"/>
              </w:rPr>
              <w:t>Уголовно-правовое регулирование и уголовно-правовое воздействие.</w:t>
            </w:r>
            <w:r w:rsidRPr="00D52134">
              <w:rPr>
                <w:sz w:val="20"/>
                <w:szCs w:val="20"/>
              </w:rPr>
              <w:t xml:space="preserve"> </w:t>
            </w:r>
          </w:p>
          <w:p w:rsidR="005B69D2" w:rsidRPr="00D52134" w:rsidRDefault="005B69D2" w:rsidP="005B69D2">
            <w:pPr>
              <w:tabs>
                <w:tab w:val="left" w:pos="1080"/>
              </w:tabs>
              <w:suppressAutoHyphens/>
              <w:spacing w:before="0" w:beforeAutospacing="0" w:after="0" w:afterAutospacing="0"/>
              <w:jc w:val="both"/>
              <w:rPr>
                <w:sz w:val="20"/>
                <w:szCs w:val="20"/>
              </w:rPr>
            </w:pPr>
            <w:r w:rsidRPr="00D52134">
              <w:rPr>
                <w:sz w:val="20"/>
                <w:szCs w:val="20"/>
              </w:rPr>
              <w:t>Целесообразность как условие законности уголовно-правового регулирования.</w:t>
            </w:r>
          </w:p>
          <w:p w:rsidR="005B69D2" w:rsidRPr="00D52134" w:rsidRDefault="005B69D2" w:rsidP="005B69D2">
            <w:pPr>
              <w:tabs>
                <w:tab w:val="left" w:pos="1080"/>
              </w:tabs>
              <w:suppressAutoHyphens/>
              <w:spacing w:before="0" w:beforeAutospacing="0" w:after="0" w:afterAutospacing="0"/>
              <w:jc w:val="both"/>
              <w:rPr>
                <w:sz w:val="20"/>
                <w:szCs w:val="20"/>
              </w:rPr>
            </w:pPr>
            <w:r w:rsidRPr="00D52134">
              <w:rPr>
                <w:sz w:val="20"/>
                <w:szCs w:val="20"/>
              </w:rPr>
              <w:t>Создание эффективного уголовного законодательства как необходимое условие предупреждения преступлений.</w:t>
            </w:r>
          </w:p>
        </w:tc>
      </w:tr>
      <w:bookmarkEnd w:id="2"/>
    </w:tbl>
    <w:p w:rsidR="005B69D2" w:rsidRPr="00D52134" w:rsidRDefault="005B69D2" w:rsidP="0006796B">
      <w:pPr>
        <w:spacing w:before="0" w:beforeAutospacing="0" w:after="0" w:afterAutospacing="0"/>
        <w:rPr>
          <w:b/>
          <w:sz w:val="20"/>
          <w:szCs w:val="20"/>
        </w:rPr>
      </w:pPr>
    </w:p>
    <w:p w:rsidR="005B69D2" w:rsidRPr="00D52134" w:rsidRDefault="005B69D2" w:rsidP="005B69D2">
      <w:pPr>
        <w:tabs>
          <w:tab w:val="left" w:pos="851"/>
        </w:tabs>
        <w:suppressAutoHyphens/>
        <w:spacing w:before="0" w:beforeAutospacing="0" w:after="0" w:afterAutospacing="0"/>
        <w:ind w:firstLine="709"/>
        <w:jc w:val="both"/>
        <w:rPr>
          <w:b/>
          <w:sz w:val="20"/>
          <w:szCs w:val="20"/>
        </w:rPr>
      </w:pPr>
      <w:r w:rsidRPr="00D52134">
        <w:rPr>
          <w:b/>
          <w:sz w:val="20"/>
          <w:szCs w:val="20"/>
        </w:rPr>
        <w:t>5.2 Занятия лекционного и семинарского типа</w:t>
      </w:r>
    </w:p>
    <w:p w:rsidR="005B69D2" w:rsidRPr="00D52134" w:rsidRDefault="005B69D2" w:rsidP="005B69D2">
      <w:pPr>
        <w:pStyle w:val="affffffffff0"/>
        <w:numPr>
          <w:ilvl w:val="2"/>
          <w:numId w:val="68"/>
        </w:numPr>
        <w:tabs>
          <w:tab w:val="left" w:pos="567"/>
        </w:tabs>
        <w:spacing w:before="0" w:beforeAutospacing="0" w:after="0" w:afterAutospacing="0"/>
        <w:ind w:left="0" w:firstLine="709"/>
        <w:rPr>
          <w:rFonts w:ascii="Times New Roman" w:hAnsi="Times New Roman"/>
          <w:b/>
          <w:sz w:val="20"/>
          <w:szCs w:val="20"/>
        </w:rPr>
      </w:pPr>
      <w:r w:rsidRPr="00D52134">
        <w:rPr>
          <w:rFonts w:ascii="Times New Roman" w:hAnsi="Times New Roman"/>
          <w:b/>
          <w:sz w:val="20"/>
          <w:szCs w:val="20"/>
        </w:rPr>
        <w:t>Темы лекций</w:t>
      </w:r>
    </w:p>
    <w:p w:rsidR="005B69D2" w:rsidRPr="00D52134" w:rsidRDefault="005B69D2" w:rsidP="005B69D2">
      <w:pPr>
        <w:tabs>
          <w:tab w:val="left" w:pos="993"/>
        </w:tabs>
        <w:spacing w:before="0" w:beforeAutospacing="0" w:after="0" w:afterAutospacing="0"/>
        <w:ind w:firstLine="720"/>
        <w:rPr>
          <w:b/>
          <w:iCs/>
          <w:sz w:val="20"/>
          <w:szCs w:val="20"/>
        </w:rPr>
      </w:pPr>
      <w:r w:rsidRPr="00D52134">
        <w:rPr>
          <w:b/>
          <w:sz w:val="20"/>
          <w:szCs w:val="20"/>
        </w:rPr>
        <w:t xml:space="preserve">Раздел 1 </w:t>
      </w:r>
      <w:r w:rsidRPr="00D52134">
        <w:rPr>
          <w:b/>
          <w:iCs/>
          <w:sz w:val="20"/>
          <w:szCs w:val="20"/>
        </w:rPr>
        <w:t>«</w:t>
      </w:r>
      <w:r w:rsidRPr="00D52134">
        <w:rPr>
          <w:b/>
          <w:sz w:val="20"/>
          <w:szCs w:val="20"/>
        </w:rPr>
        <w:t>Уголовно-правовое регулирование: теоретические аспекты</w:t>
      </w:r>
      <w:r w:rsidRPr="00D52134">
        <w:rPr>
          <w:b/>
          <w:iCs/>
          <w:sz w:val="20"/>
          <w:szCs w:val="20"/>
        </w:rPr>
        <w:t>»</w:t>
      </w:r>
    </w:p>
    <w:p w:rsidR="005B69D2" w:rsidRPr="00D52134" w:rsidRDefault="005B69D2" w:rsidP="005B69D2">
      <w:pPr>
        <w:tabs>
          <w:tab w:val="left" w:pos="709"/>
        </w:tabs>
        <w:spacing w:before="0" w:beforeAutospacing="0" w:after="0" w:afterAutospacing="0"/>
        <w:rPr>
          <w:iCs/>
          <w:sz w:val="20"/>
          <w:szCs w:val="20"/>
        </w:rPr>
      </w:pPr>
      <w:r w:rsidRPr="00D52134">
        <w:rPr>
          <w:sz w:val="20"/>
          <w:szCs w:val="20"/>
        </w:rPr>
        <w:lastRenderedPageBreak/>
        <w:tab/>
        <w:t xml:space="preserve">1.Понятие уголовно-правового регулирования. </w:t>
      </w:r>
    </w:p>
    <w:p w:rsidR="005B69D2" w:rsidRPr="00D52134" w:rsidRDefault="005B69D2" w:rsidP="005B69D2">
      <w:pPr>
        <w:tabs>
          <w:tab w:val="left" w:pos="993"/>
        </w:tabs>
        <w:spacing w:before="0" w:beforeAutospacing="0" w:after="0" w:afterAutospacing="0"/>
        <w:ind w:firstLine="720"/>
        <w:rPr>
          <w:sz w:val="20"/>
          <w:szCs w:val="20"/>
        </w:rPr>
      </w:pPr>
      <w:r w:rsidRPr="00D52134">
        <w:rPr>
          <w:sz w:val="20"/>
          <w:szCs w:val="20"/>
        </w:rPr>
        <w:t>2.Регулятивная функция уголовного права и уголовно-правовое регулирование</w:t>
      </w:r>
    </w:p>
    <w:p w:rsidR="005B69D2" w:rsidRPr="00D52134" w:rsidRDefault="005B69D2" w:rsidP="005B69D2">
      <w:pPr>
        <w:tabs>
          <w:tab w:val="left" w:pos="993"/>
        </w:tabs>
        <w:spacing w:before="0" w:beforeAutospacing="0" w:after="0" w:afterAutospacing="0"/>
        <w:ind w:firstLine="720"/>
        <w:rPr>
          <w:b/>
          <w:sz w:val="20"/>
          <w:szCs w:val="20"/>
        </w:rPr>
      </w:pPr>
    </w:p>
    <w:p w:rsidR="005B69D2" w:rsidRPr="00D52134" w:rsidRDefault="005B69D2" w:rsidP="005B69D2">
      <w:pPr>
        <w:tabs>
          <w:tab w:val="left" w:pos="993"/>
        </w:tabs>
        <w:spacing w:before="0" w:beforeAutospacing="0" w:after="0" w:afterAutospacing="0"/>
        <w:ind w:firstLine="720"/>
        <w:rPr>
          <w:b/>
          <w:iCs/>
          <w:sz w:val="20"/>
          <w:szCs w:val="20"/>
        </w:rPr>
      </w:pPr>
      <w:r w:rsidRPr="00D52134">
        <w:rPr>
          <w:b/>
          <w:sz w:val="20"/>
          <w:szCs w:val="20"/>
        </w:rPr>
        <w:t xml:space="preserve">Раздел 2 </w:t>
      </w:r>
      <w:r w:rsidRPr="00D52134">
        <w:rPr>
          <w:b/>
          <w:iCs/>
          <w:sz w:val="20"/>
          <w:szCs w:val="20"/>
        </w:rPr>
        <w:t>«</w:t>
      </w:r>
      <w:r w:rsidRPr="00D52134">
        <w:rPr>
          <w:b/>
          <w:sz w:val="20"/>
          <w:szCs w:val="20"/>
        </w:rPr>
        <w:t>Механизм уголовно-правового регулирования</w:t>
      </w:r>
      <w:r w:rsidRPr="00D52134">
        <w:rPr>
          <w:b/>
          <w:iCs/>
          <w:sz w:val="20"/>
          <w:szCs w:val="20"/>
        </w:rPr>
        <w:t>»</w:t>
      </w:r>
    </w:p>
    <w:p w:rsidR="005B69D2" w:rsidRPr="00D52134" w:rsidRDefault="005B69D2" w:rsidP="005B69D2">
      <w:pPr>
        <w:tabs>
          <w:tab w:val="left" w:pos="709"/>
        </w:tabs>
        <w:spacing w:before="0" w:beforeAutospacing="0" w:after="0" w:afterAutospacing="0"/>
        <w:rPr>
          <w:b/>
          <w:iCs/>
          <w:sz w:val="20"/>
          <w:szCs w:val="20"/>
        </w:rPr>
      </w:pPr>
      <w:r w:rsidRPr="00D52134">
        <w:rPr>
          <w:sz w:val="20"/>
          <w:szCs w:val="20"/>
          <w:lang w:eastAsia="en-US"/>
        </w:rPr>
        <w:tab/>
        <w:t>1.Механизм уголовно-правового регулирования и общая характеристика его элементов</w:t>
      </w:r>
    </w:p>
    <w:p w:rsidR="005B69D2" w:rsidRPr="00D52134" w:rsidRDefault="005B69D2" w:rsidP="005B69D2">
      <w:pPr>
        <w:tabs>
          <w:tab w:val="left" w:pos="993"/>
        </w:tabs>
        <w:spacing w:before="0" w:beforeAutospacing="0" w:after="0" w:afterAutospacing="0"/>
        <w:ind w:firstLine="720"/>
        <w:rPr>
          <w:sz w:val="20"/>
          <w:szCs w:val="20"/>
          <w:lang w:eastAsia="en-US"/>
        </w:rPr>
      </w:pPr>
      <w:r w:rsidRPr="00D52134">
        <w:rPr>
          <w:sz w:val="20"/>
          <w:szCs w:val="20"/>
          <w:lang w:eastAsia="en-US"/>
        </w:rPr>
        <w:t>2.Система норм права в механизме уголовно-правового регулирования</w:t>
      </w:r>
    </w:p>
    <w:p w:rsidR="005B69D2" w:rsidRPr="00D52134" w:rsidRDefault="005B69D2" w:rsidP="005B69D2">
      <w:pPr>
        <w:tabs>
          <w:tab w:val="left" w:pos="993"/>
        </w:tabs>
        <w:spacing w:before="0" w:beforeAutospacing="0" w:after="0" w:afterAutospacing="0"/>
        <w:ind w:firstLine="720"/>
        <w:rPr>
          <w:b/>
          <w:sz w:val="20"/>
          <w:szCs w:val="20"/>
        </w:rPr>
      </w:pPr>
    </w:p>
    <w:p w:rsidR="005B69D2" w:rsidRPr="00D52134" w:rsidRDefault="005B69D2" w:rsidP="005B69D2">
      <w:pPr>
        <w:tabs>
          <w:tab w:val="left" w:pos="993"/>
        </w:tabs>
        <w:spacing w:before="0" w:beforeAutospacing="0" w:after="0" w:afterAutospacing="0"/>
        <w:ind w:firstLine="720"/>
        <w:rPr>
          <w:b/>
          <w:iCs/>
          <w:sz w:val="20"/>
          <w:szCs w:val="20"/>
        </w:rPr>
      </w:pPr>
      <w:r w:rsidRPr="00D52134">
        <w:rPr>
          <w:b/>
          <w:sz w:val="20"/>
          <w:szCs w:val="20"/>
        </w:rPr>
        <w:t xml:space="preserve">Раздел 3 </w:t>
      </w:r>
      <w:r w:rsidRPr="00D52134">
        <w:rPr>
          <w:b/>
          <w:iCs/>
          <w:sz w:val="20"/>
          <w:szCs w:val="20"/>
        </w:rPr>
        <w:t>«</w:t>
      </w:r>
      <w:r w:rsidRPr="00D52134">
        <w:rPr>
          <w:b/>
          <w:sz w:val="20"/>
          <w:szCs w:val="20"/>
        </w:rPr>
        <w:t>Актуальные проблемы уголовно-правового регулирования</w:t>
      </w:r>
      <w:r w:rsidRPr="00D52134">
        <w:rPr>
          <w:b/>
          <w:iCs/>
          <w:sz w:val="20"/>
          <w:szCs w:val="20"/>
        </w:rPr>
        <w:t>»</w:t>
      </w:r>
    </w:p>
    <w:p w:rsidR="005B69D2" w:rsidRPr="00D52134" w:rsidRDefault="005B69D2" w:rsidP="005B69D2">
      <w:pPr>
        <w:tabs>
          <w:tab w:val="left" w:pos="709"/>
        </w:tabs>
        <w:spacing w:before="0" w:beforeAutospacing="0" w:after="0" w:afterAutospacing="0"/>
        <w:jc w:val="both"/>
        <w:rPr>
          <w:b/>
          <w:sz w:val="20"/>
          <w:szCs w:val="20"/>
        </w:rPr>
      </w:pPr>
      <w:r w:rsidRPr="00D52134">
        <w:rPr>
          <w:sz w:val="20"/>
          <w:szCs w:val="20"/>
          <w:lang w:eastAsia="en-US"/>
        </w:rPr>
        <w:tab/>
        <w:t>1.Проблемы правового регулирования механизма уголовно-правовой охраны</w:t>
      </w:r>
    </w:p>
    <w:p w:rsidR="005B69D2" w:rsidRPr="00D52134" w:rsidRDefault="005B69D2" w:rsidP="005B69D2">
      <w:pPr>
        <w:suppressAutoHyphens/>
        <w:spacing w:before="0" w:beforeAutospacing="0" w:after="0" w:afterAutospacing="0"/>
        <w:ind w:firstLine="720"/>
        <w:jc w:val="both"/>
        <w:rPr>
          <w:sz w:val="20"/>
          <w:szCs w:val="20"/>
          <w:lang w:eastAsia="en-US"/>
        </w:rPr>
      </w:pPr>
      <w:r w:rsidRPr="00D52134">
        <w:rPr>
          <w:sz w:val="20"/>
          <w:szCs w:val="20"/>
          <w:lang w:eastAsia="en-US"/>
        </w:rPr>
        <w:t>2.Уголовно-правовое регулирование и уголовная политика</w:t>
      </w:r>
    </w:p>
    <w:p w:rsidR="005B69D2" w:rsidRPr="00D52134" w:rsidRDefault="005B69D2" w:rsidP="005B69D2">
      <w:pPr>
        <w:suppressAutoHyphens/>
        <w:spacing w:before="0" w:beforeAutospacing="0" w:after="0" w:afterAutospacing="0"/>
        <w:ind w:firstLine="720"/>
        <w:jc w:val="both"/>
        <w:rPr>
          <w:b/>
          <w:sz w:val="20"/>
          <w:szCs w:val="20"/>
        </w:rPr>
      </w:pPr>
    </w:p>
    <w:p w:rsidR="005B69D2" w:rsidRPr="00D52134" w:rsidRDefault="005B69D2" w:rsidP="005B69D2">
      <w:pPr>
        <w:suppressAutoHyphens/>
        <w:spacing w:before="0" w:beforeAutospacing="0" w:after="0" w:afterAutospacing="0"/>
        <w:ind w:firstLine="720"/>
        <w:jc w:val="both"/>
        <w:rPr>
          <w:b/>
          <w:sz w:val="20"/>
          <w:szCs w:val="20"/>
        </w:rPr>
      </w:pPr>
      <w:r w:rsidRPr="00D52134">
        <w:rPr>
          <w:b/>
          <w:sz w:val="20"/>
          <w:szCs w:val="20"/>
        </w:rPr>
        <w:t>5.2.2 Вопросы для обсуждения на семинарах и практических занятиях</w:t>
      </w:r>
    </w:p>
    <w:p w:rsidR="005B69D2" w:rsidRPr="00D52134" w:rsidRDefault="005B69D2" w:rsidP="005B69D2">
      <w:pPr>
        <w:tabs>
          <w:tab w:val="left" w:pos="3225"/>
        </w:tabs>
        <w:spacing w:before="0" w:beforeAutospacing="0" w:after="0" w:afterAutospacing="0"/>
        <w:ind w:firstLine="680"/>
        <w:rPr>
          <w:b/>
          <w:iCs/>
          <w:sz w:val="20"/>
          <w:szCs w:val="20"/>
        </w:rPr>
      </w:pPr>
      <w:r w:rsidRPr="00D52134">
        <w:rPr>
          <w:b/>
          <w:sz w:val="20"/>
          <w:szCs w:val="20"/>
        </w:rPr>
        <w:t xml:space="preserve">Раздел 1 </w:t>
      </w:r>
      <w:r w:rsidRPr="00D52134">
        <w:rPr>
          <w:b/>
          <w:iCs/>
          <w:sz w:val="20"/>
          <w:szCs w:val="20"/>
        </w:rPr>
        <w:t>«</w:t>
      </w:r>
      <w:r w:rsidRPr="00D52134">
        <w:rPr>
          <w:b/>
          <w:sz w:val="20"/>
          <w:szCs w:val="20"/>
        </w:rPr>
        <w:t>Уголовно-правовое регулирование: теоретические аспекты»</w:t>
      </w:r>
    </w:p>
    <w:p w:rsidR="005B69D2" w:rsidRPr="00D52134" w:rsidRDefault="005B69D2" w:rsidP="005B69D2">
      <w:pPr>
        <w:numPr>
          <w:ilvl w:val="0"/>
          <w:numId w:val="71"/>
        </w:numPr>
        <w:tabs>
          <w:tab w:val="left" w:pos="360"/>
          <w:tab w:val="left" w:pos="1080"/>
        </w:tabs>
        <w:suppressAutoHyphens/>
        <w:spacing w:before="0" w:beforeAutospacing="0" w:after="0" w:afterAutospacing="0"/>
        <w:ind w:left="0" w:firstLine="709"/>
        <w:jc w:val="both"/>
        <w:rPr>
          <w:bCs/>
          <w:sz w:val="20"/>
          <w:szCs w:val="20"/>
        </w:rPr>
      </w:pPr>
      <w:r w:rsidRPr="00D52134">
        <w:rPr>
          <w:sz w:val="20"/>
          <w:szCs w:val="20"/>
        </w:rPr>
        <w:t>Понятие уголовно-правового регулирования.</w:t>
      </w:r>
    </w:p>
    <w:p w:rsidR="005B69D2" w:rsidRPr="00D52134" w:rsidRDefault="005B69D2" w:rsidP="005B69D2">
      <w:pPr>
        <w:numPr>
          <w:ilvl w:val="0"/>
          <w:numId w:val="71"/>
        </w:numPr>
        <w:tabs>
          <w:tab w:val="left" w:pos="360"/>
          <w:tab w:val="left" w:pos="1080"/>
        </w:tabs>
        <w:suppressAutoHyphens/>
        <w:spacing w:before="0" w:beforeAutospacing="0" w:after="0" w:afterAutospacing="0"/>
        <w:ind w:left="0" w:firstLine="709"/>
        <w:jc w:val="both"/>
        <w:rPr>
          <w:bCs/>
          <w:sz w:val="20"/>
          <w:szCs w:val="20"/>
        </w:rPr>
      </w:pPr>
      <w:r w:rsidRPr="00D52134">
        <w:rPr>
          <w:sz w:val="20"/>
          <w:szCs w:val="20"/>
        </w:rPr>
        <w:t>Соотношение общетеоретического понятия правового регулирования с отраслевым – уголовно-правовым регулированием.</w:t>
      </w:r>
    </w:p>
    <w:p w:rsidR="005B69D2" w:rsidRPr="00D52134" w:rsidRDefault="005B69D2" w:rsidP="005B69D2">
      <w:pPr>
        <w:numPr>
          <w:ilvl w:val="0"/>
          <w:numId w:val="71"/>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Формы уголовно-правового регулирования и их характеристика.</w:t>
      </w:r>
    </w:p>
    <w:p w:rsidR="005B69D2" w:rsidRPr="00D52134" w:rsidRDefault="005B69D2" w:rsidP="005B69D2">
      <w:pPr>
        <w:numPr>
          <w:ilvl w:val="0"/>
          <w:numId w:val="71"/>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Виды уголовно-правового регулирования и их характеристика.</w:t>
      </w:r>
    </w:p>
    <w:p w:rsidR="005B69D2" w:rsidRPr="00D52134" w:rsidRDefault="005B69D2" w:rsidP="005B69D2">
      <w:pPr>
        <w:numPr>
          <w:ilvl w:val="0"/>
          <w:numId w:val="71"/>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Цели и задачи уголовно-правового регулирования.</w:t>
      </w:r>
    </w:p>
    <w:p w:rsidR="005B69D2" w:rsidRPr="00D52134" w:rsidRDefault="005B69D2" w:rsidP="005B69D2">
      <w:pPr>
        <w:numPr>
          <w:ilvl w:val="0"/>
          <w:numId w:val="71"/>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Функции уголовно-правового регулирования и их характеристика.</w:t>
      </w:r>
    </w:p>
    <w:p w:rsidR="005B69D2" w:rsidRPr="00D52134" w:rsidRDefault="005B69D2" w:rsidP="005B69D2">
      <w:pPr>
        <w:numPr>
          <w:ilvl w:val="0"/>
          <w:numId w:val="71"/>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Принципы уголовно-правового регулирования и их характеристика.</w:t>
      </w:r>
    </w:p>
    <w:p w:rsidR="005B69D2" w:rsidRPr="00D52134" w:rsidRDefault="005B69D2" w:rsidP="005B69D2">
      <w:pPr>
        <w:numPr>
          <w:ilvl w:val="0"/>
          <w:numId w:val="71"/>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Принципы уголовной ответственности и основные принципы правового регулирования и их соотношение</w:t>
      </w:r>
      <w:r w:rsidRPr="00D52134">
        <w:rPr>
          <w:sz w:val="20"/>
          <w:szCs w:val="20"/>
        </w:rPr>
        <w:t>.</w:t>
      </w:r>
    </w:p>
    <w:p w:rsidR="005B69D2" w:rsidRPr="00D52134" w:rsidRDefault="005B69D2" w:rsidP="005B69D2">
      <w:pPr>
        <w:tabs>
          <w:tab w:val="left" w:pos="1080"/>
        </w:tabs>
        <w:suppressAutoHyphens/>
        <w:spacing w:before="0" w:beforeAutospacing="0" w:after="0" w:afterAutospacing="0"/>
        <w:ind w:firstLine="709"/>
        <w:rPr>
          <w:b/>
          <w:sz w:val="20"/>
          <w:szCs w:val="20"/>
        </w:rPr>
      </w:pPr>
    </w:p>
    <w:p w:rsidR="005B69D2" w:rsidRPr="00D52134" w:rsidRDefault="005B69D2" w:rsidP="005B69D2">
      <w:pPr>
        <w:tabs>
          <w:tab w:val="left" w:pos="3225"/>
        </w:tabs>
        <w:spacing w:before="0" w:beforeAutospacing="0" w:after="0" w:afterAutospacing="0"/>
        <w:ind w:firstLine="680"/>
        <w:rPr>
          <w:b/>
          <w:iCs/>
          <w:sz w:val="20"/>
          <w:szCs w:val="20"/>
        </w:rPr>
      </w:pPr>
      <w:r w:rsidRPr="00D52134">
        <w:rPr>
          <w:b/>
          <w:sz w:val="20"/>
          <w:szCs w:val="20"/>
        </w:rPr>
        <w:t xml:space="preserve">Раздел 2 </w:t>
      </w:r>
      <w:r w:rsidRPr="00D52134">
        <w:rPr>
          <w:b/>
          <w:iCs/>
          <w:sz w:val="20"/>
          <w:szCs w:val="20"/>
        </w:rPr>
        <w:t>«</w:t>
      </w:r>
      <w:r w:rsidRPr="00D52134">
        <w:rPr>
          <w:b/>
          <w:sz w:val="20"/>
          <w:szCs w:val="20"/>
        </w:rPr>
        <w:t>Механизм уголовно-правового регулирования»</w:t>
      </w:r>
    </w:p>
    <w:p w:rsidR="005B69D2" w:rsidRPr="00D52134" w:rsidRDefault="005B69D2" w:rsidP="005B69D2">
      <w:pPr>
        <w:numPr>
          <w:ilvl w:val="0"/>
          <w:numId w:val="72"/>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Понятие механизма уголовно-правового регулирования.</w:t>
      </w:r>
    </w:p>
    <w:p w:rsidR="005B69D2" w:rsidRPr="00D52134" w:rsidRDefault="005B69D2" w:rsidP="005B69D2">
      <w:pPr>
        <w:numPr>
          <w:ilvl w:val="0"/>
          <w:numId w:val="72"/>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Характеристика отдельных стадий системы уголовно-правового регулирования.</w:t>
      </w:r>
    </w:p>
    <w:p w:rsidR="005B69D2" w:rsidRPr="00D52134" w:rsidRDefault="005B69D2" w:rsidP="005B69D2">
      <w:pPr>
        <w:numPr>
          <w:ilvl w:val="0"/>
          <w:numId w:val="72"/>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Общая характеристика элементов структуры механизма уголовно-правового регулирования.</w:t>
      </w:r>
    </w:p>
    <w:p w:rsidR="005B69D2" w:rsidRPr="00D52134" w:rsidRDefault="005B69D2" w:rsidP="005B69D2">
      <w:pPr>
        <w:numPr>
          <w:ilvl w:val="0"/>
          <w:numId w:val="72"/>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Норма права в механизме уголовно-правового регулирования.</w:t>
      </w:r>
    </w:p>
    <w:p w:rsidR="005B69D2" w:rsidRPr="00D52134" w:rsidRDefault="005B69D2" w:rsidP="005B69D2">
      <w:pPr>
        <w:numPr>
          <w:ilvl w:val="0"/>
          <w:numId w:val="72"/>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Уголовно-правовое отношение в системе уголовно-правового регулирования.</w:t>
      </w:r>
    </w:p>
    <w:p w:rsidR="005B69D2" w:rsidRPr="00D52134" w:rsidRDefault="005B69D2" w:rsidP="005B69D2">
      <w:pPr>
        <w:numPr>
          <w:ilvl w:val="0"/>
          <w:numId w:val="72"/>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Законность уголовно-правового регулирования: понятие и формы реализации.</w:t>
      </w:r>
    </w:p>
    <w:p w:rsidR="005B69D2" w:rsidRPr="00D52134" w:rsidRDefault="005B69D2" w:rsidP="005B69D2">
      <w:pPr>
        <w:numPr>
          <w:ilvl w:val="0"/>
          <w:numId w:val="72"/>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Обеспечение законности в формировании механизма уголовно-правовой охраны общественных отношений.</w:t>
      </w:r>
    </w:p>
    <w:p w:rsidR="005B69D2" w:rsidRPr="00D52134" w:rsidRDefault="005B69D2" w:rsidP="005B69D2">
      <w:pPr>
        <w:numPr>
          <w:ilvl w:val="0"/>
          <w:numId w:val="72"/>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Материально-правовой аспект охраны законности в процессе реализации уголовного законодательства</w:t>
      </w:r>
      <w:r w:rsidRPr="00D52134">
        <w:rPr>
          <w:sz w:val="20"/>
          <w:szCs w:val="20"/>
        </w:rPr>
        <w:t>.</w:t>
      </w:r>
    </w:p>
    <w:p w:rsidR="005B69D2" w:rsidRPr="00D52134" w:rsidRDefault="005B69D2" w:rsidP="005B69D2">
      <w:pPr>
        <w:spacing w:before="0" w:beforeAutospacing="0" w:after="0" w:afterAutospacing="0"/>
        <w:ind w:firstLine="680"/>
        <w:rPr>
          <w:b/>
          <w:sz w:val="20"/>
          <w:szCs w:val="20"/>
        </w:rPr>
      </w:pPr>
    </w:p>
    <w:p w:rsidR="005B69D2" w:rsidRPr="00D52134" w:rsidRDefault="005B69D2" w:rsidP="005B69D2">
      <w:pPr>
        <w:tabs>
          <w:tab w:val="left" w:pos="3225"/>
        </w:tabs>
        <w:spacing w:before="0" w:beforeAutospacing="0" w:after="0" w:afterAutospacing="0"/>
        <w:ind w:firstLine="680"/>
        <w:rPr>
          <w:b/>
          <w:iCs/>
          <w:sz w:val="20"/>
          <w:szCs w:val="20"/>
        </w:rPr>
      </w:pPr>
      <w:r w:rsidRPr="00D52134">
        <w:rPr>
          <w:b/>
          <w:sz w:val="20"/>
          <w:szCs w:val="20"/>
        </w:rPr>
        <w:t xml:space="preserve">Раздел 3 </w:t>
      </w:r>
      <w:r w:rsidRPr="00D52134">
        <w:rPr>
          <w:b/>
          <w:iCs/>
          <w:sz w:val="20"/>
          <w:szCs w:val="20"/>
        </w:rPr>
        <w:t>«</w:t>
      </w:r>
      <w:r w:rsidRPr="00D52134">
        <w:rPr>
          <w:b/>
          <w:sz w:val="20"/>
          <w:szCs w:val="20"/>
        </w:rPr>
        <w:t>Актуальные проблемы уголовно-правового регулирования»</w:t>
      </w:r>
    </w:p>
    <w:p w:rsidR="005B69D2" w:rsidRPr="00D52134" w:rsidRDefault="005B69D2" w:rsidP="005B69D2">
      <w:pPr>
        <w:numPr>
          <w:ilvl w:val="0"/>
          <w:numId w:val="73"/>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Взаимосвязь уголовно-правового регулирования и нормотворчества.</w:t>
      </w:r>
    </w:p>
    <w:p w:rsidR="005B69D2" w:rsidRPr="00D52134" w:rsidRDefault="005B69D2" w:rsidP="005B69D2">
      <w:pPr>
        <w:numPr>
          <w:ilvl w:val="0"/>
          <w:numId w:val="73"/>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Связь уголовно-правового регулирования и уголовной политики.</w:t>
      </w:r>
    </w:p>
    <w:p w:rsidR="005B69D2" w:rsidRPr="00D52134" w:rsidRDefault="005B69D2" w:rsidP="005B69D2">
      <w:pPr>
        <w:numPr>
          <w:ilvl w:val="0"/>
          <w:numId w:val="73"/>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Научный прогноз в сфере уголовно-правового регулирования.</w:t>
      </w:r>
    </w:p>
    <w:p w:rsidR="005B69D2" w:rsidRPr="00D52134" w:rsidRDefault="005B69D2" w:rsidP="005B69D2">
      <w:pPr>
        <w:numPr>
          <w:ilvl w:val="0"/>
          <w:numId w:val="73"/>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Роль правовых экспертиз в уголовно-правовом регулировании.</w:t>
      </w:r>
    </w:p>
    <w:p w:rsidR="005B69D2" w:rsidRPr="00D52134" w:rsidRDefault="005B69D2" w:rsidP="005B69D2">
      <w:pPr>
        <w:numPr>
          <w:ilvl w:val="0"/>
          <w:numId w:val="73"/>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Уголовно-правовое регулирование и уголовно-правовое воздействие.</w:t>
      </w:r>
    </w:p>
    <w:p w:rsidR="005B69D2" w:rsidRPr="00D52134" w:rsidRDefault="005B69D2" w:rsidP="005B69D2">
      <w:pPr>
        <w:numPr>
          <w:ilvl w:val="0"/>
          <w:numId w:val="73"/>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Целесообразность уголовно-правового регулирования.</w:t>
      </w:r>
    </w:p>
    <w:p w:rsidR="005B69D2" w:rsidRPr="00D52134" w:rsidRDefault="005B69D2" w:rsidP="005B69D2">
      <w:pPr>
        <w:numPr>
          <w:ilvl w:val="0"/>
          <w:numId w:val="73"/>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Эффективность уголовно-правового регулирования и ее критерии.</w:t>
      </w:r>
    </w:p>
    <w:p w:rsidR="005B69D2" w:rsidRPr="00D52134" w:rsidRDefault="005B69D2" w:rsidP="005B69D2">
      <w:pPr>
        <w:numPr>
          <w:ilvl w:val="0"/>
          <w:numId w:val="73"/>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Проблемы аналогии в уголовном праве и законодательстве.</w:t>
      </w:r>
    </w:p>
    <w:p w:rsidR="005B69D2" w:rsidRPr="00D52134" w:rsidRDefault="005B69D2" w:rsidP="005B69D2">
      <w:pPr>
        <w:numPr>
          <w:ilvl w:val="0"/>
          <w:numId w:val="73"/>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Проблемы судейского усмотрения и их уголовно-правовое решение.</w:t>
      </w:r>
    </w:p>
    <w:p w:rsidR="005B69D2" w:rsidRPr="00D52134" w:rsidRDefault="005B69D2" w:rsidP="005B69D2">
      <w:pPr>
        <w:spacing w:before="0" w:beforeAutospacing="0" w:after="0" w:afterAutospacing="0"/>
        <w:ind w:firstLine="680"/>
        <w:rPr>
          <w:b/>
          <w:sz w:val="20"/>
          <w:szCs w:val="20"/>
        </w:rPr>
      </w:pPr>
    </w:p>
    <w:p w:rsidR="005B69D2" w:rsidRPr="00D52134" w:rsidRDefault="005B69D2" w:rsidP="005B69D2">
      <w:pPr>
        <w:numPr>
          <w:ilvl w:val="1"/>
          <w:numId w:val="69"/>
        </w:numPr>
        <w:spacing w:before="0" w:beforeAutospacing="0" w:after="0" w:afterAutospacing="0"/>
        <w:ind w:left="0"/>
        <w:rPr>
          <w:b/>
          <w:sz w:val="20"/>
          <w:szCs w:val="20"/>
        </w:rPr>
      </w:pPr>
      <w:r w:rsidRPr="00D52134">
        <w:rPr>
          <w:b/>
          <w:sz w:val="20"/>
          <w:szCs w:val="20"/>
        </w:rPr>
        <w:t>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5B69D2" w:rsidRPr="00D52134" w:rsidRDefault="005B69D2" w:rsidP="005B69D2">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5B69D2" w:rsidRPr="00D52134" w:rsidTr="00900057">
        <w:trPr>
          <w:trHeight w:val="190"/>
          <w:tblHeader/>
        </w:trPr>
        <w:tc>
          <w:tcPr>
            <w:tcW w:w="0" w:type="auto"/>
            <w:vMerge w:val="restart"/>
            <w:vAlign w:val="center"/>
          </w:tcPr>
          <w:p w:rsidR="005B69D2" w:rsidRPr="00D52134" w:rsidRDefault="005B69D2" w:rsidP="005B69D2">
            <w:pPr>
              <w:spacing w:before="0" w:beforeAutospacing="0" w:after="0" w:afterAutospacing="0"/>
              <w:jc w:val="center"/>
              <w:rPr>
                <w:b/>
                <w:sz w:val="20"/>
                <w:szCs w:val="20"/>
              </w:rPr>
            </w:pPr>
            <w:r w:rsidRPr="00D52134">
              <w:rPr>
                <w:b/>
                <w:sz w:val="20"/>
                <w:szCs w:val="20"/>
              </w:rPr>
              <w:t>Виды контактной</w:t>
            </w:r>
          </w:p>
          <w:p w:rsidR="005B69D2" w:rsidRPr="00D52134" w:rsidRDefault="005B69D2" w:rsidP="005B69D2">
            <w:pPr>
              <w:spacing w:before="0" w:beforeAutospacing="0" w:after="0" w:afterAutospacing="0"/>
              <w:jc w:val="center"/>
              <w:rPr>
                <w:b/>
                <w:sz w:val="20"/>
                <w:szCs w:val="20"/>
              </w:rPr>
            </w:pPr>
            <w:r w:rsidRPr="00D52134">
              <w:rPr>
                <w:b/>
                <w:sz w:val="20"/>
                <w:szCs w:val="20"/>
              </w:rPr>
              <w:t xml:space="preserve">работы </w:t>
            </w:r>
          </w:p>
        </w:tc>
        <w:tc>
          <w:tcPr>
            <w:tcW w:w="5870" w:type="dxa"/>
            <w:gridSpan w:val="2"/>
          </w:tcPr>
          <w:p w:rsidR="005B69D2" w:rsidRPr="00D52134" w:rsidRDefault="005B69D2" w:rsidP="005B69D2">
            <w:pPr>
              <w:spacing w:before="0" w:beforeAutospacing="0" w:after="0" w:afterAutospacing="0"/>
              <w:jc w:val="center"/>
              <w:rPr>
                <w:b/>
                <w:sz w:val="20"/>
                <w:szCs w:val="20"/>
              </w:rPr>
            </w:pPr>
            <w:r w:rsidRPr="00D52134">
              <w:rPr>
                <w:b/>
                <w:sz w:val="20"/>
                <w:szCs w:val="20"/>
              </w:rPr>
              <w:t xml:space="preserve">Образовательные технологии </w:t>
            </w:r>
          </w:p>
        </w:tc>
        <w:tc>
          <w:tcPr>
            <w:tcW w:w="2091" w:type="dxa"/>
            <w:vMerge w:val="restart"/>
            <w:vAlign w:val="center"/>
          </w:tcPr>
          <w:p w:rsidR="005B69D2" w:rsidRPr="00D52134" w:rsidRDefault="005B69D2" w:rsidP="005B69D2">
            <w:pPr>
              <w:spacing w:before="0" w:beforeAutospacing="0" w:after="0" w:afterAutospacing="0"/>
              <w:jc w:val="center"/>
              <w:rPr>
                <w:b/>
                <w:sz w:val="20"/>
                <w:szCs w:val="20"/>
              </w:rPr>
            </w:pPr>
            <w:r w:rsidRPr="00D52134">
              <w:rPr>
                <w:b/>
                <w:sz w:val="20"/>
                <w:szCs w:val="20"/>
              </w:rPr>
              <w:t xml:space="preserve">Контактная работа </w:t>
            </w:r>
          </w:p>
          <w:p w:rsidR="005B69D2" w:rsidRPr="00D52134" w:rsidRDefault="005B69D2" w:rsidP="005B69D2">
            <w:pPr>
              <w:spacing w:before="0" w:beforeAutospacing="0" w:after="0" w:afterAutospacing="0"/>
              <w:jc w:val="center"/>
              <w:rPr>
                <w:b/>
                <w:sz w:val="20"/>
                <w:szCs w:val="20"/>
              </w:rPr>
            </w:pPr>
            <w:r w:rsidRPr="00D52134">
              <w:rPr>
                <w:b/>
                <w:sz w:val="20"/>
                <w:szCs w:val="20"/>
              </w:rPr>
              <w:t xml:space="preserve"> (всего </w:t>
            </w:r>
            <w:proofErr w:type="spellStart"/>
            <w:r w:rsidRPr="00D52134">
              <w:rPr>
                <w:b/>
                <w:sz w:val="20"/>
                <w:szCs w:val="20"/>
              </w:rPr>
              <w:t>ак.ч</w:t>
            </w:r>
            <w:proofErr w:type="spellEnd"/>
            <w:r w:rsidRPr="00D52134">
              <w:rPr>
                <w:b/>
                <w:sz w:val="20"/>
                <w:szCs w:val="20"/>
              </w:rPr>
              <w:t>.)</w:t>
            </w:r>
          </w:p>
        </w:tc>
      </w:tr>
      <w:tr w:rsidR="005B69D2" w:rsidRPr="00D52134" w:rsidTr="00900057">
        <w:trPr>
          <w:trHeight w:val="577"/>
          <w:tblHeader/>
        </w:trPr>
        <w:tc>
          <w:tcPr>
            <w:tcW w:w="0" w:type="auto"/>
            <w:vMerge/>
          </w:tcPr>
          <w:p w:rsidR="005B69D2" w:rsidRPr="00D52134" w:rsidRDefault="005B69D2" w:rsidP="005B69D2">
            <w:pPr>
              <w:spacing w:before="0" w:beforeAutospacing="0" w:after="0" w:afterAutospacing="0"/>
              <w:jc w:val="center"/>
              <w:rPr>
                <w:sz w:val="20"/>
                <w:szCs w:val="20"/>
              </w:rPr>
            </w:pPr>
          </w:p>
        </w:tc>
        <w:tc>
          <w:tcPr>
            <w:tcW w:w="3177" w:type="dxa"/>
          </w:tcPr>
          <w:p w:rsidR="005B69D2" w:rsidRPr="00D52134" w:rsidRDefault="005B69D2" w:rsidP="005B69D2">
            <w:pPr>
              <w:spacing w:before="0" w:beforeAutospacing="0" w:after="0" w:afterAutospacing="0"/>
              <w:jc w:val="center"/>
              <w:rPr>
                <w:b/>
                <w:sz w:val="20"/>
                <w:szCs w:val="20"/>
              </w:rPr>
            </w:pPr>
            <w:r w:rsidRPr="00D52134">
              <w:rPr>
                <w:b/>
                <w:sz w:val="20"/>
                <w:szCs w:val="20"/>
              </w:rPr>
              <w:t>Объем занятий, проводимых путем непосредственного взаимодействия педагогического работника с обучающимися</w:t>
            </w:r>
          </w:p>
          <w:p w:rsidR="005B69D2" w:rsidRPr="00D52134" w:rsidRDefault="005B69D2" w:rsidP="005B69D2">
            <w:pPr>
              <w:spacing w:before="0" w:beforeAutospacing="0" w:after="0" w:afterAutospacing="0"/>
              <w:jc w:val="center"/>
              <w:rPr>
                <w:b/>
                <w:sz w:val="20"/>
                <w:szCs w:val="20"/>
              </w:rPr>
            </w:pPr>
            <w:r w:rsidRPr="00D52134">
              <w:rPr>
                <w:b/>
                <w:sz w:val="20"/>
                <w:szCs w:val="20"/>
              </w:rPr>
              <w:t>(</w:t>
            </w:r>
            <w:proofErr w:type="spellStart"/>
            <w:r w:rsidRPr="00D52134">
              <w:rPr>
                <w:b/>
                <w:sz w:val="20"/>
                <w:szCs w:val="20"/>
              </w:rPr>
              <w:t>ак.ч</w:t>
            </w:r>
            <w:proofErr w:type="spellEnd"/>
            <w:r w:rsidRPr="00D52134">
              <w:rPr>
                <w:b/>
                <w:sz w:val="20"/>
                <w:szCs w:val="20"/>
              </w:rPr>
              <w:t>)</w:t>
            </w:r>
          </w:p>
        </w:tc>
        <w:tc>
          <w:tcPr>
            <w:tcW w:w="2693" w:type="dxa"/>
          </w:tcPr>
          <w:p w:rsidR="005B69D2" w:rsidRPr="00D52134" w:rsidRDefault="005B69D2" w:rsidP="005B69D2">
            <w:pPr>
              <w:spacing w:before="0" w:beforeAutospacing="0" w:after="0" w:afterAutospacing="0"/>
              <w:jc w:val="center"/>
              <w:rPr>
                <w:b/>
                <w:sz w:val="20"/>
                <w:szCs w:val="20"/>
              </w:rPr>
            </w:pPr>
            <w:r w:rsidRPr="00D52134">
              <w:rPr>
                <w:b/>
                <w:sz w:val="20"/>
                <w:szCs w:val="20"/>
              </w:rPr>
              <w:t>Объем занятий с применением электронного обучения, дистанционных образовательных технологий (</w:t>
            </w:r>
            <w:proofErr w:type="spellStart"/>
            <w:r w:rsidRPr="00D52134">
              <w:rPr>
                <w:b/>
                <w:sz w:val="20"/>
                <w:szCs w:val="20"/>
              </w:rPr>
              <w:t>ак.ч</w:t>
            </w:r>
            <w:proofErr w:type="spellEnd"/>
            <w:r w:rsidRPr="00D52134">
              <w:rPr>
                <w:b/>
                <w:sz w:val="20"/>
                <w:szCs w:val="20"/>
              </w:rPr>
              <w:t>)</w:t>
            </w:r>
          </w:p>
        </w:tc>
        <w:tc>
          <w:tcPr>
            <w:tcW w:w="2091" w:type="dxa"/>
            <w:vMerge/>
            <w:vAlign w:val="center"/>
          </w:tcPr>
          <w:p w:rsidR="005B69D2" w:rsidRPr="00D52134" w:rsidRDefault="005B69D2" w:rsidP="005B69D2">
            <w:pPr>
              <w:spacing w:before="0" w:beforeAutospacing="0" w:after="0" w:afterAutospacing="0"/>
              <w:jc w:val="center"/>
              <w:rPr>
                <w:sz w:val="20"/>
                <w:szCs w:val="20"/>
              </w:rPr>
            </w:pPr>
          </w:p>
        </w:tc>
      </w:tr>
      <w:tr w:rsidR="005B69D2" w:rsidRPr="00D52134" w:rsidTr="00900057">
        <w:trPr>
          <w:trHeight w:val="171"/>
          <w:tblHeader/>
        </w:trPr>
        <w:tc>
          <w:tcPr>
            <w:tcW w:w="0" w:type="auto"/>
          </w:tcPr>
          <w:p w:rsidR="005B69D2" w:rsidRPr="00D52134" w:rsidRDefault="005B69D2" w:rsidP="005B69D2">
            <w:pPr>
              <w:spacing w:before="0" w:beforeAutospacing="0" w:after="0" w:afterAutospacing="0"/>
              <w:jc w:val="center"/>
              <w:rPr>
                <w:sz w:val="20"/>
                <w:szCs w:val="20"/>
              </w:rPr>
            </w:pPr>
            <w:r w:rsidRPr="00D52134">
              <w:rPr>
                <w:sz w:val="20"/>
                <w:szCs w:val="20"/>
              </w:rPr>
              <w:t>1</w:t>
            </w:r>
          </w:p>
        </w:tc>
        <w:tc>
          <w:tcPr>
            <w:tcW w:w="3177" w:type="dxa"/>
          </w:tcPr>
          <w:p w:rsidR="005B69D2" w:rsidRPr="00D52134" w:rsidRDefault="005B69D2" w:rsidP="005B69D2">
            <w:pPr>
              <w:spacing w:before="0" w:beforeAutospacing="0" w:after="0" w:afterAutospacing="0"/>
              <w:jc w:val="center"/>
              <w:rPr>
                <w:sz w:val="20"/>
                <w:szCs w:val="20"/>
              </w:rPr>
            </w:pPr>
            <w:r w:rsidRPr="00D52134">
              <w:rPr>
                <w:sz w:val="20"/>
                <w:szCs w:val="20"/>
              </w:rPr>
              <w:t>2</w:t>
            </w:r>
          </w:p>
        </w:tc>
        <w:tc>
          <w:tcPr>
            <w:tcW w:w="2693" w:type="dxa"/>
          </w:tcPr>
          <w:p w:rsidR="005B69D2" w:rsidRPr="00D52134" w:rsidRDefault="005B69D2" w:rsidP="005B69D2">
            <w:pPr>
              <w:spacing w:before="0" w:beforeAutospacing="0" w:after="0" w:afterAutospacing="0"/>
              <w:jc w:val="center"/>
              <w:rPr>
                <w:sz w:val="20"/>
                <w:szCs w:val="20"/>
              </w:rPr>
            </w:pPr>
            <w:r w:rsidRPr="00D52134">
              <w:rPr>
                <w:sz w:val="20"/>
                <w:szCs w:val="20"/>
              </w:rPr>
              <w:t>3</w:t>
            </w:r>
          </w:p>
        </w:tc>
        <w:tc>
          <w:tcPr>
            <w:tcW w:w="2091" w:type="dxa"/>
          </w:tcPr>
          <w:p w:rsidR="005B69D2" w:rsidRPr="00D52134" w:rsidRDefault="005B69D2" w:rsidP="005B69D2">
            <w:pPr>
              <w:spacing w:before="0" w:beforeAutospacing="0" w:after="0" w:afterAutospacing="0"/>
              <w:jc w:val="center"/>
              <w:rPr>
                <w:sz w:val="20"/>
                <w:szCs w:val="20"/>
              </w:rPr>
            </w:pPr>
            <w:r w:rsidRPr="00D52134">
              <w:rPr>
                <w:sz w:val="20"/>
                <w:szCs w:val="20"/>
              </w:rPr>
              <w:t>4</w:t>
            </w:r>
          </w:p>
        </w:tc>
      </w:tr>
      <w:tr w:rsidR="005B69D2" w:rsidRPr="00D52134" w:rsidTr="00900057">
        <w:tc>
          <w:tcPr>
            <w:tcW w:w="0" w:type="auto"/>
          </w:tcPr>
          <w:p w:rsidR="005B69D2" w:rsidRPr="00D52134" w:rsidRDefault="005B69D2" w:rsidP="005B69D2">
            <w:pPr>
              <w:spacing w:before="0" w:beforeAutospacing="0" w:after="0" w:afterAutospacing="0"/>
              <w:rPr>
                <w:b/>
                <w:sz w:val="20"/>
                <w:szCs w:val="20"/>
              </w:rPr>
            </w:pPr>
            <w:r w:rsidRPr="00D52134">
              <w:rPr>
                <w:b/>
                <w:sz w:val="20"/>
                <w:szCs w:val="20"/>
              </w:rPr>
              <w:t>Лекционного типа (лекции)</w:t>
            </w:r>
          </w:p>
        </w:tc>
        <w:tc>
          <w:tcPr>
            <w:tcW w:w="3177" w:type="dxa"/>
            <w:vAlign w:val="center"/>
          </w:tcPr>
          <w:p w:rsidR="005B69D2" w:rsidRPr="00D52134" w:rsidRDefault="005B69D2" w:rsidP="005B69D2">
            <w:pPr>
              <w:spacing w:before="0" w:beforeAutospacing="0" w:after="0" w:afterAutospacing="0"/>
              <w:jc w:val="center"/>
              <w:rPr>
                <w:sz w:val="20"/>
                <w:szCs w:val="20"/>
              </w:rPr>
            </w:pPr>
            <w:r w:rsidRPr="00D52134">
              <w:rPr>
                <w:sz w:val="20"/>
                <w:szCs w:val="20"/>
              </w:rPr>
              <w:t>4</w:t>
            </w:r>
          </w:p>
        </w:tc>
        <w:tc>
          <w:tcPr>
            <w:tcW w:w="2693" w:type="dxa"/>
            <w:vAlign w:val="center"/>
          </w:tcPr>
          <w:p w:rsidR="005B69D2" w:rsidRPr="00D52134" w:rsidRDefault="005B69D2" w:rsidP="005B69D2">
            <w:pPr>
              <w:spacing w:before="0" w:beforeAutospacing="0" w:after="0" w:afterAutospacing="0"/>
              <w:jc w:val="center"/>
              <w:rPr>
                <w:i/>
                <w:sz w:val="20"/>
                <w:szCs w:val="20"/>
              </w:rPr>
            </w:pPr>
            <w:r w:rsidRPr="00D52134">
              <w:rPr>
                <w:i/>
                <w:sz w:val="20"/>
                <w:szCs w:val="20"/>
              </w:rPr>
              <w:t>-</w:t>
            </w:r>
          </w:p>
        </w:tc>
        <w:tc>
          <w:tcPr>
            <w:tcW w:w="2091" w:type="dxa"/>
            <w:vAlign w:val="center"/>
          </w:tcPr>
          <w:p w:rsidR="005B69D2" w:rsidRPr="00D52134" w:rsidRDefault="005B69D2" w:rsidP="005B69D2">
            <w:pPr>
              <w:spacing w:before="0" w:beforeAutospacing="0" w:after="0" w:afterAutospacing="0"/>
              <w:jc w:val="center"/>
              <w:rPr>
                <w:b/>
                <w:sz w:val="20"/>
                <w:szCs w:val="20"/>
              </w:rPr>
            </w:pPr>
            <w:r w:rsidRPr="00D52134">
              <w:rPr>
                <w:b/>
                <w:sz w:val="20"/>
                <w:szCs w:val="20"/>
              </w:rPr>
              <w:t>4</w:t>
            </w:r>
          </w:p>
          <w:p w:rsidR="005B69D2" w:rsidRPr="00D52134" w:rsidRDefault="005B69D2" w:rsidP="005B69D2">
            <w:pPr>
              <w:spacing w:before="0" w:beforeAutospacing="0" w:after="0" w:afterAutospacing="0"/>
              <w:jc w:val="center"/>
              <w:rPr>
                <w:b/>
                <w:sz w:val="20"/>
                <w:szCs w:val="20"/>
              </w:rPr>
            </w:pPr>
          </w:p>
        </w:tc>
      </w:tr>
      <w:tr w:rsidR="005B69D2" w:rsidRPr="00D52134" w:rsidTr="00900057">
        <w:trPr>
          <w:trHeight w:val="337"/>
        </w:trPr>
        <w:tc>
          <w:tcPr>
            <w:tcW w:w="0" w:type="auto"/>
          </w:tcPr>
          <w:p w:rsidR="005B69D2" w:rsidRPr="00D52134" w:rsidRDefault="005B69D2" w:rsidP="005B69D2">
            <w:pPr>
              <w:spacing w:before="0" w:beforeAutospacing="0" w:after="0" w:afterAutospacing="0"/>
              <w:rPr>
                <w:b/>
                <w:sz w:val="20"/>
                <w:szCs w:val="20"/>
              </w:rPr>
            </w:pPr>
            <w:r w:rsidRPr="00D52134">
              <w:rPr>
                <w:b/>
                <w:sz w:val="20"/>
                <w:szCs w:val="20"/>
              </w:rPr>
              <w:t>Семинарского типа</w:t>
            </w:r>
          </w:p>
          <w:p w:rsidR="005B69D2" w:rsidRPr="00D52134" w:rsidRDefault="005B69D2" w:rsidP="005B69D2">
            <w:pPr>
              <w:spacing w:before="0" w:beforeAutospacing="0" w:after="0" w:afterAutospacing="0"/>
              <w:rPr>
                <w:b/>
                <w:sz w:val="20"/>
                <w:szCs w:val="20"/>
              </w:rPr>
            </w:pPr>
            <w:r w:rsidRPr="00D52134">
              <w:rPr>
                <w:b/>
                <w:sz w:val="20"/>
                <w:szCs w:val="20"/>
              </w:rPr>
              <w:lastRenderedPageBreak/>
              <w:t>(семинар дискуссия)</w:t>
            </w:r>
          </w:p>
          <w:p w:rsidR="005B69D2" w:rsidRPr="00D52134" w:rsidRDefault="005B69D2" w:rsidP="005B69D2">
            <w:pPr>
              <w:spacing w:before="0" w:beforeAutospacing="0" w:after="0" w:afterAutospacing="0"/>
              <w:rPr>
                <w:b/>
                <w:sz w:val="20"/>
                <w:szCs w:val="20"/>
              </w:rPr>
            </w:pPr>
          </w:p>
        </w:tc>
        <w:tc>
          <w:tcPr>
            <w:tcW w:w="3177" w:type="dxa"/>
            <w:vAlign w:val="center"/>
          </w:tcPr>
          <w:p w:rsidR="005B69D2" w:rsidRPr="00D52134" w:rsidRDefault="005B69D2" w:rsidP="005B69D2">
            <w:pPr>
              <w:spacing w:before="0" w:beforeAutospacing="0" w:after="0" w:afterAutospacing="0"/>
              <w:jc w:val="center"/>
              <w:rPr>
                <w:sz w:val="20"/>
                <w:szCs w:val="20"/>
              </w:rPr>
            </w:pPr>
            <w:r w:rsidRPr="00D52134">
              <w:rPr>
                <w:sz w:val="20"/>
                <w:szCs w:val="20"/>
              </w:rPr>
              <w:lastRenderedPageBreak/>
              <w:t>-</w:t>
            </w:r>
          </w:p>
        </w:tc>
        <w:tc>
          <w:tcPr>
            <w:tcW w:w="2693" w:type="dxa"/>
            <w:vAlign w:val="center"/>
          </w:tcPr>
          <w:p w:rsidR="005B69D2" w:rsidRPr="00D52134" w:rsidRDefault="005B69D2" w:rsidP="005B69D2">
            <w:pPr>
              <w:spacing w:before="0" w:beforeAutospacing="0" w:after="0" w:afterAutospacing="0"/>
              <w:jc w:val="center"/>
              <w:rPr>
                <w:sz w:val="20"/>
                <w:szCs w:val="20"/>
              </w:rPr>
            </w:pPr>
            <w:r w:rsidRPr="00D52134">
              <w:rPr>
                <w:sz w:val="20"/>
                <w:szCs w:val="20"/>
              </w:rPr>
              <w:t>-</w:t>
            </w:r>
          </w:p>
        </w:tc>
        <w:tc>
          <w:tcPr>
            <w:tcW w:w="2091" w:type="dxa"/>
            <w:vAlign w:val="center"/>
          </w:tcPr>
          <w:p w:rsidR="005B69D2" w:rsidRPr="00D52134" w:rsidRDefault="005B69D2" w:rsidP="005B69D2">
            <w:pPr>
              <w:spacing w:before="0" w:beforeAutospacing="0" w:after="0" w:afterAutospacing="0"/>
              <w:jc w:val="center"/>
              <w:rPr>
                <w:b/>
                <w:sz w:val="20"/>
                <w:szCs w:val="20"/>
              </w:rPr>
            </w:pPr>
            <w:r w:rsidRPr="00D52134">
              <w:rPr>
                <w:b/>
                <w:sz w:val="20"/>
                <w:szCs w:val="20"/>
              </w:rPr>
              <w:t>-</w:t>
            </w:r>
          </w:p>
        </w:tc>
      </w:tr>
      <w:tr w:rsidR="005B69D2" w:rsidRPr="00D52134" w:rsidTr="00900057">
        <w:tc>
          <w:tcPr>
            <w:tcW w:w="0" w:type="auto"/>
          </w:tcPr>
          <w:p w:rsidR="005B69D2" w:rsidRPr="00D52134" w:rsidRDefault="005B69D2" w:rsidP="005B69D2">
            <w:pPr>
              <w:spacing w:before="0" w:beforeAutospacing="0" w:after="0" w:afterAutospacing="0"/>
              <w:rPr>
                <w:b/>
                <w:sz w:val="20"/>
                <w:szCs w:val="20"/>
              </w:rPr>
            </w:pPr>
            <w:r w:rsidRPr="00D52134">
              <w:rPr>
                <w:b/>
                <w:sz w:val="20"/>
                <w:szCs w:val="20"/>
              </w:rPr>
              <w:lastRenderedPageBreak/>
              <w:t>Семинарского типа</w:t>
            </w:r>
          </w:p>
          <w:p w:rsidR="005B69D2" w:rsidRPr="00D52134" w:rsidRDefault="005B69D2" w:rsidP="005B69D2">
            <w:pPr>
              <w:spacing w:before="0" w:beforeAutospacing="0" w:after="0" w:afterAutospacing="0"/>
              <w:rPr>
                <w:b/>
                <w:sz w:val="20"/>
                <w:szCs w:val="20"/>
              </w:rPr>
            </w:pPr>
            <w:r w:rsidRPr="00D52134">
              <w:rPr>
                <w:b/>
                <w:sz w:val="20"/>
                <w:szCs w:val="20"/>
              </w:rPr>
              <w:t>(практические занятия)</w:t>
            </w:r>
          </w:p>
        </w:tc>
        <w:tc>
          <w:tcPr>
            <w:tcW w:w="3177" w:type="dxa"/>
            <w:vAlign w:val="center"/>
          </w:tcPr>
          <w:p w:rsidR="005B69D2" w:rsidRPr="00D52134" w:rsidRDefault="005B69D2" w:rsidP="005B69D2">
            <w:pPr>
              <w:spacing w:before="0" w:beforeAutospacing="0" w:after="0" w:afterAutospacing="0"/>
              <w:jc w:val="center"/>
              <w:rPr>
                <w:sz w:val="20"/>
                <w:szCs w:val="20"/>
              </w:rPr>
            </w:pPr>
            <w:r w:rsidRPr="00D52134">
              <w:rPr>
                <w:sz w:val="20"/>
                <w:szCs w:val="20"/>
              </w:rPr>
              <w:t>-</w:t>
            </w:r>
          </w:p>
        </w:tc>
        <w:tc>
          <w:tcPr>
            <w:tcW w:w="2693" w:type="dxa"/>
            <w:vAlign w:val="center"/>
          </w:tcPr>
          <w:p w:rsidR="005B69D2" w:rsidRPr="00D52134" w:rsidRDefault="005B69D2" w:rsidP="005B69D2">
            <w:pPr>
              <w:spacing w:before="0" w:beforeAutospacing="0" w:after="0" w:afterAutospacing="0"/>
              <w:jc w:val="center"/>
              <w:rPr>
                <w:sz w:val="20"/>
                <w:szCs w:val="20"/>
              </w:rPr>
            </w:pPr>
            <w:r w:rsidRPr="00D52134">
              <w:rPr>
                <w:sz w:val="20"/>
                <w:szCs w:val="20"/>
              </w:rPr>
              <w:t>12</w:t>
            </w:r>
          </w:p>
        </w:tc>
        <w:tc>
          <w:tcPr>
            <w:tcW w:w="2091" w:type="dxa"/>
            <w:vAlign w:val="center"/>
          </w:tcPr>
          <w:p w:rsidR="005B69D2" w:rsidRPr="00D52134" w:rsidRDefault="005B69D2" w:rsidP="005B69D2">
            <w:pPr>
              <w:spacing w:before="0" w:beforeAutospacing="0" w:after="0" w:afterAutospacing="0"/>
              <w:jc w:val="center"/>
              <w:rPr>
                <w:b/>
                <w:sz w:val="20"/>
                <w:szCs w:val="20"/>
              </w:rPr>
            </w:pPr>
            <w:r w:rsidRPr="00D52134">
              <w:rPr>
                <w:b/>
                <w:sz w:val="20"/>
                <w:szCs w:val="20"/>
              </w:rPr>
              <w:t>12</w:t>
            </w:r>
          </w:p>
        </w:tc>
      </w:tr>
      <w:tr w:rsidR="005B69D2" w:rsidRPr="00D52134" w:rsidTr="00900057">
        <w:tc>
          <w:tcPr>
            <w:tcW w:w="0" w:type="auto"/>
          </w:tcPr>
          <w:p w:rsidR="005B69D2" w:rsidRPr="00D52134" w:rsidRDefault="005B69D2" w:rsidP="005B69D2">
            <w:pPr>
              <w:spacing w:before="0" w:beforeAutospacing="0" w:after="0" w:afterAutospacing="0"/>
              <w:rPr>
                <w:b/>
                <w:sz w:val="20"/>
                <w:szCs w:val="20"/>
              </w:rPr>
            </w:pPr>
            <w:r w:rsidRPr="00D52134">
              <w:rPr>
                <w:b/>
                <w:sz w:val="20"/>
                <w:szCs w:val="20"/>
              </w:rPr>
              <w:t>Семинарского типа</w:t>
            </w:r>
          </w:p>
          <w:p w:rsidR="005B69D2" w:rsidRPr="00D52134" w:rsidRDefault="005B69D2" w:rsidP="005B69D2">
            <w:pPr>
              <w:spacing w:before="0" w:beforeAutospacing="0" w:after="0" w:afterAutospacing="0"/>
              <w:rPr>
                <w:b/>
                <w:sz w:val="20"/>
                <w:szCs w:val="20"/>
              </w:rPr>
            </w:pPr>
            <w:r w:rsidRPr="00D52134">
              <w:rPr>
                <w:b/>
                <w:sz w:val="20"/>
                <w:szCs w:val="20"/>
              </w:rPr>
              <w:t>(курсовое проектирование (работа))</w:t>
            </w:r>
          </w:p>
        </w:tc>
        <w:tc>
          <w:tcPr>
            <w:tcW w:w="3177" w:type="dxa"/>
            <w:vAlign w:val="center"/>
          </w:tcPr>
          <w:p w:rsidR="005B69D2" w:rsidRPr="00D52134" w:rsidRDefault="005B69D2" w:rsidP="005B69D2">
            <w:pPr>
              <w:spacing w:before="0" w:beforeAutospacing="0" w:after="0" w:afterAutospacing="0"/>
              <w:jc w:val="center"/>
              <w:rPr>
                <w:sz w:val="20"/>
                <w:szCs w:val="20"/>
              </w:rPr>
            </w:pPr>
            <w:r w:rsidRPr="00D52134">
              <w:rPr>
                <w:sz w:val="20"/>
                <w:szCs w:val="20"/>
              </w:rPr>
              <w:t>-</w:t>
            </w:r>
          </w:p>
        </w:tc>
        <w:tc>
          <w:tcPr>
            <w:tcW w:w="2693" w:type="dxa"/>
            <w:vAlign w:val="center"/>
          </w:tcPr>
          <w:p w:rsidR="005B69D2" w:rsidRPr="00D52134" w:rsidRDefault="005B69D2" w:rsidP="005B69D2">
            <w:pPr>
              <w:spacing w:before="0" w:beforeAutospacing="0" w:after="0" w:afterAutospacing="0"/>
              <w:jc w:val="center"/>
              <w:rPr>
                <w:sz w:val="20"/>
                <w:szCs w:val="20"/>
              </w:rPr>
            </w:pPr>
            <w:r w:rsidRPr="00D52134">
              <w:rPr>
                <w:sz w:val="20"/>
                <w:szCs w:val="20"/>
              </w:rPr>
              <w:t>-</w:t>
            </w:r>
          </w:p>
        </w:tc>
        <w:tc>
          <w:tcPr>
            <w:tcW w:w="2091" w:type="dxa"/>
            <w:vAlign w:val="center"/>
          </w:tcPr>
          <w:p w:rsidR="005B69D2" w:rsidRPr="00D52134" w:rsidRDefault="005B69D2" w:rsidP="005B69D2">
            <w:pPr>
              <w:spacing w:before="0" w:beforeAutospacing="0" w:after="0" w:afterAutospacing="0"/>
              <w:jc w:val="center"/>
              <w:rPr>
                <w:sz w:val="20"/>
                <w:szCs w:val="20"/>
              </w:rPr>
            </w:pPr>
            <w:r w:rsidRPr="00D52134">
              <w:rPr>
                <w:sz w:val="20"/>
                <w:szCs w:val="20"/>
              </w:rPr>
              <w:t>-</w:t>
            </w:r>
          </w:p>
        </w:tc>
      </w:tr>
      <w:tr w:rsidR="005B69D2" w:rsidRPr="00D52134" w:rsidTr="00900057">
        <w:tc>
          <w:tcPr>
            <w:tcW w:w="0" w:type="auto"/>
          </w:tcPr>
          <w:p w:rsidR="005B69D2" w:rsidRPr="00D52134" w:rsidRDefault="005B69D2" w:rsidP="005B69D2">
            <w:pPr>
              <w:spacing w:before="0" w:beforeAutospacing="0" w:after="0" w:afterAutospacing="0"/>
              <w:rPr>
                <w:b/>
                <w:sz w:val="20"/>
                <w:szCs w:val="20"/>
              </w:rPr>
            </w:pPr>
            <w:r w:rsidRPr="00D52134">
              <w:rPr>
                <w:b/>
                <w:sz w:val="20"/>
                <w:szCs w:val="20"/>
              </w:rPr>
              <w:t>Семинарского типа</w:t>
            </w:r>
          </w:p>
          <w:p w:rsidR="005B69D2" w:rsidRPr="00D52134" w:rsidRDefault="005B69D2" w:rsidP="005B69D2">
            <w:pPr>
              <w:spacing w:before="0" w:beforeAutospacing="0" w:after="0" w:afterAutospacing="0"/>
              <w:rPr>
                <w:b/>
                <w:sz w:val="20"/>
                <w:szCs w:val="20"/>
              </w:rPr>
            </w:pPr>
            <w:r w:rsidRPr="00D52134">
              <w:rPr>
                <w:b/>
                <w:sz w:val="20"/>
                <w:szCs w:val="20"/>
              </w:rPr>
              <w:t>(лабораторные работы)</w:t>
            </w:r>
          </w:p>
        </w:tc>
        <w:tc>
          <w:tcPr>
            <w:tcW w:w="3177" w:type="dxa"/>
            <w:vAlign w:val="center"/>
          </w:tcPr>
          <w:p w:rsidR="005B69D2" w:rsidRPr="00D52134" w:rsidRDefault="005B69D2" w:rsidP="005B69D2">
            <w:pPr>
              <w:spacing w:before="0" w:beforeAutospacing="0" w:after="0" w:afterAutospacing="0"/>
              <w:jc w:val="center"/>
              <w:rPr>
                <w:sz w:val="20"/>
                <w:szCs w:val="20"/>
              </w:rPr>
            </w:pPr>
            <w:r w:rsidRPr="00D52134">
              <w:rPr>
                <w:sz w:val="20"/>
                <w:szCs w:val="20"/>
              </w:rPr>
              <w:t>-</w:t>
            </w:r>
          </w:p>
        </w:tc>
        <w:tc>
          <w:tcPr>
            <w:tcW w:w="2693" w:type="dxa"/>
            <w:vAlign w:val="center"/>
          </w:tcPr>
          <w:p w:rsidR="005B69D2" w:rsidRPr="00D52134" w:rsidRDefault="005B69D2" w:rsidP="005B69D2">
            <w:pPr>
              <w:spacing w:before="0" w:beforeAutospacing="0" w:after="0" w:afterAutospacing="0"/>
              <w:jc w:val="center"/>
              <w:rPr>
                <w:sz w:val="20"/>
                <w:szCs w:val="20"/>
              </w:rPr>
            </w:pPr>
            <w:r w:rsidRPr="00D52134">
              <w:rPr>
                <w:sz w:val="20"/>
                <w:szCs w:val="20"/>
              </w:rPr>
              <w:t>-</w:t>
            </w:r>
          </w:p>
        </w:tc>
        <w:tc>
          <w:tcPr>
            <w:tcW w:w="2091" w:type="dxa"/>
            <w:vAlign w:val="center"/>
          </w:tcPr>
          <w:p w:rsidR="005B69D2" w:rsidRPr="00D52134" w:rsidRDefault="005B69D2" w:rsidP="005B69D2">
            <w:pPr>
              <w:spacing w:before="0" w:beforeAutospacing="0" w:after="0" w:afterAutospacing="0"/>
              <w:jc w:val="center"/>
              <w:rPr>
                <w:sz w:val="20"/>
                <w:szCs w:val="20"/>
              </w:rPr>
            </w:pPr>
            <w:r w:rsidRPr="00D52134">
              <w:rPr>
                <w:sz w:val="20"/>
                <w:szCs w:val="20"/>
              </w:rPr>
              <w:t>-</w:t>
            </w:r>
          </w:p>
        </w:tc>
      </w:tr>
      <w:tr w:rsidR="005B69D2" w:rsidRPr="00D52134" w:rsidTr="00900057">
        <w:tc>
          <w:tcPr>
            <w:tcW w:w="0" w:type="auto"/>
          </w:tcPr>
          <w:p w:rsidR="005B69D2" w:rsidRPr="00D52134" w:rsidRDefault="005B69D2" w:rsidP="005B69D2">
            <w:pPr>
              <w:spacing w:before="0" w:beforeAutospacing="0" w:after="0" w:afterAutospacing="0"/>
              <w:rPr>
                <w:b/>
                <w:sz w:val="20"/>
                <w:szCs w:val="20"/>
              </w:rPr>
            </w:pPr>
            <w:r w:rsidRPr="00D52134">
              <w:rPr>
                <w:b/>
                <w:sz w:val="20"/>
                <w:szCs w:val="20"/>
              </w:rPr>
              <w:t>Промежуточная аттестация (экзамен)</w:t>
            </w:r>
          </w:p>
        </w:tc>
        <w:tc>
          <w:tcPr>
            <w:tcW w:w="3177" w:type="dxa"/>
            <w:vAlign w:val="center"/>
          </w:tcPr>
          <w:p w:rsidR="005B69D2" w:rsidRPr="00D52134" w:rsidRDefault="005B69D2" w:rsidP="005B69D2">
            <w:pPr>
              <w:spacing w:before="0" w:beforeAutospacing="0" w:after="0" w:afterAutospacing="0"/>
              <w:jc w:val="center"/>
              <w:rPr>
                <w:sz w:val="20"/>
                <w:szCs w:val="20"/>
              </w:rPr>
            </w:pPr>
            <w:r w:rsidRPr="00D52134">
              <w:rPr>
                <w:sz w:val="20"/>
                <w:szCs w:val="20"/>
              </w:rPr>
              <w:t>2,2</w:t>
            </w:r>
          </w:p>
        </w:tc>
        <w:tc>
          <w:tcPr>
            <w:tcW w:w="2693" w:type="dxa"/>
            <w:vAlign w:val="center"/>
          </w:tcPr>
          <w:p w:rsidR="005B69D2" w:rsidRPr="00D52134" w:rsidRDefault="005B69D2" w:rsidP="005B69D2">
            <w:pPr>
              <w:spacing w:before="0" w:beforeAutospacing="0" w:after="0" w:afterAutospacing="0"/>
              <w:jc w:val="center"/>
              <w:rPr>
                <w:sz w:val="20"/>
                <w:szCs w:val="20"/>
              </w:rPr>
            </w:pPr>
            <w:r w:rsidRPr="00D52134">
              <w:rPr>
                <w:sz w:val="20"/>
                <w:szCs w:val="20"/>
              </w:rPr>
              <w:t>-</w:t>
            </w:r>
          </w:p>
        </w:tc>
        <w:tc>
          <w:tcPr>
            <w:tcW w:w="2091" w:type="dxa"/>
            <w:vAlign w:val="center"/>
          </w:tcPr>
          <w:p w:rsidR="005B69D2" w:rsidRPr="00D52134" w:rsidRDefault="005B69D2" w:rsidP="005B69D2">
            <w:pPr>
              <w:spacing w:before="0" w:beforeAutospacing="0" w:after="0" w:afterAutospacing="0"/>
              <w:jc w:val="center"/>
              <w:rPr>
                <w:b/>
                <w:sz w:val="20"/>
                <w:szCs w:val="20"/>
              </w:rPr>
            </w:pPr>
            <w:r w:rsidRPr="00D52134">
              <w:rPr>
                <w:b/>
                <w:sz w:val="20"/>
                <w:szCs w:val="20"/>
              </w:rPr>
              <w:t>2,2</w:t>
            </w:r>
          </w:p>
        </w:tc>
      </w:tr>
      <w:tr w:rsidR="005B69D2" w:rsidRPr="00D52134" w:rsidTr="00900057">
        <w:trPr>
          <w:trHeight w:val="160"/>
        </w:trPr>
        <w:tc>
          <w:tcPr>
            <w:tcW w:w="0" w:type="auto"/>
            <w:vAlign w:val="center"/>
          </w:tcPr>
          <w:p w:rsidR="005B69D2" w:rsidRPr="00D52134" w:rsidRDefault="005B69D2" w:rsidP="005B69D2">
            <w:pPr>
              <w:spacing w:before="0" w:beforeAutospacing="0" w:after="0" w:afterAutospacing="0"/>
              <w:jc w:val="center"/>
              <w:rPr>
                <w:sz w:val="20"/>
                <w:szCs w:val="20"/>
              </w:rPr>
            </w:pPr>
            <w:r w:rsidRPr="00D52134">
              <w:rPr>
                <w:sz w:val="20"/>
                <w:szCs w:val="20"/>
              </w:rPr>
              <w:t xml:space="preserve">Итого </w:t>
            </w:r>
          </w:p>
        </w:tc>
        <w:tc>
          <w:tcPr>
            <w:tcW w:w="3177" w:type="dxa"/>
            <w:vAlign w:val="center"/>
          </w:tcPr>
          <w:p w:rsidR="005B69D2" w:rsidRPr="00D52134" w:rsidRDefault="005B69D2" w:rsidP="005B69D2">
            <w:pPr>
              <w:spacing w:before="0" w:beforeAutospacing="0" w:after="0" w:afterAutospacing="0"/>
              <w:jc w:val="center"/>
              <w:rPr>
                <w:sz w:val="20"/>
                <w:szCs w:val="20"/>
              </w:rPr>
            </w:pPr>
            <w:r w:rsidRPr="00D52134">
              <w:rPr>
                <w:sz w:val="20"/>
                <w:szCs w:val="20"/>
              </w:rPr>
              <w:t>6,2</w:t>
            </w:r>
          </w:p>
        </w:tc>
        <w:tc>
          <w:tcPr>
            <w:tcW w:w="2693" w:type="dxa"/>
            <w:vAlign w:val="center"/>
          </w:tcPr>
          <w:p w:rsidR="005B69D2" w:rsidRPr="00D52134" w:rsidRDefault="005B69D2" w:rsidP="005B69D2">
            <w:pPr>
              <w:spacing w:before="0" w:beforeAutospacing="0" w:after="0" w:afterAutospacing="0"/>
              <w:jc w:val="center"/>
              <w:rPr>
                <w:sz w:val="20"/>
                <w:szCs w:val="20"/>
              </w:rPr>
            </w:pPr>
            <w:r w:rsidRPr="00D52134">
              <w:rPr>
                <w:sz w:val="20"/>
                <w:szCs w:val="20"/>
              </w:rPr>
              <w:t>12</w:t>
            </w:r>
          </w:p>
        </w:tc>
        <w:tc>
          <w:tcPr>
            <w:tcW w:w="2091" w:type="dxa"/>
            <w:vAlign w:val="center"/>
          </w:tcPr>
          <w:p w:rsidR="005B69D2" w:rsidRPr="00D52134" w:rsidRDefault="005B69D2" w:rsidP="005B69D2">
            <w:pPr>
              <w:spacing w:before="0" w:beforeAutospacing="0" w:after="0" w:afterAutospacing="0"/>
              <w:jc w:val="center"/>
              <w:rPr>
                <w:b/>
                <w:sz w:val="20"/>
                <w:szCs w:val="20"/>
              </w:rPr>
            </w:pPr>
            <w:r w:rsidRPr="00D52134">
              <w:rPr>
                <w:b/>
                <w:sz w:val="20"/>
                <w:szCs w:val="20"/>
              </w:rPr>
              <w:t>18,2</w:t>
            </w:r>
          </w:p>
        </w:tc>
      </w:tr>
    </w:tbl>
    <w:p w:rsidR="005B69D2" w:rsidRPr="00D52134" w:rsidRDefault="005B69D2" w:rsidP="005B69D2">
      <w:pPr>
        <w:spacing w:before="0" w:beforeAutospacing="0" w:after="0" w:afterAutospacing="0"/>
        <w:ind w:firstLine="680"/>
        <w:rPr>
          <w:b/>
          <w:sz w:val="20"/>
          <w:szCs w:val="20"/>
        </w:rPr>
      </w:pPr>
    </w:p>
    <w:p w:rsidR="005B69D2" w:rsidRPr="00D52134" w:rsidRDefault="005B69D2" w:rsidP="005B69D2">
      <w:pPr>
        <w:spacing w:before="0" w:beforeAutospacing="0" w:after="0" w:afterAutospacing="0"/>
        <w:ind w:firstLine="680"/>
        <w:rPr>
          <w:i/>
          <w:sz w:val="20"/>
          <w:szCs w:val="20"/>
        </w:rPr>
      </w:pPr>
      <w:r w:rsidRPr="00D52134">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34 %</w:t>
      </w:r>
    </w:p>
    <w:p w:rsidR="005B69D2" w:rsidRPr="00D52134" w:rsidRDefault="005B69D2" w:rsidP="005B69D2">
      <w:pPr>
        <w:spacing w:before="0" w:beforeAutospacing="0" w:after="0" w:afterAutospacing="0"/>
        <w:ind w:firstLine="709"/>
        <w:rPr>
          <w:b/>
          <w:sz w:val="20"/>
          <w:szCs w:val="20"/>
        </w:rPr>
      </w:pPr>
    </w:p>
    <w:p w:rsidR="005B69D2" w:rsidRPr="0006796B" w:rsidRDefault="005B69D2" w:rsidP="005B69D2">
      <w:pPr>
        <w:pStyle w:val="1c"/>
        <w:tabs>
          <w:tab w:val="right" w:leader="dot" w:pos="9600"/>
        </w:tabs>
        <w:spacing w:before="0" w:beforeAutospacing="0" w:after="0" w:afterAutospacing="0"/>
        <w:ind w:left="0" w:firstLine="709"/>
        <w:rPr>
          <w:b/>
          <w:sz w:val="20"/>
        </w:rPr>
      </w:pPr>
      <w:r w:rsidRPr="0006796B">
        <w:rPr>
          <w:b/>
          <w:sz w:val="20"/>
        </w:rPr>
        <w:t xml:space="preserve">6. Методические указания по освоению дисциплины </w:t>
      </w:r>
    </w:p>
    <w:p w:rsidR="005B69D2" w:rsidRPr="00D52134" w:rsidRDefault="005B69D2" w:rsidP="005B69D2">
      <w:pPr>
        <w:tabs>
          <w:tab w:val="center" w:pos="4677"/>
          <w:tab w:val="right" w:pos="9355"/>
        </w:tabs>
        <w:suppressAutoHyphens/>
        <w:spacing w:before="0" w:beforeAutospacing="0" w:after="0" w:afterAutospacing="0"/>
        <w:ind w:firstLine="709"/>
        <w:jc w:val="both"/>
        <w:rPr>
          <w:b/>
          <w:sz w:val="20"/>
          <w:szCs w:val="20"/>
        </w:rPr>
      </w:pPr>
      <w:r w:rsidRPr="00D52134">
        <w:rPr>
          <w:b/>
          <w:sz w:val="20"/>
          <w:szCs w:val="20"/>
        </w:rPr>
        <w:t>6.1 Учебно-методическое обеспечение дисциплины</w:t>
      </w:r>
    </w:p>
    <w:p w:rsidR="005B69D2" w:rsidRPr="00D52134" w:rsidRDefault="005B69D2" w:rsidP="005B69D2">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D52134">
        <w:rPr>
          <w:i/>
          <w:sz w:val="20"/>
          <w:szCs w:val="20"/>
        </w:rPr>
        <w:t>Методические указания для преподавателя</w:t>
      </w:r>
    </w:p>
    <w:p w:rsidR="005B69D2" w:rsidRPr="00D52134" w:rsidRDefault="005B69D2" w:rsidP="005B69D2">
      <w:pPr>
        <w:shd w:val="clear" w:color="auto" w:fill="FFFFFF"/>
        <w:spacing w:before="0" w:beforeAutospacing="0" w:after="0" w:afterAutospacing="0"/>
        <w:ind w:firstLine="709"/>
        <w:jc w:val="both"/>
        <w:rPr>
          <w:sz w:val="20"/>
          <w:szCs w:val="20"/>
        </w:rPr>
      </w:pPr>
      <w:r w:rsidRPr="00D52134">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D52134">
        <w:rPr>
          <w:spacing w:val="-1"/>
          <w:sz w:val="20"/>
          <w:szCs w:val="20"/>
        </w:rPr>
        <w:t>дисциплине, сформировать у студентов ориентиры для самостоятельной работы над курсом.</w:t>
      </w:r>
    </w:p>
    <w:p w:rsidR="005B69D2" w:rsidRPr="00D52134" w:rsidRDefault="005B69D2" w:rsidP="005B69D2">
      <w:pPr>
        <w:shd w:val="clear" w:color="auto" w:fill="FFFFFF"/>
        <w:spacing w:before="0" w:beforeAutospacing="0" w:after="0" w:afterAutospacing="0"/>
        <w:ind w:firstLine="709"/>
        <w:jc w:val="both"/>
        <w:rPr>
          <w:sz w:val="20"/>
          <w:szCs w:val="20"/>
        </w:rPr>
      </w:pPr>
      <w:r w:rsidRPr="00D52134">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5B69D2" w:rsidRPr="00D52134" w:rsidRDefault="005B69D2" w:rsidP="005B69D2">
      <w:pPr>
        <w:shd w:val="clear" w:color="auto" w:fill="FFFFFF"/>
        <w:spacing w:before="0" w:beforeAutospacing="0" w:after="0" w:afterAutospacing="0"/>
        <w:ind w:firstLine="709"/>
        <w:jc w:val="both"/>
        <w:rPr>
          <w:sz w:val="20"/>
          <w:szCs w:val="20"/>
        </w:rPr>
      </w:pPr>
      <w:r w:rsidRPr="00D52134">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D52134">
        <w:rPr>
          <w:sz w:val="20"/>
          <w:szCs w:val="20"/>
        </w:rPr>
        <w:t>тренинговыми</w:t>
      </w:r>
      <w:proofErr w:type="spellEnd"/>
      <w:r w:rsidRPr="00D52134">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5B69D2" w:rsidRPr="00D52134" w:rsidRDefault="005B69D2" w:rsidP="005B69D2">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5B69D2" w:rsidRPr="00D52134" w:rsidRDefault="005B69D2" w:rsidP="005B69D2">
      <w:pPr>
        <w:spacing w:before="0" w:beforeAutospacing="0" w:after="0" w:afterAutospacing="0"/>
        <w:ind w:firstLine="709"/>
        <w:rPr>
          <w:b/>
          <w:sz w:val="20"/>
          <w:szCs w:val="20"/>
        </w:rPr>
      </w:pPr>
      <w:r w:rsidRPr="00D52134">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5B69D2" w:rsidRPr="00D52134" w:rsidRDefault="005B69D2" w:rsidP="005B69D2">
      <w:pPr>
        <w:spacing w:before="0" w:beforeAutospacing="0" w:after="0" w:afterAutospacing="0"/>
        <w:ind w:firstLine="709"/>
        <w:rPr>
          <w:sz w:val="20"/>
          <w:szCs w:val="20"/>
        </w:rPr>
      </w:pPr>
      <w:r w:rsidRPr="00D52134">
        <w:rPr>
          <w:sz w:val="20"/>
          <w:szCs w:val="20"/>
        </w:rPr>
        <w:t>Методические материалы доступны на сайте «Личная студия» в разделе «Методические указания и пособия».</w:t>
      </w:r>
    </w:p>
    <w:p w:rsidR="005B69D2" w:rsidRPr="00D52134" w:rsidRDefault="005B69D2" w:rsidP="005B69D2">
      <w:pPr>
        <w:numPr>
          <w:ilvl w:val="0"/>
          <w:numId w:val="74"/>
        </w:numPr>
        <w:tabs>
          <w:tab w:val="left" w:pos="1429"/>
        </w:tabs>
        <w:spacing w:before="0" w:beforeAutospacing="0" w:after="0" w:afterAutospacing="0"/>
        <w:ind w:left="0"/>
        <w:rPr>
          <w:sz w:val="20"/>
          <w:szCs w:val="20"/>
        </w:rPr>
      </w:pPr>
      <w:r w:rsidRPr="00D52134">
        <w:rPr>
          <w:sz w:val="20"/>
          <w:szCs w:val="20"/>
        </w:rPr>
        <w:t>Методические указания «Введение в технологию обучения».</w:t>
      </w:r>
    </w:p>
    <w:p w:rsidR="005B69D2" w:rsidRPr="00D52134" w:rsidRDefault="005B69D2" w:rsidP="005B69D2">
      <w:pPr>
        <w:numPr>
          <w:ilvl w:val="0"/>
          <w:numId w:val="74"/>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учебного занятия «</w:t>
      </w:r>
      <w:proofErr w:type="spellStart"/>
      <w:r w:rsidRPr="00D52134">
        <w:rPr>
          <w:sz w:val="20"/>
          <w:szCs w:val="20"/>
        </w:rPr>
        <w:t>Вебинар</w:t>
      </w:r>
      <w:proofErr w:type="spellEnd"/>
      <w:r w:rsidRPr="00D52134">
        <w:rPr>
          <w:sz w:val="20"/>
          <w:szCs w:val="20"/>
        </w:rPr>
        <w:t>».</w:t>
      </w:r>
    </w:p>
    <w:p w:rsidR="005B69D2" w:rsidRPr="00D52134" w:rsidRDefault="005B69D2" w:rsidP="005B69D2">
      <w:pPr>
        <w:numPr>
          <w:ilvl w:val="0"/>
          <w:numId w:val="74"/>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занятия «Семинар - обсуждение устного эссе», «Семинар - обсуждение устного доклада».</w:t>
      </w:r>
    </w:p>
    <w:p w:rsidR="005B69D2" w:rsidRPr="00D52134" w:rsidRDefault="005B69D2" w:rsidP="005B69D2">
      <w:pPr>
        <w:numPr>
          <w:ilvl w:val="0"/>
          <w:numId w:val="74"/>
        </w:numPr>
        <w:tabs>
          <w:tab w:val="left" w:pos="1429"/>
        </w:tabs>
        <w:spacing w:before="0" w:beforeAutospacing="0" w:after="0" w:afterAutospacing="0"/>
        <w:ind w:left="0"/>
        <w:rPr>
          <w:sz w:val="20"/>
          <w:szCs w:val="20"/>
        </w:rPr>
      </w:pPr>
      <w:r w:rsidRPr="00D52134">
        <w:rPr>
          <w:sz w:val="20"/>
          <w:szCs w:val="20"/>
        </w:rPr>
        <w:t xml:space="preserve">Методические указания по проведению занятия «Семинар – </w:t>
      </w:r>
      <w:proofErr w:type="spellStart"/>
      <w:r w:rsidRPr="00D52134">
        <w:rPr>
          <w:sz w:val="20"/>
          <w:szCs w:val="20"/>
        </w:rPr>
        <w:t>асессмент</w:t>
      </w:r>
      <w:proofErr w:type="spellEnd"/>
      <w:r w:rsidRPr="00D52134">
        <w:rPr>
          <w:sz w:val="20"/>
          <w:szCs w:val="20"/>
        </w:rPr>
        <w:t xml:space="preserve"> реферата».</w:t>
      </w:r>
    </w:p>
    <w:p w:rsidR="005B69D2" w:rsidRPr="00D52134" w:rsidRDefault="005B69D2" w:rsidP="005B69D2">
      <w:pPr>
        <w:numPr>
          <w:ilvl w:val="0"/>
          <w:numId w:val="74"/>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занятия «Семинар – обсуждение реферата».</w:t>
      </w:r>
    </w:p>
    <w:p w:rsidR="005B69D2" w:rsidRPr="00D52134" w:rsidRDefault="005B69D2" w:rsidP="005B69D2">
      <w:pPr>
        <w:numPr>
          <w:ilvl w:val="0"/>
          <w:numId w:val="74"/>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5B69D2" w:rsidRPr="00D52134" w:rsidRDefault="005B69D2" w:rsidP="005B69D2">
      <w:pPr>
        <w:numPr>
          <w:ilvl w:val="0"/>
          <w:numId w:val="74"/>
        </w:numPr>
        <w:tabs>
          <w:tab w:val="left" w:pos="1429"/>
        </w:tabs>
        <w:spacing w:before="0" w:beforeAutospacing="0" w:after="0" w:afterAutospacing="0"/>
        <w:ind w:left="0"/>
        <w:rPr>
          <w:sz w:val="20"/>
          <w:szCs w:val="20"/>
        </w:rPr>
      </w:pPr>
      <w:r w:rsidRPr="00D52134">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5B69D2" w:rsidRPr="00D52134" w:rsidRDefault="005B69D2" w:rsidP="005B69D2">
      <w:pPr>
        <w:numPr>
          <w:ilvl w:val="0"/>
          <w:numId w:val="74"/>
        </w:numPr>
        <w:tabs>
          <w:tab w:val="left" w:pos="1429"/>
        </w:tabs>
        <w:spacing w:before="0" w:beforeAutospacing="0" w:after="0" w:afterAutospacing="0"/>
        <w:ind w:left="0"/>
        <w:rPr>
          <w:sz w:val="20"/>
          <w:szCs w:val="20"/>
        </w:rPr>
      </w:pPr>
      <w:r w:rsidRPr="00D52134">
        <w:rPr>
          <w:sz w:val="20"/>
          <w:szCs w:val="20"/>
        </w:rPr>
        <w:t xml:space="preserve">Методические указания по проведению занятия «Практическое занятие - </w:t>
      </w:r>
      <w:proofErr w:type="spellStart"/>
      <w:r w:rsidRPr="00D52134">
        <w:rPr>
          <w:sz w:val="20"/>
          <w:szCs w:val="20"/>
        </w:rPr>
        <w:t>позетовое</w:t>
      </w:r>
      <w:proofErr w:type="spellEnd"/>
      <w:r w:rsidRPr="00D52134">
        <w:rPr>
          <w:sz w:val="20"/>
          <w:szCs w:val="20"/>
        </w:rPr>
        <w:t xml:space="preserve"> тестирование».</w:t>
      </w:r>
    </w:p>
    <w:p w:rsidR="005B69D2" w:rsidRPr="00D52134" w:rsidRDefault="005B69D2" w:rsidP="005B69D2">
      <w:pPr>
        <w:numPr>
          <w:ilvl w:val="0"/>
          <w:numId w:val="74"/>
        </w:numPr>
        <w:tabs>
          <w:tab w:val="left" w:pos="1429"/>
        </w:tabs>
        <w:spacing w:before="0" w:beforeAutospacing="0" w:after="0" w:afterAutospacing="0"/>
        <w:ind w:left="0"/>
        <w:rPr>
          <w:sz w:val="20"/>
          <w:szCs w:val="20"/>
        </w:rPr>
      </w:pPr>
      <w:r w:rsidRPr="00D52134">
        <w:rPr>
          <w:sz w:val="20"/>
          <w:szCs w:val="20"/>
        </w:rPr>
        <w:t>Положение о реализации электронного обучения, дистанционных образовательных технологий.</w:t>
      </w:r>
    </w:p>
    <w:p w:rsidR="005B69D2" w:rsidRPr="00D52134" w:rsidRDefault="005B69D2" w:rsidP="005B69D2">
      <w:pPr>
        <w:numPr>
          <w:ilvl w:val="0"/>
          <w:numId w:val="74"/>
        </w:numPr>
        <w:tabs>
          <w:tab w:val="left" w:pos="1429"/>
        </w:tabs>
        <w:spacing w:before="0" w:beforeAutospacing="0" w:after="0" w:afterAutospacing="0"/>
        <w:ind w:left="0"/>
        <w:rPr>
          <w:sz w:val="20"/>
          <w:szCs w:val="20"/>
        </w:rPr>
      </w:pPr>
      <w:r w:rsidRPr="00D52134">
        <w:rPr>
          <w:sz w:val="20"/>
          <w:szCs w:val="20"/>
        </w:rPr>
        <w:lastRenderedPageBreak/>
        <w:t>Методические указания по проведению занятия «Практическое занятие - алгоритмический тренинг».</w:t>
      </w:r>
    </w:p>
    <w:p w:rsidR="005B69D2" w:rsidRPr="00D52134" w:rsidRDefault="005B69D2" w:rsidP="005B69D2">
      <w:pPr>
        <w:spacing w:before="0" w:beforeAutospacing="0" w:after="0" w:afterAutospacing="0"/>
        <w:ind w:firstLine="709"/>
        <w:rPr>
          <w:sz w:val="20"/>
          <w:szCs w:val="20"/>
        </w:rPr>
      </w:pPr>
      <w:r w:rsidRPr="00D52134">
        <w:rPr>
          <w:sz w:val="20"/>
          <w:szCs w:val="20"/>
        </w:rPr>
        <w:t xml:space="preserve">Указанные методические материалы для обучающихся доступны в Личной студии обучающегося, в разделе ресурсы. </w:t>
      </w:r>
    </w:p>
    <w:p w:rsidR="005B69D2" w:rsidRPr="00D52134" w:rsidRDefault="005B69D2" w:rsidP="005B69D2">
      <w:pPr>
        <w:spacing w:before="0" w:beforeAutospacing="0" w:after="0" w:afterAutospacing="0"/>
        <w:rPr>
          <w:b/>
          <w:sz w:val="20"/>
          <w:szCs w:val="20"/>
        </w:rPr>
      </w:pPr>
    </w:p>
    <w:p w:rsidR="005B69D2" w:rsidRPr="00D52134" w:rsidRDefault="005B69D2" w:rsidP="005B69D2">
      <w:pPr>
        <w:spacing w:before="0" w:beforeAutospacing="0" w:after="0" w:afterAutospacing="0"/>
        <w:ind w:firstLine="680"/>
        <w:rPr>
          <w:b/>
          <w:sz w:val="20"/>
          <w:szCs w:val="20"/>
        </w:rPr>
      </w:pPr>
      <w:r w:rsidRPr="00D52134">
        <w:rPr>
          <w:b/>
          <w:sz w:val="20"/>
          <w:szCs w:val="20"/>
        </w:rPr>
        <w:t>6.3 Особенности реализации дисциплины в отношении лиц из числа инвалидов и лиц с ограниченными возможностями здоровья</w:t>
      </w:r>
    </w:p>
    <w:p w:rsidR="00AF6DBA" w:rsidRPr="00AF6DBA" w:rsidRDefault="00AF6DBA" w:rsidP="00AF6DBA">
      <w:pPr>
        <w:spacing w:before="0" w:beforeAutospacing="0" w:after="0" w:afterAutospacing="0"/>
        <w:ind w:firstLine="709"/>
        <w:rPr>
          <w:sz w:val="20"/>
          <w:szCs w:val="20"/>
        </w:rPr>
      </w:pPr>
      <w:r w:rsidRPr="00AF6DBA">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AF6DBA" w:rsidRPr="00AF6DBA" w:rsidRDefault="00AF6DBA" w:rsidP="00AF6DBA">
      <w:pPr>
        <w:spacing w:before="0" w:beforeAutospacing="0" w:after="0" w:afterAutospacing="0"/>
        <w:ind w:firstLine="709"/>
        <w:rPr>
          <w:sz w:val="20"/>
          <w:szCs w:val="20"/>
        </w:rPr>
      </w:pPr>
      <w:r w:rsidRPr="00AF6DBA">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AF6DBA">
        <w:rPr>
          <w:sz w:val="20"/>
          <w:szCs w:val="20"/>
        </w:rPr>
        <w:t>тифлоинформационных</w:t>
      </w:r>
      <w:proofErr w:type="spellEnd"/>
      <w:r w:rsidRPr="00AF6DBA">
        <w:rPr>
          <w:sz w:val="20"/>
          <w:szCs w:val="20"/>
        </w:rPr>
        <w:t xml:space="preserve"> устройств.</w:t>
      </w:r>
    </w:p>
    <w:p w:rsidR="00AF6DBA" w:rsidRPr="00AF6DBA" w:rsidRDefault="00AF6DBA" w:rsidP="00AF6DBA">
      <w:pPr>
        <w:spacing w:before="0" w:beforeAutospacing="0" w:after="0" w:afterAutospacing="0"/>
        <w:ind w:firstLine="709"/>
        <w:rPr>
          <w:sz w:val="20"/>
          <w:szCs w:val="20"/>
        </w:rPr>
      </w:pPr>
      <w:r w:rsidRPr="00AF6DBA">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AF6DBA" w:rsidRPr="00AF6DBA" w:rsidRDefault="00AF6DBA" w:rsidP="00AF6DBA">
      <w:pPr>
        <w:spacing w:before="0" w:beforeAutospacing="0" w:after="0" w:afterAutospacing="0"/>
        <w:ind w:firstLine="709"/>
        <w:rPr>
          <w:sz w:val="20"/>
          <w:szCs w:val="20"/>
        </w:rPr>
      </w:pPr>
      <w:r w:rsidRPr="00AF6DBA">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AF6DBA" w:rsidRPr="00AF6DBA" w:rsidRDefault="00AF6DBA" w:rsidP="00AF6DBA">
      <w:pPr>
        <w:spacing w:before="0" w:beforeAutospacing="0" w:after="0" w:afterAutospacing="0"/>
        <w:ind w:firstLine="709"/>
        <w:rPr>
          <w:sz w:val="20"/>
          <w:szCs w:val="20"/>
        </w:rPr>
      </w:pPr>
      <w:r w:rsidRPr="00AF6DBA">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AF6DBA" w:rsidRPr="00AF6DBA" w:rsidRDefault="00AF6DBA" w:rsidP="00AF6DBA">
      <w:pPr>
        <w:spacing w:before="0" w:beforeAutospacing="0" w:after="0" w:afterAutospacing="0"/>
        <w:ind w:firstLine="709"/>
        <w:rPr>
          <w:sz w:val="20"/>
          <w:szCs w:val="20"/>
        </w:rPr>
      </w:pPr>
      <w:r w:rsidRPr="00AF6DBA">
        <w:rPr>
          <w:sz w:val="20"/>
          <w:szCs w:val="20"/>
        </w:rPr>
        <w:t>При проведении промежуточной аттестации по дисциплине обеспечивается соблюдение следующих общих требований:</w:t>
      </w:r>
    </w:p>
    <w:p w:rsidR="00AF6DBA" w:rsidRPr="00AF6DBA" w:rsidRDefault="00AF6DBA" w:rsidP="00AF6DBA">
      <w:pPr>
        <w:spacing w:before="0" w:beforeAutospacing="0" w:after="0" w:afterAutospacing="0"/>
        <w:ind w:firstLine="709"/>
        <w:rPr>
          <w:sz w:val="20"/>
          <w:szCs w:val="20"/>
        </w:rPr>
      </w:pPr>
      <w:r w:rsidRPr="00AF6DBA">
        <w:rPr>
          <w:sz w:val="20"/>
          <w:szCs w:val="20"/>
        </w:rPr>
        <w:t>-</w:t>
      </w:r>
      <w:r w:rsidRPr="00AF6DBA">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AF6DBA" w:rsidRPr="00AF6DBA" w:rsidRDefault="00AF6DBA" w:rsidP="00AF6DBA">
      <w:pPr>
        <w:spacing w:before="0" w:beforeAutospacing="0" w:after="0" w:afterAutospacing="0"/>
        <w:ind w:firstLine="709"/>
        <w:rPr>
          <w:sz w:val="20"/>
          <w:szCs w:val="20"/>
        </w:rPr>
      </w:pPr>
      <w:r w:rsidRPr="00AF6DBA">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AF6DBA" w:rsidRPr="00AF6DBA" w:rsidRDefault="00AF6DBA" w:rsidP="00AF6DBA">
      <w:pPr>
        <w:spacing w:before="0" w:beforeAutospacing="0" w:after="0" w:afterAutospacing="0"/>
        <w:ind w:firstLine="709"/>
        <w:rPr>
          <w:sz w:val="20"/>
          <w:szCs w:val="20"/>
        </w:rPr>
      </w:pPr>
      <w:r w:rsidRPr="00AF6DBA">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AF6DBA" w:rsidRPr="00AF6DBA" w:rsidRDefault="00AF6DBA" w:rsidP="00AF6DBA">
      <w:pPr>
        <w:spacing w:before="0" w:beforeAutospacing="0" w:after="0" w:afterAutospacing="0"/>
        <w:ind w:firstLine="709"/>
        <w:rPr>
          <w:sz w:val="20"/>
          <w:szCs w:val="20"/>
        </w:rPr>
      </w:pPr>
      <w:r w:rsidRPr="00AF6DBA">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AF6DBA" w:rsidRPr="00AF6DBA" w:rsidRDefault="00AF6DBA" w:rsidP="00AF6DBA">
      <w:pPr>
        <w:spacing w:before="0" w:beforeAutospacing="0" w:after="0" w:afterAutospacing="0"/>
        <w:ind w:firstLine="709"/>
        <w:rPr>
          <w:sz w:val="20"/>
          <w:szCs w:val="20"/>
        </w:rPr>
      </w:pPr>
      <w:r w:rsidRPr="00AF6DBA">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AF6DBA" w:rsidRPr="00AF6DBA" w:rsidRDefault="00AF6DBA" w:rsidP="00AF6DBA">
      <w:pPr>
        <w:spacing w:before="0" w:beforeAutospacing="0" w:after="0" w:afterAutospacing="0"/>
        <w:ind w:firstLine="709"/>
        <w:rPr>
          <w:sz w:val="20"/>
          <w:szCs w:val="20"/>
        </w:rPr>
      </w:pPr>
      <w:r w:rsidRPr="00AF6DBA">
        <w:rPr>
          <w:sz w:val="20"/>
          <w:szCs w:val="20"/>
        </w:rPr>
        <w:t>- продолжительность сдачи экзамена, проводимого в письменной форме, - не более чем на 90 минут;</w:t>
      </w:r>
    </w:p>
    <w:p w:rsidR="00AF6DBA" w:rsidRPr="00AF6DBA" w:rsidRDefault="00AF6DBA" w:rsidP="00AF6DBA">
      <w:pPr>
        <w:spacing w:before="0" w:beforeAutospacing="0" w:after="0" w:afterAutospacing="0"/>
        <w:ind w:firstLine="709"/>
        <w:rPr>
          <w:sz w:val="20"/>
          <w:szCs w:val="20"/>
        </w:rPr>
      </w:pPr>
      <w:r w:rsidRPr="00AF6DBA">
        <w:rPr>
          <w:sz w:val="20"/>
          <w:szCs w:val="20"/>
        </w:rPr>
        <w:t>- продолжительность подготовки обучающегося к ответу на экзамене, проводимом в устной форме, - не более чем на 20 минут.</w:t>
      </w:r>
    </w:p>
    <w:p w:rsidR="00AF6DBA" w:rsidRPr="00AF6DBA" w:rsidRDefault="00AF6DBA" w:rsidP="00AF6DBA">
      <w:pPr>
        <w:spacing w:before="0" w:beforeAutospacing="0" w:after="0" w:afterAutospacing="0"/>
        <w:ind w:firstLine="709"/>
        <w:rPr>
          <w:sz w:val="20"/>
          <w:szCs w:val="20"/>
        </w:rPr>
      </w:pPr>
      <w:r w:rsidRPr="00AF6DBA">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AF6DBA" w:rsidRPr="00AF6DBA" w:rsidRDefault="00AF6DBA" w:rsidP="00AF6DBA">
      <w:pPr>
        <w:spacing w:before="0" w:beforeAutospacing="0" w:after="0" w:afterAutospacing="0"/>
        <w:ind w:firstLine="709"/>
        <w:rPr>
          <w:sz w:val="20"/>
          <w:szCs w:val="20"/>
        </w:rPr>
      </w:pPr>
      <w:r w:rsidRPr="00AF6DBA">
        <w:rPr>
          <w:sz w:val="20"/>
          <w:szCs w:val="20"/>
        </w:rPr>
        <w:t>а) для слепых:</w:t>
      </w:r>
    </w:p>
    <w:p w:rsidR="00AF6DBA" w:rsidRPr="00AF6DBA" w:rsidRDefault="00AF6DBA" w:rsidP="00AF6DBA">
      <w:pPr>
        <w:spacing w:before="0" w:beforeAutospacing="0" w:after="0" w:afterAutospacing="0"/>
        <w:ind w:firstLine="709"/>
        <w:rPr>
          <w:sz w:val="20"/>
          <w:szCs w:val="20"/>
        </w:rPr>
      </w:pPr>
      <w:r w:rsidRPr="00AF6DBA">
        <w:rPr>
          <w:sz w:val="20"/>
          <w:szCs w:val="20"/>
        </w:rPr>
        <w:t>-</w:t>
      </w:r>
      <w:r w:rsidRPr="00AF6DBA">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AF6DBA" w:rsidRPr="00AF6DBA" w:rsidRDefault="00AF6DBA" w:rsidP="00AF6DBA">
      <w:pPr>
        <w:spacing w:before="0" w:beforeAutospacing="0" w:after="0" w:afterAutospacing="0"/>
        <w:ind w:firstLine="709"/>
        <w:rPr>
          <w:sz w:val="20"/>
          <w:szCs w:val="20"/>
        </w:rPr>
      </w:pPr>
      <w:r w:rsidRPr="00AF6DBA">
        <w:rPr>
          <w:sz w:val="20"/>
          <w:szCs w:val="20"/>
        </w:rPr>
        <w:t xml:space="preserve">- письменные задания выполняются обучающимися с использованием клавиатуры с азбукой Брайля, либо </w:t>
      </w:r>
      <w:proofErr w:type="spellStart"/>
      <w:r w:rsidRPr="00AF6DBA">
        <w:rPr>
          <w:sz w:val="20"/>
          <w:szCs w:val="20"/>
        </w:rPr>
        <w:t>надиктовываются</w:t>
      </w:r>
      <w:proofErr w:type="spellEnd"/>
      <w:r w:rsidRPr="00AF6DBA">
        <w:rPr>
          <w:sz w:val="20"/>
          <w:szCs w:val="20"/>
        </w:rPr>
        <w:t xml:space="preserve"> ассистенту;</w:t>
      </w:r>
    </w:p>
    <w:p w:rsidR="00AF6DBA" w:rsidRPr="00AF6DBA" w:rsidRDefault="00AF6DBA" w:rsidP="00AF6DBA">
      <w:pPr>
        <w:spacing w:before="0" w:beforeAutospacing="0" w:after="0" w:afterAutospacing="0"/>
        <w:ind w:firstLine="709"/>
        <w:rPr>
          <w:sz w:val="20"/>
          <w:szCs w:val="20"/>
        </w:rPr>
      </w:pPr>
      <w:r w:rsidRPr="00AF6DBA">
        <w:rPr>
          <w:sz w:val="20"/>
          <w:szCs w:val="20"/>
        </w:rPr>
        <w:t>б) для слабовидящих:</w:t>
      </w:r>
    </w:p>
    <w:p w:rsidR="00AF6DBA" w:rsidRPr="00AF6DBA" w:rsidRDefault="00AF6DBA" w:rsidP="00AF6DBA">
      <w:pPr>
        <w:spacing w:before="0" w:beforeAutospacing="0" w:after="0" w:afterAutospacing="0"/>
        <w:ind w:firstLine="709"/>
        <w:rPr>
          <w:sz w:val="20"/>
          <w:szCs w:val="20"/>
        </w:rPr>
      </w:pPr>
      <w:r w:rsidRPr="00AF6DBA">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AF6DBA">
        <w:rPr>
          <w:sz w:val="20"/>
          <w:szCs w:val="20"/>
        </w:rPr>
        <w:t>Jaws</w:t>
      </w:r>
      <w:proofErr w:type="spellEnd"/>
      <w:r w:rsidRPr="00AF6DBA">
        <w:rPr>
          <w:sz w:val="20"/>
          <w:szCs w:val="20"/>
        </w:rPr>
        <w:t>;</w:t>
      </w:r>
    </w:p>
    <w:p w:rsidR="00AF6DBA" w:rsidRPr="00AF6DBA" w:rsidRDefault="00AF6DBA" w:rsidP="00AF6DBA">
      <w:pPr>
        <w:spacing w:before="0" w:beforeAutospacing="0" w:after="0" w:afterAutospacing="0"/>
        <w:ind w:firstLine="709"/>
        <w:rPr>
          <w:sz w:val="20"/>
          <w:szCs w:val="20"/>
        </w:rPr>
      </w:pPr>
      <w:r w:rsidRPr="00AF6DBA">
        <w:rPr>
          <w:sz w:val="20"/>
          <w:szCs w:val="20"/>
        </w:rPr>
        <w:t>- обеспечивается индивидуальное равномерное освещение не менее 300 люкс;</w:t>
      </w:r>
    </w:p>
    <w:p w:rsidR="00AF6DBA" w:rsidRPr="00AF6DBA" w:rsidRDefault="00AF6DBA" w:rsidP="00AF6DBA">
      <w:pPr>
        <w:spacing w:before="0" w:beforeAutospacing="0" w:after="0" w:afterAutospacing="0"/>
        <w:ind w:firstLine="709"/>
        <w:rPr>
          <w:sz w:val="20"/>
          <w:szCs w:val="20"/>
        </w:rPr>
      </w:pPr>
      <w:r w:rsidRPr="00AF6DBA">
        <w:rPr>
          <w:sz w:val="20"/>
          <w:szCs w:val="20"/>
        </w:rPr>
        <w:t xml:space="preserve">- при необходимости обучающимся предоставляется увеличивающее </w:t>
      </w:r>
      <w:proofErr w:type="spellStart"/>
      <w:r w:rsidRPr="00AF6DBA">
        <w:rPr>
          <w:sz w:val="20"/>
          <w:szCs w:val="20"/>
        </w:rPr>
        <w:t>устройство,допускается</w:t>
      </w:r>
      <w:proofErr w:type="spellEnd"/>
      <w:r w:rsidRPr="00AF6DBA">
        <w:rPr>
          <w:sz w:val="20"/>
          <w:szCs w:val="20"/>
        </w:rPr>
        <w:t xml:space="preserve"> использование увеличивающих устройств, имеющихся у обучающихся;</w:t>
      </w:r>
    </w:p>
    <w:p w:rsidR="00AF6DBA" w:rsidRPr="00AF6DBA" w:rsidRDefault="00AF6DBA" w:rsidP="00AF6DBA">
      <w:pPr>
        <w:spacing w:before="0" w:beforeAutospacing="0" w:after="0" w:afterAutospacing="0"/>
        <w:ind w:firstLine="709"/>
        <w:rPr>
          <w:sz w:val="20"/>
          <w:szCs w:val="20"/>
        </w:rPr>
      </w:pPr>
      <w:r w:rsidRPr="00AF6DBA">
        <w:rPr>
          <w:sz w:val="20"/>
          <w:szCs w:val="20"/>
        </w:rPr>
        <w:t>в) для глухих и слабослышащих, с тяжелыми нарушениями речи:</w:t>
      </w:r>
    </w:p>
    <w:p w:rsidR="00AF6DBA" w:rsidRPr="00AF6DBA" w:rsidRDefault="00AF6DBA" w:rsidP="00AF6DBA">
      <w:pPr>
        <w:spacing w:before="0" w:beforeAutospacing="0" w:after="0" w:afterAutospacing="0"/>
        <w:ind w:firstLine="709"/>
        <w:rPr>
          <w:sz w:val="20"/>
          <w:szCs w:val="20"/>
        </w:rPr>
      </w:pPr>
      <w:r w:rsidRPr="00AF6DBA">
        <w:rPr>
          <w:sz w:val="20"/>
          <w:szCs w:val="20"/>
        </w:rPr>
        <w:t>- имеется в наличии информационная система "Исток" для слабослышащих коллективного пользования;</w:t>
      </w:r>
    </w:p>
    <w:p w:rsidR="00AF6DBA" w:rsidRPr="00AF6DBA" w:rsidRDefault="00AF6DBA" w:rsidP="00AF6DBA">
      <w:pPr>
        <w:spacing w:before="0" w:beforeAutospacing="0" w:after="0" w:afterAutospacing="0"/>
        <w:ind w:firstLine="709"/>
        <w:rPr>
          <w:sz w:val="20"/>
          <w:szCs w:val="20"/>
        </w:rPr>
      </w:pPr>
      <w:r w:rsidRPr="00AF6DBA">
        <w:rPr>
          <w:sz w:val="20"/>
          <w:szCs w:val="20"/>
        </w:rPr>
        <w:t>- по их желанию испытания проводятся в электронной или письменной форме;</w:t>
      </w:r>
    </w:p>
    <w:p w:rsidR="00AF6DBA" w:rsidRPr="00AF6DBA" w:rsidRDefault="00AF6DBA" w:rsidP="00AF6DBA">
      <w:pPr>
        <w:spacing w:before="0" w:beforeAutospacing="0" w:after="0" w:afterAutospacing="0"/>
        <w:ind w:firstLine="709"/>
        <w:rPr>
          <w:sz w:val="20"/>
          <w:szCs w:val="20"/>
        </w:rPr>
      </w:pPr>
      <w:r w:rsidRPr="00AF6DBA">
        <w:rPr>
          <w:sz w:val="20"/>
          <w:szCs w:val="20"/>
        </w:rPr>
        <w:t>г) для лиц с нарушениями опорно-двигательного аппарата:</w:t>
      </w:r>
    </w:p>
    <w:p w:rsidR="00AF6DBA" w:rsidRPr="00AF6DBA" w:rsidRDefault="00AF6DBA" w:rsidP="00AF6DBA">
      <w:pPr>
        <w:spacing w:before="0" w:beforeAutospacing="0" w:after="0" w:afterAutospacing="0"/>
        <w:ind w:firstLine="709"/>
        <w:rPr>
          <w:sz w:val="20"/>
          <w:szCs w:val="20"/>
        </w:rPr>
      </w:pPr>
      <w:r w:rsidRPr="00AF6DBA">
        <w:rPr>
          <w:sz w:val="20"/>
          <w:szCs w:val="20"/>
        </w:rPr>
        <w:t xml:space="preserve">- тестовые и </w:t>
      </w:r>
      <w:proofErr w:type="spellStart"/>
      <w:r w:rsidRPr="00AF6DBA">
        <w:rPr>
          <w:sz w:val="20"/>
          <w:szCs w:val="20"/>
        </w:rPr>
        <w:t>тренинговые</w:t>
      </w:r>
      <w:proofErr w:type="spellEnd"/>
      <w:r w:rsidRPr="00AF6DBA">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AF6DBA" w:rsidRPr="00AF6DBA" w:rsidRDefault="00AF6DBA" w:rsidP="00AF6DBA">
      <w:pPr>
        <w:spacing w:before="0" w:beforeAutospacing="0" w:after="0" w:afterAutospacing="0"/>
        <w:ind w:firstLine="709"/>
        <w:rPr>
          <w:sz w:val="20"/>
          <w:szCs w:val="20"/>
        </w:rPr>
      </w:pPr>
      <w:r w:rsidRPr="00AF6DBA">
        <w:rPr>
          <w:sz w:val="20"/>
          <w:szCs w:val="20"/>
        </w:rPr>
        <w:lastRenderedPageBreak/>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AF6DBA" w:rsidRPr="00AF6DBA" w:rsidRDefault="00AF6DBA" w:rsidP="00AF6DBA">
      <w:pPr>
        <w:spacing w:before="0" w:beforeAutospacing="0" w:after="0" w:afterAutospacing="0"/>
        <w:ind w:firstLine="709"/>
        <w:rPr>
          <w:sz w:val="20"/>
          <w:szCs w:val="20"/>
        </w:rPr>
      </w:pPr>
      <w:r w:rsidRPr="00AF6DBA">
        <w:rPr>
          <w:sz w:val="20"/>
          <w:szCs w:val="20"/>
        </w:rPr>
        <w:t>- по их желанию испытания проводятся в устной форме.</w:t>
      </w:r>
    </w:p>
    <w:p w:rsidR="005B69D2" w:rsidRDefault="00AF6DBA" w:rsidP="00AF6DBA">
      <w:pPr>
        <w:spacing w:before="0" w:beforeAutospacing="0" w:after="0" w:afterAutospacing="0"/>
        <w:ind w:firstLine="709"/>
        <w:rPr>
          <w:sz w:val="20"/>
          <w:szCs w:val="20"/>
        </w:rPr>
      </w:pPr>
      <w:r w:rsidRPr="00AF6DBA">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AF6DBA" w:rsidRPr="00D52134" w:rsidRDefault="00AF6DBA" w:rsidP="00AF6DBA">
      <w:pPr>
        <w:spacing w:before="0" w:beforeAutospacing="0" w:after="0" w:afterAutospacing="0"/>
        <w:ind w:firstLine="709"/>
        <w:rPr>
          <w:b/>
          <w:sz w:val="20"/>
          <w:szCs w:val="20"/>
        </w:rPr>
      </w:pPr>
    </w:p>
    <w:p w:rsidR="005B69D2" w:rsidRPr="00D52134" w:rsidRDefault="005B69D2" w:rsidP="005B69D2">
      <w:pPr>
        <w:spacing w:before="0" w:beforeAutospacing="0" w:after="0" w:afterAutospacing="0"/>
        <w:ind w:firstLine="709"/>
        <w:rPr>
          <w:b/>
          <w:sz w:val="20"/>
          <w:szCs w:val="20"/>
        </w:rPr>
      </w:pPr>
      <w:r w:rsidRPr="00D52134">
        <w:rPr>
          <w:b/>
          <w:sz w:val="20"/>
          <w:szCs w:val="20"/>
        </w:rPr>
        <w:t xml:space="preserve">6.4 Методические рекомендации по самостоятельной работе студентов </w:t>
      </w:r>
    </w:p>
    <w:p w:rsidR="005B69D2" w:rsidRPr="00D52134" w:rsidRDefault="005B69D2" w:rsidP="005B69D2">
      <w:pPr>
        <w:shd w:val="clear" w:color="auto" w:fill="FFFFFF"/>
        <w:spacing w:before="0" w:beforeAutospacing="0" w:after="0" w:afterAutospacing="0"/>
        <w:ind w:firstLine="709"/>
        <w:jc w:val="both"/>
        <w:rPr>
          <w:sz w:val="20"/>
          <w:szCs w:val="20"/>
        </w:rPr>
      </w:pPr>
      <w:r w:rsidRPr="00D52134">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5B69D2" w:rsidRPr="00D52134" w:rsidRDefault="005B69D2" w:rsidP="005B69D2">
      <w:pPr>
        <w:shd w:val="clear" w:color="auto" w:fill="FFFFFF"/>
        <w:spacing w:before="0" w:beforeAutospacing="0" w:after="0" w:afterAutospacing="0"/>
        <w:ind w:firstLine="709"/>
        <w:jc w:val="both"/>
        <w:rPr>
          <w:sz w:val="20"/>
          <w:szCs w:val="20"/>
        </w:rPr>
      </w:pPr>
      <w:r w:rsidRPr="00D52134">
        <w:rPr>
          <w:sz w:val="20"/>
          <w:szCs w:val="20"/>
        </w:rPr>
        <w:t>Реализация поставленной цели предполагает решение следующих задач:</w:t>
      </w:r>
    </w:p>
    <w:p w:rsidR="005B69D2" w:rsidRPr="00D52134" w:rsidRDefault="005B69D2" w:rsidP="005B69D2">
      <w:pPr>
        <w:shd w:val="clear" w:color="auto" w:fill="FFFFFF"/>
        <w:tabs>
          <w:tab w:val="left" w:pos="893"/>
        </w:tabs>
        <w:spacing w:before="0" w:beforeAutospacing="0" w:after="0" w:afterAutospacing="0"/>
        <w:ind w:firstLine="709"/>
        <w:jc w:val="both"/>
        <w:rPr>
          <w:sz w:val="20"/>
          <w:szCs w:val="20"/>
        </w:rPr>
      </w:pPr>
      <w:r w:rsidRPr="00D52134">
        <w:rPr>
          <w:sz w:val="20"/>
          <w:szCs w:val="20"/>
        </w:rPr>
        <w:t>-</w:t>
      </w:r>
      <w:r w:rsidRPr="00D52134">
        <w:rPr>
          <w:sz w:val="20"/>
          <w:szCs w:val="20"/>
        </w:rPr>
        <w:tab/>
        <w:t>качественное освоение теоретического материала по изучаемой дисциплине, углубление</w:t>
      </w:r>
      <w:r w:rsidRPr="00D52134">
        <w:rPr>
          <w:sz w:val="20"/>
          <w:szCs w:val="20"/>
        </w:rPr>
        <w:br/>
        <w:t xml:space="preserve">и расширение теоретических знаний с целью их применения на уровне </w:t>
      </w:r>
      <w:proofErr w:type="spellStart"/>
      <w:r w:rsidRPr="00D52134">
        <w:rPr>
          <w:sz w:val="20"/>
          <w:szCs w:val="20"/>
        </w:rPr>
        <w:t>межпредметных</w:t>
      </w:r>
      <w:proofErr w:type="spellEnd"/>
      <w:r w:rsidRPr="00D52134">
        <w:rPr>
          <w:sz w:val="20"/>
          <w:szCs w:val="20"/>
        </w:rPr>
        <w:t xml:space="preserve"> связей;</w:t>
      </w:r>
    </w:p>
    <w:p w:rsidR="005B69D2" w:rsidRPr="00D52134" w:rsidRDefault="005B69D2" w:rsidP="005B69D2">
      <w:pPr>
        <w:shd w:val="clear" w:color="auto" w:fill="FFFFFF"/>
        <w:tabs>
          <w:tab w:val="left" w:pos="984"/>
        </w:tabs>
        <w:spacing w:before="0" w:beforeAutospacing="0" w:after="0" w:afterAutospacing="0"/>
        <w:ind w:firstLine="709"/>
        <w:jc w:val="both"/>
        <w:rPr>
          <w:sz w:val="20"/>
          <w:szCs w:val="20"/>
        </w:rPr>
      </w:pPr>
      <w:r w:rsidRPr="00D52134">
        <w:rPr>
          <w:sz w:val="20"/>
          <w:szCs w:val="20"/>
        </w:rPr>
        <w:t>-</w:t>
      </w:r>
      <w:r w:rsidRPr="00D52134">
        <w:rPr>
          <w:sz w:val="20"/>
          <w:szCs w:val="20"/>
        </w:rPr>
        <w:tab/>
        <w:t>систематизация    и    закрепление    полученных    теоретических    знаний    и    практических навыков;</w:t>
      </w:r>
    </w:p>
    <w:p w:rsidR="005B69D2" w:rsidRPr="00D52134" w:rsidRDefault="005B69D2" w:rsidP="005B69D2">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умений по поиску и использованию нормативной, правовой, справочной</w:t>
      </w:r>
      <w:r w:rsidRPr="00D52134">
        <w:rPr>
          <w:sz w:val="20"/>
          <w:szCs w:val="20"/>
        </w:rPr>
        <w:br/>
        <w:t>и специальной литературы, а также других источников информации;</w:t>
      </w:r>
    </w:p>
    <w:p w:rsidR="005B69D2" w:rsidRPr="00D52134" w:rsidRDefault="005B69D2" w:rsidP="005B69D2">
      <w:pPr>
        <w:shd w:val="clear" w:color="auto" w:fill="FFFFFF"/>
        <w:tabs>
          <w:tab w:val="left" w:pos="1037"/>
        </w:tabs>
        <w:spacing w:before="0" w:beforeAutospacing="0" w:after="0" w:afterAutospacing="0"/>
        <w:ind w:firstLine="709"/>
        <w:jc w:val="both"/>
        <w:rPr>
          <w:sz w:val="20"/>
          <w:szCs w:val="20"/>
        </w:rPr>
      </w:pPr>
      <w:r w:rsidRPr="00D52134">
        <w:rPr>
          <w:sz w:val="20"/>
          <w:szCs w:val="20"/>
        </w:rPr>
        <w:t>-</w:t>
      </w:r>
      <w:r w:rsidRPr="00D52134">
        <w:rPr>
          <w:sz w:val="20"/>
          <w:szCs w:val="20"/>
        </w:rPr>
        <w:tab/>
        <w:t>развитие     познавательных      спо</w:t>
      </w:r>
      <w:r w:rsidR="0006796B">
        <w:rPr>
          <w:sz w:val="20"/>
          <w:szCs w:val="20"/>
        </w:rPr>
        <w:t>собностей     и     активности,</w:t>
      </w:r>
      <w:r w:rsidRPr="00D52134">
        <w:rPr>
          <w:sz w:val="20"/>
          <w:szCs w:val="20"/>
        </w:rPr>
        <w:t xml:space="preserve"> творческой     инициативы, самостоятельности, ответственности и организованности;</w:t>
      </w:r>
    </w:p>
    <w:p w:rsidR="005B69D2" w:rsidRPr="00D52134" w:rsidRDefault="005B69D2" w:rsidP="005B69D2">
      <w:pPr>
        <w:shd w:val="clear" w:color="auto" w:fill="FFFFFF"/>
        <w:tabs>
          <w:tab w:val="left" w:pos="1090"/>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самостоятельности       мышления,       способностей       к       саморазвитию,</w:t>
      </w:r>
      <w:r w:rsidRPr="00D52134">
        <w:rPr>
          <w:sz w:val="20"/>
          <w:szCs w:val="20"/>
        </w:rPr>
        <w:br/>
        <w:t>самообразованию, самосовершенствованию и самореализации;</w:t>
      </w:r>
    </w:p>
    <w:p w:rsidR="005B69D2" w:rsidRPr="00D52134" w:rsidRDefault="005B69D2" w:rsidP="005B69D2">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развитие научно-исследовательских навыков;</w:t>
      </w:r>
    </w:p>
    <w:p w:rsidR="005B69D2" w:rsidRPr="00D52134" w:rsidRDefault="005B69D2" w:rsidP="005B69D2">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5B69D2" w:rsidRPr="00D52134" w:rsidRDefault="005B69D2" w:rsidP="005B69D2">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является неотъемлемой частью образовательного процесса.</w:t>
      </w:r>
    </w:p>
    <w:p w:rsidR="005B69D2" w:rsidRPr="00D52134" w:rsidRDefault="005B69D2" w:rsidP="005B69D2">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5B69D2" w:rsidRPr="00D52134" w:rsidRDefault="005B69D2" w:rsidP="005B69D2">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должна:</w:t>
      </w:r>
    </w:p>
    <w:p w:rsidR="005B69D2" w:rsidRPr="00D52134" w:rsidRDefault="005B69D2" w:rsidP="005B69D2">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быть выполнена индивидуально (или являться частью коллективной работы). В случае,</w:t>
      </w:r>
      <w:r w:rsidRPr="00D52134">
        <w:rPr>
          <w:sz w:val="20"/>
          <w:szCs w:val="20"/>
        </w:rPr>
        <w:br/>
        <w:t>когда СР подготовлена в порядке выполнения группового задания, в работе делается</w:t>
      </w:r>
      <w:r w:rsidRPr="00D52134">
        <w:rPr>
          <w:sz w:val="20"/>
          <w:szCs w:val="20"/>
        </w:rPr>
        <w:br/>
        <w:t>соответствующая оговорка;</w:t>
      </w:r>
    </w:p>
    <w:p w:rsidR="005B69D2" w:rsidRPr="00D52134" w:rsidRDefault="005B69D2" w:rsidP="005B69D2">
      <w:pPr>
        <w:shd w:val="clear" w:color="auto" w:fill="FFFFFF"/>
        <w:tabs>
          <w:tab w:val="left" w:pos="1085"/>
        </w:tabs>
        <w:spacing w:before="0" w:beforeAutospacing="0" w:after="0" w:afterAutospacing="0"/>
        <w:ind w:firstLine="709"/>
        <w:jc w:val="both"/>
        <w:rPr>
          <w:sz w:val="20"/>
          <w:szCs w:val="20"/>
        </w:rPr>
      </w:pPr>
      <w:r w:rsidRPr="00D52134">
        <w:rPr>
          <w:sz w:val="20"/>
          <w:szCs w:val="20"/>
        </w:rPr>
        <w:t>-</w:t>
      </w:r>
      <w:r w:rsidRPr="00D52134">
        <w:rPr>
          <w:sz w:val="20"/>
          <w:szCs w:val="20"/>
        </w:rPr>
        <w:tab/>
        <w:t>представлять собой законченную разработку (этап разработки), в которой</w:t>
      </w:r>
      <w:r w:rsidRPr="00D52134">
        <w:rPr>
          <w:sz w:val="20"/>
          <w:szCs w:val="20"/>
        </w:rPr>
        <w:br/>
        <w:t>анализируются актуальные проблемы по определенной теме и ее отдельных аспектов;</w:t>
      </w:r>
    </w:p>
    <w:p w:rsidR="005B69D2" w:rsidRPr="00D52134" w:rsidRDefault="005B69D2" w:rsidP="005B69D2">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отражать необходимую и достаточную компетентность автора;</w:t>
      </w:r>
    </w:p>
    <w:p w:rsidR="005B69D2" w:rsidRPr="00D52134" w:rsidRDefault="005B69D2" w:rsidP="005B69D2">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иметь учебную, научную и/или практическую направленность;</w:t>
      </w:r>
    </w:p>
    <w:p w:rsidR="005B69D2" w:rsidRPr="00D52134" w:rsidRDefault="005B69D2" w:rsidP="005B69D2">
      <w:pPr>
        <w:shd w:val="clear" w:color="auto" w:fill="FFFFFF"/>
        <w:tabs>
          <w:tab w:val="left" w:pos="970"/>
        </w:tabs>
        <w:spacing w:before="0" w:beforeAutospacing="0" w:after="0" w:afterAutospacing="0"/>
        <w:ind w:firstLine="709"/>
        <w:jc w:val="both"/>
        <w:rPr>
          <w:sz w:val="20"/>
          <w:szCs w:val="20"/>
        </w:rPr>
      </w:pPr>
      <w:r w:rsidRPr="00D52134">
        <w:rPr>
          <w:sz w:val="20"/>
          <w:szCs w:val="20"/>
        </w:rPr>
        <w:t>-</w:t>
      </w:r>
      <w:r w:rsidRPr="00D52134">
        <w:rPr>
          <w:sz w:val="20"/>
          <w:szCs w:val="20"/>
        </w:rPr>
        <w:tab/>
        <w:t>быть оформлена структурно и в логической последовательности: титульный лист,</w:t>
      </w:r>
      <w:r w:rsidRPr="00D52134">
        <w:rPr>
          <w:sz w:val="20"/>
          <w:szCs w:val="20"/>
        </w:rPr>
        <w:br/>
        <w:t>оглавление, основная часть, заключение, выводы, список литературы, приложения,</w:t>
      </w:r>
    </w:p>
    <w:p w:rsidR="005B69D2" w:rsidRPr="00D52134" w:rsidRDefault="005B69D2" w:rsidP="005B69D2">
      <w:pPr>
        <w:shd w:val="clear" w:color="auto" w:fill="FFFFFF"/>
        <w:tabs>
          <w:tab w:val="left" w:pos="1109"/>
        </w:tabs>
        <w:spacing w:before="0" w:beforeAutospacing="0" w:after="0" w:afterAutospacing="0"/>
        <w:ind w:firstLine="709"/>
        <w:jc w:val="both"/>
        <w:rPr>
          <w:sz w:val="20"/>
          <w:szCs w:val="20"/>
        </w:rPr>
      </w:pPr>
      <w:r w:rsidRPr="00D52134">
        <w:rPr>
          <w:sz w:val="20"/>
          <w:szCs w:val="20"/>
        </w:rPr>
        <w:t>-</w:t>
      </w:r>
      <w:r w:rsidRPr="00D52134">
        <w:rPr>
          <w:sz w:val="20"/>
          <w:szCs w:val="20"/>
        </w:rPr>
        <w:tab/>
        <w:t>содержать краткие и четкие формулировки, убедительную аргументацию,</w:t>
      </w:r>
      <w:r w:rsidRPr="00D52134">
        <w:rPr>
          <w:sz w:val="20"/>
          <w:szCs w:val="20"/>
        </w:rPr>
        <w:br/>
        <w:t>доказательность и обоснованность выводов;</w:t>
      </w:r>
    </w:p>
    <w:p w:rsidR="005B69D2" w:rsidRPr="00D52134" w:rsidRDefault="005B69D2" w:rsidP="005B69D2">
      <w:pPr>
        <w:shd w:val="clear" w:color="auto" w:fill="FFFFFF"/>
        <w:tabs>
          <w:tab w:val="left" w:pos="984"/>
          <w:tab w:val="left" w:pos="5770"/>
        </w:tabs>
        <w:spacing w:before="0" w:beforeAutospacing="0" w:after="0" w:afterAutospacing="0"/>
        <w:ind w:firstLine="709"/>
        <w:jc w:val="both"/>
        <w:rPr>
          <w:sz w:val="20"/>
          <w:szCs w:val="20"/>
        </w:rPr>
      </w:pPr>
      <w:r w:rsidRPr="00D52134">
        <w:rPr>
          <w:sz w:val="20"/>
          <w:szCs w:val="20"/>
        </w:rPr>
        <w:t>-</w:t>
      </w:r>
      <w:r w:rsidRPr="00D52134">
        <w:rPr>
          <w:sz w:val="20"/>
          <w:szCs w:val="20"/>
        </w:rPr>
        <w:tab/>
        <w:t>соответствовать этическим нормам (правила цитирования и парафраз; ссылки на</w:t>
      </w:r>
      <w:r w:rsidRPr="00D52134">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5B69D2" w:rsidRPr="00D52134" w:rsidRDefault="005B69D2" w:rsidP="005B69D2">
      <w:pPr>
        <w:spacing w:before="0" w:beforeAutospacing="0" w:after="0" w:afterAutospacing="0"/>
        <w:rPr>
          <w:b/>
          <w:sz w:val="20"/>
          <w:szCs w:val="20"/>
        </w:rPr>
      </w:pPr>
    </w:p>
    <w:p w:rsidR="005B69D2" w:rsidRPr="00D52134" w:rsidRDefault="005B69D2" w:rsidP="005B69D2">
      <w:pPr>
        <w:spacing w:before="0" w:beforeAutospacing="0" w:after="0" w:afterAutospacing="0"/>
        <w:ind w:firstLine="709"/>
        <w:rPr>
          <w:b/>
          <w:sz w:val="20"/>
          <w:szCs w:val="20"/>
        </w:rPr>
      </w:pPr>
      <w:r w:rsidRPr="00D52134">
        <w:rPr>
          <w:b/>
          <w:sz w:val="20"/>
          <w:szCs w:val="20"/>
        </w:rPr>
        <w:t xml:space="preserve">6.5 Формы самостоятельной работы обучающихся по разделам дисциплины </w:t>
      </w:r>
    </w:p>
    <w:p w:rsidR="005B69D2" w:rsidRPr="00D52134" w:rsidRDefault="005B69D2" w:rsidP="005B69D2">
      <w:pPr>
        <w:tabs>
          <w:tab w:val="left" w:pos="1080"/>
        </w:tabs>
        <w:suppressAutoHyphens/>
        <w:spacing w:before="0" w:beforeAutospacing="0" w:after="0" w:afterAutospacing="0"/>
        <w:rPr>
          <w:b/>
          <w:sz w:val="20"/>
          <w:szCs w:val="20"/>
        </w:rPr>
      </w:pPr>
      <w:r w:rsidRPr="00D52134">
        <w:rPr>
          <w:b/>
          <w:sz w:val="20"/>
          <w:szCs w:val="20"/>
        </w:rPr>
        <w:t>Раздел 3 «Актуальные проблемы уголовно-правового регулирования»</w:t>
      </w:r>
    </w:p>
    <w:p w:rsidR="005B69D2" w:rsidRPr="00D52134" w:rsidRDefault="005B69D2" w:rsidP="005B69D2">
      <w:pPr>
        <w:tabs>
          <w:tab w:val="left" w:pos="1080"/>
        </w:tabs>
        <w:suppressAutoHyphens/>
        <w:spacing w:before="0" w:beforeAutospacing="0" w:after="0" w:afterAutospacing="0"/>
        <w:rPr>
          <w:b/>
          <w:sz w:val="20"/>
          <w:szCs w:val="20"/>
        </w:rPr>
      </w:pPr>
      <w:r w:rsidRPr="00D52134">
        <w:rPr>
          <w:b/>
          <w:sz w:val="20"/>
          <w:szCs w:val="20"/>
        </w:rPr>
        <w:t xml:space="preserve">Темы </w:t>
      </w:r>
      <w:proofErr w:type="spellStart"/>
      <w:r w:rsidRPr="00D52134">
        <w:rPr>
          <w:b/>
          <w:sz w:val="20"/>
          <w:szCs w:val="20"/>
        </w:rPr>
        <w:t>вебинара</w:t>
      </w:r>
      <w:proofErr w:type="spellEnd"/>
      <w:r w:rsidRPr="00D52134">
        <w:rPr>
          <w:b/>
          <w:sz w:val="20"/>
          <w:szCs w:val="20"/>
        </w:rPr>
        <w:t xml:space="preserve"> </w:t>
      </w:r>
    </w:p>
    <w:p w:rsidR="005B69D2" w:rsidRPr="00D52134" w:rsidRDefault="005B69D2" w:rsidP="005B69D2">
      <w:pPr>
        <w:tabs>
          <w:tab w:val="left" w:pos="1080"/>
        </w:tabs>
        <w:suppressAutoHyphens/>
        <w:spacing w:before="0" w:beforeAutospacing="0" w:after="0" w:afterAutospacing="0"/>
        <w:rPr>
          <w:sz w:val="20"/>
          <w:szCs w:val="20"/>
        </w:rPr>
      </w:pPr>
      <w:r w:rsidRPr="00D52134">
        <w:rPr>
          <w:sz w:val="20"/>
          <w:szCs w:val="20"/>
        </w:rPr>
        <w:t>1.</w:t>
      </w:r>
      <w:r w:rsidRPr="00D52134">
        <w:rPr>
          <w:sz w:val="20"/>
          <w:szCs w:val="20"/>
        </w:rPr>
        <w:tab/>
        <w:t>Понятие уголовно-правового регулирования. Каковы его формы и виды?</w:t>
      </w:r>
    </w:p>
    <w:p w:rsidR="005B69D2" w:rsidRPr="00D52134" w:rsidRDefault="005B69D2" w:rsidP="005B69D2">
      <w:pPr>
        <w:tabs>
          <w:tab w:val="left" w:pos="1080"/>
        </w:tabs>
        <w:suppressAutoHyphens/>
        <w:spacing w:before="0" w:beforeAutospacing="0" w:after="0" w:afterAutospacing="0"/>
        <w:rPr>
          <w:sz w:val="20"/>
          <w:szCs w:val="20"/>
        </w:rPr>
      </w:pPr>
      <w:r w:rsidRPr="00D52134">
        <w:rPr>
          <w:sz w:val="20"/>
          <w:szCs w:val="20"/>
        </w:rPr>
        <w:t>2.</w:t>
      </w:r>
      <w:r w:rsidRPr="00D52134">
        <w:rPr>
          <w:sz w:val="20"/>
          <w:szCs w:val="20"/>
        </w:rPr>
        <w:tab/>
        <w:t>Каковы функции, задачи и принципы уголовно-правового регулирования? Дайте их характеристику.</w:t>
      </w:r>
    </w:p>
    <w:p w:rsidR="005B69D2" w:rsidRPr="00D52134" w:rsidRDefault="005B69D2" w:rsidP="005B69D2">
      <w:pPr>
        <w:tabs>
          <w:tab w:val="left" w:pos="1080"/>
        </w:tabs>
        <w:suppressAutoHyphens/>
        <w:spacing w:before="0" w:beforeAutospacing="0" w:after="0" w:afterAutospacing="0"/>
        <w:rPr>
          <w:sz w:val="20"/>
          <w:szCs w:val="20"/>
        </w:rPr>
      </w:pPr>
      <w:r w:rsidRPr="00D52134">
        <w:rPr>
          <w:sz w:val="20"/>
          <w:szCs w:val="20"/>
        </w:rPr>
        <w:t>3.</w:t>
      </w:r>
      <w:r w:rsidRPr="00D52134">
        <w:rPr>
          <w:sz w:val="20"/>
          <w:szCs w:val="20"/>
        </w:rPr>
        <w:tab/>
        <w:t xml:space="preserve">Что понимают под механизмом уголовно-правового регулирования? Дайте характеристику его элементов. Каково соотношение МПР и </w:t>
      </w:r>
      <w:proofErr w:type="spellStart"/>
      <w:r w:rsidRPr="00D52134">
        <w:rPr>
          <w:sz w:val="20"/>
          <w:szCs w:val="20"/>
        </w:rPr>
        <w:t>правоприменения</w:t>
      </w:r>
      <w:proofErr w:type="spellEnd"/>
      <w:r w:rsidRPr="00D52134">
        <w:rPr>
          <w:sz w:val="20"/>
          <w:szCs w:val="20"/>
        </w:rPr>
        <w:t>?</w:t>
      </w:r>
    </w:p>
    <w:p w:rsidR="005B69D2" w:rsidRPr="00D52134" w:rsidRDefault="005B69D2" w:rsidP="005B69D2">
      <w:pPr>
        <w:tabs>
          <w:tab w:val="left" w:pos="1080"/>
        </w:tabs>
        <w:suppressAutoHyphens/>
        <w:spacing w:before="0" w:beforeAutospacing="0" w:after="0" w:afterAutospacing="0"/>
        <w:rPr>
          <w:sz w:val="20"/>
          <w:szCs w:val="20"/>
        </w:rPr>
      </w:pPr>
      <w:r w:rsidRPr="00D52134">
        <w:rPr>
          <w:sz w:val="20"/>
          <w:szCs w:val="20"/>
        </w:rPr>
        <w:t>4.</w:t>
      </w:r>
      <w:r w:rsidRPr="00D52134">
        <w:rPr>
          <w:sz w:val="20"/>
          <w:szCs w:val="20"/>
        </w:rPr>
        <w:tab/>
        <w:t>Возможен ли научный прогноз в сфере уголовного правового регулирования?</w:t>
      </w:r>
    </w:p>
    <w:p w:rsidR="005B69D2" w:rsidRPr="00D52134" w:rsidRDefault="005B69D2" w:rsidP="005B69D2">
      <w:pPr>
        <w:tabs>
          <w:tab w:val="left" w:pos="1080"/>
        </w:tabs>
        <w:suppressAutoHyphens/>
        <w:spacing w:before="0" w:beforeAutospacing="0" w:after="0" w:afterAutospacing="0"/>
        <w:rPr>
          <w:sz w:val="20"/>
          <w:szCs w:val="20"/>
        </w:rPr>
      </w:pPr>
      <w:r w:rsidRPr="00D52134">
        <w:rPr>
          <w:sz w:val="20"/>
          <w:szCs w:val="20"/>
        </w:rPr>
        <w:t>5.</w:t>
      </w:r>
      <w:r w:rsidRPr="00D52134">
        <w:rPr>
          <w:sz w:val="20"/>
          <w:szCs w:val="20"/>
        </w:rPr>
        <w:tab/>
        <w:t>Какова роль правовых экспертиз в уголовно-правовом регулировании?</w:t>
      </w:r>
    </w:p>
    <w:p w:rsidR="005B69D2" w:rsidRPr="00D52134" w:rsidRDefault="005B69D2" w:rsidP="005B69D2">
      <w:pPr>
        <w:tabs>
          <w:tab w:val="left" w:pos="1080"/>
        </w:tabs>
        <w:suppressAutoHyphens/>
        <w:spacing w:before="0" w:beforeAutospacing="0" w:after="0" w:afterAutospacing="0"/>
        <w:rPr>
          <w:sz w:val="20"/>
          <w:szCs w:val="20"/>
        </w:rPr>
      </w:pPr>
      <w:r w:rsidRPr="00D52134">
        <w:rPr>
          <w:sz w:val="20"/>
          <w:szCs w:val="20"/>
        </w:rPr>
        <w:t>6.</w:t>
      </w:r>
      <w:r w:rsidRPr="00D52134">
        <w:rPr>
          <w:sz w:val="20"/>
          <w:szCs w:val="20"/>
        </w:rPr>
        <w:tab/>
        <w:t>Каковы пути обеспечения законности в сфере уголовно-правового регулирования общественных отношений?</w:t>
      </w:r>
    </w:p>
    <w:p w:rsidR="005B69D2" w:rsidRPr="00D52134" w:rsidRDefault="005B69D2" w:rsidP="005B69D2">
      <w:pPr>
        <w:tabs>
          <w:tab w:val="left" w:pos="1080"/>
        </w:tabs>
        <w:suppressAutoHyphens/>
        <w:spacing w:before="0" w:beforeAutospacing="0" w:after="0" w:afterAutospacing="0"/>
        <w:rPr>
          <w:sz w:val="20"/>
          <w:szCs w:val="20"/>
        </w:rPr>
      </w:pPr>
      <w:r w:rsidRPr="00D52134">
        <w:rPr>
          <w:sz w:val="20"/>
          <w:szCs w:val="20"/>
        </w:rPr>
        <w:t>7.</w:t>
      </w:r>
      <w:r w:rsidRPr="00D52134">
        <w:rPr>
          <w:sz w:val="20"/>
          <w:szCs w:val="20"/>
        </w:rPr>
        <w:tab/>
        <w:t>Соблюдается ли в нормах Особенной части УК РФ запрет применения уголовного закона по аналогии?</w:t>
      </w:r>
    </w:p>
    <w:p w:rsidR="005B69D2" w:rsidRPr="00D52134" w:rsidRDefault="005B69D2" w:rsidP="005B69D2">
      <w:pPr>
        <w:tabs>
          <w:tab w:val="left" w:pos="1080"/>
        </w:tabs>
        <w:suppressAutoHyphens/>
        <w:spacing w:before="0" w:beforeAutospacing="0" w:after="0" w:afterAutospacing="0"/>
        <w:rPr>
          <w:sz w:val="20"/>
          <w:szCs w:val="20"/>
        </w:rPr>
      </w:pPr>
      <w:r w:rsidRPr="00D52134">
        <w:rPr>
          <w:sz w:val="20"/>
          <w:szCs w:val="20"/>
        </w:rPr>
        <w:t>8.</w:t>
      </w:r>
      <w:r w:rsidRPr="00D52134">
        <w:rPr>
          <w:sz w:val="20"/>
          <w:szCs w:val="20"/>
        </w:rPr>
        <w:tab/>
        <w:t xml:space="preserve">Правовое обеспечение процесса реализации уголовного закона </w:t>
      </w:r>
    </w:p>
    <w:p w:rsidR="005B69D2" w:rsidRPr="00D52134" w:rsidRDefault="005B69D2" w:rsidP="005B69D2">
      <w:pPr>
        <w:tabs>
          <w:tab w:val="left" w:pos="1080"/>
        </w:tabs>
        <w:suppressAutoHyphens/>
        <w:spacing w:before="0" w:beforeAutospacing="0" w:after="0" w:afterAutospacing="0"/>
        <w:rPr>
          <w:sz w:val="20"/>
          <w:szCs w:val="20"/>
        </w:rPr>
      </w:pPr>
      <w:r w:rsidRPr="00D52134">
        <w:rPr>
          <w:sz w:val="20"/>
          <w:szCs w:val="20"/>
        </w:rPr>
        <w:t>9.</w:t>
      </w:r>
      <w:r w:rsidRPr="00D52134">
        <w:rPr>
          <w:sz w:val="20"/>
          <w:szCs w:val="20"/>
        </w:rPr>
        <w:tab/>
        <w:t>Дайте понятие уголовной политики и охарактеризуйте ее связь с уголовно-правовым регулированием.</w:t>
      </w:r>
    </w:p>
    <w:p w:rsidR="005B69D2" w:rsidRPr="00D52134" w:rsidRDefault="005B69D2" w:rsidP="005B69D2">
      <w:pPr>
        <w:tabs>
          <w:tab w:val="left" w:pos="1080"/>
        </w:tabs>
        <w:suppressAutoHyphens/>
        <w:spacing w:before="0" w:beforeAutospacing="0" w:after="0" w:afterAutospacing="0"/>
        <w:rPr>
          <w:sz w:val="20"/>
          <w:szCs w:val="20"/>
        </w:rPr>
      </w:pPr>
      <w:r w:rsidRPr="00D52134">
        <w:rPr>
          <w:sz w:val="20"/>
          <w:szCs w:val="20"/>
        </w:rPr>
        <w:t>10.</w:t>
      </w:r>
      <w:r w:rsidRPr="00D52134">
        <w:rPr>
          <w:sz w:val="20"/>
          <w:szCs w:val="20"/>
        </w:rPr>
        <w:tab/>
        <w:t>Определите соотношение уголовно-правового регулирования и уголовно-правового воздействия.</w:t>
      </w:r>
    </w:p>
    <w:p w:rsidR="005B69D2" w:rsidRPr="00D52134" w:rsidRDefault="005B69D2" w:rsidP="005B69D2">
      <w:pPr>
        <w:tabs>
          <w:tab w:val="left" w:pos="1080"/>
        </w:tabs>
        <w:suppressAutoHyphens/>
        <w:spacing w:before="0" w:beforeAutospacing="0" w:after="0" w:afterAutospacing="0"/>
        <w:rPr>
          <w:sz w:val="20"/>
          <w:szCs w:val="20"/>
        </w:rPr>
      </w:pPr>
      <w:r w:rsidRPr="00D52134">
        <w:rPr>
          <w:sz w:val="20"/>
          <w:szCs w:val="20"/>
        </w:rPr>
        <w:lastRenderedPageBreak/>
        <w:t>11.</w:t>
      </w:r>
      <w:r w:rsidRPr="00D52134">
        <w:rPr>
          <w:sz w:val="20"/>
          <w:szCs w:val="20"/>
        </w:rPr>
        <w:tab/>
        <w:t>В чем заключается целесообразность уголовно-правового регулирования?</w:t>
      </w:r>
    </w:p>
    <w:p w:rsidR="005B69D2" w:rsidRPr="00D52134" w:rsidRDefault="005B69D2" w:rsidP="005B69D2">
      <w:pPr>
        <w:tabs>
          <w:tab w:val="left" w:pos="1080"/>
        </w:tabs>
        <w:suppressAutoHyphens/>
        <w:spacing w:before="0" w:beforeAutospacing="0" w:after="0" w:afterAutospacing="0"/>
        <w:rPr>
          <w:sz w:val="20"/>
          <w:szCs w:val="20"/>
        </w:rPr>
      </w:pPr>
      <w:r w:rsidRPr="00D52134">
        <w:rPr>
          <w:sz w:val="20"/>
          <w:szCs w:val="20"/>
        </w:rPr>
        <w:t>12.</w:t>
      </w:r>
      <w:r w:rsidRPr="00D52134">
        <w:rPr>
          <w:sz w:val="20"/>
          <w:szCs w:val="20"/>
        </w:rPr>
        <w:tab/>
        <w:t>Определите параметры и критерии эффективности уголовно-правового регулирования</w:t>
      </w:r>
    </w:p>
    <w:p w:rsidR="005B69D2" w:rsidRPr="00D52134" w:rsidRDefault="005B69D2" w:rsidP="005B69D2">
      <w:pPr>
        <w:tabs>
          <w:tab w:val="left" w:pos="1080"/>
        </w:tabs>
        <w:suppressAutoHyphens/>
        <w:spacing w:before="0" w:beforeAutospacing="0" w:after="0" w:afterAutospacing="0"/>
        <w:rPr>
          <w:sz w:val="20"/>
          <w:szCs w:val="20"/>
        </w:rPr>
      </w:pPr>
    </w:p>
    <w:p w:rsidR="005B69D2" w:rsidRPr="0006796B" w:rsidRDefault="0037351D" w:rsidP="005B69D2">
      <w:pPr>
        <w:pStyle w:val="1c"/>
        <w:tabs>
          <w:tab w:val="right" w:leader="dot" w:pos="9600"/>
        </w:tabs>
        <w:spacing w:before="0" w:beforeAutospacing="0" w:after="0" w:afterAutospacing="0"/>
        <w:ind w:left="0" w:firstLine="567"/>
        <w:rPr>
          <w:b/>
          <w:sz w:val="20"/>
        </w:rPr>
      </w:pPr>
      <w:r>
        <w:rPr>
          <w:b/>
          <w:sz w:val="20"/>
        </w:rPr>
        <w:t>7</w:t>
      </w:r>
      <w:r w:rsidR="005B69D2" w:rsidRPr="0006796B">
        <w:rPr>
          <w:b/>
          <w:sz w:val="20"/>
        </w:rPr>
        <w:t>. Учебно-методическое и информационное обеспечение дисциплины</w:t>
      </w:r>
    </w:p>
    <w:p w:rsidR="005B69D2" w:rsidRPr="00D52134" w:rsidRDefault="0037351D" w:rsidP="005B69D2">
      <w:pPr>
        <w:spacing w:before="0" w:beforeAutospacing="0" w:after="0" w:afterAutospacing="0"/>
        <w:ind w:firstLine="567"/>
        <w:rPr>
          <w:b/>
          <w:sz w:val="20"/>
          <w:szCs w:val="20"/>
        </w:rPr>
      </w:pPr>
      <w:r>
        <w:rPr>
          <w:b/>
          <w:sz w:val="20"/>
          <w:szCs w:val="20"/>
        </w:rPr>
        <w:t>7</w:t>
      </w:r>
      <w:r w:rsidR="005B69D2" w:rsidRPr="00D52134">
        <w:rPr>
          <w:b/>
          <w:sz w:val="20"/>
          <w:szCs w:val="20"/>
        </w:rPr>
        <w:t xml:space="preserve">.1. Рекомендуемая литература </w:t>
      </w:r>
    </w:p>
    <w:p w:rsidR="005B69D2" w:rsidRPr="00D52134" w:rsidRDefault="005B69D2" w:rsidP="005B69D2">
      <w:pPr>
        <w:tabs>
          <w:tab w:val="left" w:pos="1080"/>
        </w:tabs>
        <w:suppressAutoHyphens/>
        <w:spacing w:before="0" w:beforeAutospacing="0" w:after="0" w:afterAutospacing="0"/>
        <w:ind w:firstLine="709"/>
        <w:jc w:val="both"/>
        <w:rPr>
          <w:b/>
          <w:sz w:val="20"/>
          <w:szCs w:val="20"/>
        </w:rPr>
      </w:pPr>
      <w:r w:rsidRPr="00D52134">
        <w:rPr>
          <w:b/>
          <w:sz w:val="20"/>
          <w:szCs w:val="20"/>
        </w:rPr>
        <w:t>Международные правовые акты</w:t>
      </w:r>
    </w:p>
    <w:p w:rsidR="005B69D2" w:rsidRPr="00D52134" w:rsidRDefault="005B69D2" w:rsidP="005B69D2">
      <w:pPr>
        <w:numPr>
          <w:ilvl w:val="0"/>
          <w:numId w:val="76"/>
        </w:numPr>
        <w:tabs>
          <w:tab w:val="left" w:pos="720"/>
          <w:tab w:val="left" w:pos="1080"/>
        </w:tabs>
        <w:suppressAutoHyphens/>
        <w:spacing w:before="0" w:beforeAutospacing="0" w:after="0" w:afterAutospacing="0"/>
        <w:ind w:left="0" w:firstLine="709"/>
        <w:jc w:val="both"/>
        <w:rPr>
          <w:sz w:val="20"/>
          <w:szCs w:val="20"/>
        </w:rPr>
      </w:pPr>
      <w:r w:rsidRPr="00D52134">
        <w:rPr>
          <w:sz w:val="20"/>
          <w:szCs w:val="20"/>
        </w:rPr>
        <w:t xml:space="preserve">Конвенция ООН против коррупции [Текст] : </w:t>
      </w:r>
      <w:r w:rsidRPr="00D52134">
        <w:rPr>
          <w:iCs/>
          <w:sz w:val="20"/>
          <w:szCs w:val="20"/>
        </w:rPr>
        <w:t>Принята </w:t>
      </w:r>
      <w:hyperlink r:id="rId7" w:history="1">
        <w:r w:rsidRPr="00D52134">
          <w:rPr>
            <w:iCs/>
            <w:sz w:val="20"/>
            <w:szCs w:val="20"/>
            <w:u w:val="single"/>
          </w:rPr>
          <w:t>резолюцией 58/4</w:t>
        </w:r>
      </w:hyperlink>
      <w:r w:rsidRPr="00D52134">
        <w:rPr>
          <w:iCs/>
          <w:sz w:val="20"/>
          <w:szCs w:val="20"/>
        </w:rPr>
        <w:t xml:space="preserve"> Генеральной Ассамблеи от 31 октября </w:t>
      </w:r>
      <w:smartTag w:uri="urn:schemas-microsoft-com:office:smarttags" w:element="metricconverter">
        <w:smartTagPr>
          <w:attr w:name="ProductID" w:val="2003 г"/>
        </w:smartTagPr>
        <w:r w:rsidRPr="00D52134">
          <w:rPr>
            <w:iCs/>
            <w:sz w:val="20"/>
            <w:szCs w:val="20"/>
          </w:rPr>
          <w:t xml:space="preserve">2003 </w:t>
        </w:r>
        <w:r w:rsidRPr="00D52134">
          <w:rPr>
            <w:sz w:val="20"/>
            <w:szCs w:val="20"/>
          </w:rPr>
          <w:t>г</w:t>
        </w:r>
      </w:smartTag>
      <w:r w:rsidRPr="00D52134">
        <w:rPr>
          <w:sz w:val="20"/>
          <w:szCs w:val="20"/>
        </w:rPr>
        <w:t>. Официальный текст на русском языке. Управление ООН по наркотикам и преступности. - Нью-Йорк, 2004.</w:t>
      </w:r>
    </w:p>
    <w:p w:rsidR="005B69D2" w:rsidRPr="00D52134" w:rsidRDefault="005B69D2" w:rsidP="005B69D2">
      <w:pPr>
        <w:tabs>
          <w:tab w:val="left" w:pos="900"/>
        </w:tabs>
        <w:spacing w:before="0" w:beforeAutospacing="0" w:after="0" w:afterAutospacing="0"/>
        <w:ind w:firstLine="709"/>
        <w:rPr>
          <w:b/>
          <w:sz w:val="20"/>
          <w:szCs w:val="20"/>
        </w:rPr>
      </w:pPr>
    </w:p>
    <w:p w:rsidR="005B69D2" w:rsidRPr="00D52134" w:rsidRDefault="005B69D2" w:rsidP="005B69D2">
      <w:pPr>
        <w:tabs>
          <w:tab w:val="left" w:pos="720"/>
          <w:tab w:val="left" w:pos="1080"/>
        </w:tabs>
        <w:suppressAutoHyphens/>
        <w:spacing w:before="0" w:beforeAutospacing="0" w:after="0" w:afterAutospacing="0"/>
        <w:ind w:firstLine="709"/>
        <w:jc w:val="both"/>
        <w:rPr>
          <w:sz w:val="20"/>
          <w:szCs w:val="20"/>
        </w:rPr>
      </w:pPr>
      <w:r w:rsidRPr="00D52134">
        <w:rPr>
          <w:b/>
          <w:sz w:val="20"/>
          <w:szCs w:val="20"/>
        </w:rPr>
        <w:t>Нормативные правовые акты Российской Федерации</w:t>
      </w:r>
    </w:p>
    <w:p w:rsidR="005B69D2" w:rsidRPr="00D52134" w:rsidRDefault="005B69D2" w:rsidP="005B69D2">
      <w:pPr>
        <w:numPr>
          <w:ilvl w:val="0"/>
          <w:numId w:val="77"/>
        </w:numPr>
        <w:tabs>
          <w:tab w:val="left" w:pos="720"/>
          <w:tab w:val="left" w:pos="1080"/>
        </w:tabs>
        <w:suppressAutoHyphens/>
        <w:spacing w:before="0" w:beforeAutospacing="0" w:after="0" w:afterAutospacing="0"/>
        <w:ind w:left="0" w:firstLine="709"/>
        <w:jc w:val="both"/>
        <w:rPr>
          <w:sz w:val="20"/>
          <w:szCs w:val="20"/>
        </w:rPr>
      </w:pPr>
      <w:bookmarkStart w:id="3" w:name="_Hlk78483334"/>
      <w:r w:rsidRPr="00D52134">
        <w:rPr>
          <w:sz w:val="20"/>
          <w:szCs w:val="20"/>
        </w:rPr>
        <w:t xml:space="preserve">Конституция Российской Федерации, (принята на всенародном голосовании </w:t>
      </w:r>
      <w:r w:rsidRPr="00D52134">
        <w:rPr>
          <w:sz w:val="20"/>
          <w:szCs w:val="20"/>
        </w:rPr>
        <w:br/>
        <w:t xml:space="preserve">12 декабря </w:t>
      </w:r>
      <w:smartTag w:uri="urn:schemas-microsoft-com:office:smarttags" w:element="metricconverter">
        <w:smartTagPr>
          <w:attr w:name="ProductID" w:val="1993 г"/>
        </w:smartTagPr>
        <w:r w:rsidRPr="00D52134">
          <w:rPr>
            <w:sz w:val="20"/>
            <w:szCs w:val="20"/>
          </w:rPr>
          <w:t>1993 г</w:t>
        </w:r>
      </w:smartTag>
      <w:r w:rsidRPr="00D52134">
        <w:rPr>
          <w:sz w:val="20"/>
          <w:szCs w:val="20"/>
        </w:rPr>
        <w:t>. (принята всенародным голосованием 12.12.1993 с изменениями, одобренными в ходе общероссийского голосования 01.07.2020) // СЗ РФ. -2009.- № 4. - Ст. 445.</w:t>
      </w:r>
    </w:p>
    <w:p w:rsidR="005B69D2" w:rsidRPr="00D52134" w:rsidRDefault="005B69D2" w:rsidP="005B69D2">
      <w:pPr>
        <w:numPr>
          <w:ilvl w:val="0"/>
          <w:numId w:val="77"/>
        </w:numPr>
        <w:tabs>
          <w:tab w:val="left" w:pos="720"/>
          <w:tab w:val="left" w:pos="1080"/>
        </w:tabs>
        <w:suppressAutoHyphens/>
        <w:spacing w:before="0" w:beforeAutospacing="0" w:after="0" w:afterAutospacing="0"/>
        <w:ind w:left="0" w:firstLine="709"/>
        <w:jc w:val="both"/>
        <w:rPr>
          <w:sz w:val="20"/>
          <w:szCs w:val="20"/>
        </w:rPr>
      </w:pPr>
      <w:bookmarkStart w:id="4" w:name="_Hlk78483340"/>
      <w:bookmarkEnd w:id="3"/>
      <w:r w:rsidRPr="00D52134">
        <w:rPr>
          <w:sz w:val="20"/>
          <w:szCs w:val="20"/>
        </w:rPr>
        <w:t xml:space="preserve">Уголовный кодекс Российской Федерации [Текст] : кодекс от 13 июня </w:t>
      </w:r>
      <w:smartTag w:uri="urn:schemas-microsoft-com:office:smarttags" w:element="metricconverter">
        <w:smartTagPr>
          <w:attr w:name="ProductID" w:val="1996 г"/>
        </w:smartTagPr>
        <w:r w:rsidRPr="00D52134">
          <w:rPr>
            <w:sz w:val="20"/>
            <w:szCs w:val="20"/>
          </w:rPr>
          <w:t>1996 г</w:t>
        </w:r>
      </w:smartTag>
      <w:r w:rsidRPr="00D52134">
        <w:rPr>
          <w:sz w:val="20"/>
          <w:szCs w:val="20"/>
        </w:rPr>
        <w:t xml:space="preserve">. </w:t>
      </w:r>
      <w:r w:rsidRPr="00D52134">
        <w:rPr>
          <w:sz w:val="20"/>
          <w:szCs w:val="20"/>
        </w:rPr>
        <w:br/>
        <w:t xml:space="preserve">№ 63-ФЗ (ред. от 01.07.2021) // СЗ РФ. - 1996. - № 25. – Ст. 2954. </w:t>
      </w:r>
    </w:p>
    <w:p w:rsidR="005B69D2" w:rsidRPr="00D52134" w:rsidRDefault="005B69D2" w:rsidP="005B69D2">
      <w:pPr>
        <w:numPr>
          <w:ilvl w:val="0"/>
          <w:numId w:val="77"/>
        </w:numPr>
        <w:tabs>
          <w:tab w:val="left" w:pos="720"/>
          <w:tab w:val="left" w:pos="1080"/>
        </w:tabs>
        <w:suppressAutoHyphens/>
        <w:spacing w:before="0" w:beforeAutospacing="0" w:after="0" w:afterAutospacing="0"/>
        <w:ind w:left="0" w:firstLine="709"/>
        <w:jc w:val="both"/>
        <w:rPr>
          <w:sz w:val="20"/>
          <w:szCs w:val="20"/>
        </w:rPr>
      </w:pPr>
      <w:r w:rsidRPr="00D52134">
        <w:rPr>
          <w:sz w:val="20"/>
          <w:szCs w:val="20"/>
        </w:rPr>
        <w:t xml:space="preserve">Уголовно-процессуальный кодекс Российской Федерации [Текст] : кодекс от </w:t>
      </w:r>
      <w:r w:rsidRPr="00D52134">
        <w:rPr>
          <w:sz w:val="20"/>
          <w:szCs w:val="20"/>
        </w:rPr>
        <w:br/>
        <w:t xml:space="preserve">18 декабря </w:t>
      </w:r>
      <w:smartTag w:uri="urn:schemas-microsoft-com:office:smarttags" w:element="metricconverter">
        <w:smartTagPr>
          <w:attr w:name="ProductID" w:val="2001 г"/>
        </w:smartTagPr>
        <w:r w:rsidRPr="00D52134">
          <w:rPr>
            <w:sz w:val="20"/>
            <w:szCs w:val="20"/>
          </w:rPr>
          <w:t>2001 г</w:t>
        </w:r>
      </w:smartTag>
      <w:r w:rsidRPr="00D52134">
        <w:rPr>
          <w:sz w:val="20"/>
          <w:szCs w:val="20"/>
        </w:rPr>
        <w:t>. № 174-ФЗ (ред. от 02.07.2021 г.) // СЗ РФ. – 2001. - № 52 (ч.1). – Ст. 4921.</w:t>
      </w:r>
    </w:p>
    <w:bookmarkEnd w:id="4"/>
    <w:p w:rsidR="005B69D2" w:rsidRPr="00D52134" w:rsidRDefault="005B69D2" w:rsidP="005B69D2">
      <w:pPr>
        <w:numPr>
          <w:ilvl w:val="0"/>
          <w:numId w:val="77"/>
        </w:numPr>
        <w:tabs>
          <w:tab w:val="left" w:pos="720"/>
          <w:tab w:val="left" w:pos="1080"/>
        </w:tabs>
        <w:suppressAutoHyphens/>
        <w:spacing w:before="0" w:beforeAutospacing="0" w:after="0" w:afterAutospacing="0"/>
        <w:ind w:left="0" w:firstLine="709"/>
        <w:jc w:val="both"/>
        <w:rPr>
          <w:sz w:val="20"/>
          <w:szCs w:val="20"/>
        </w:rPr>
      </w:pPr>
      <w:r w:rsidRPr="00D52134">
        <w:rPr>
          <w:sz w:val="20"/>
          <w:szCs w:val="20"/>
        </w:rPr>
        <w:t xml:space="preserve">О противодействии экстремистской деятельности [Текст] : Федеральный закон </w:t>
      </w:r>
      <w:r w:rsidRPr="00D52134">
        <w:rPr>
          <w:sz w:val="20"/>
          <w:szCs w:val="20"/>
        </w:rPr>
        <w:br/>
        <w:t xml:space="preserve">от 25 июля </w:t>
      </w:r>
      <w:smartTag w:uri="urn:schemas-microsoft-com:office:smarttags" w:element="metricconverter">
        <w:smartTagPr>
          <w:attr w:name="ProductID" w:val="2002 г"/>
        </w:smartTagPr>
        <w:r w:rsidRPr="00D52134">
          <w:rPr>
            <w:sz w:val="20"/>
            <w:szCs w:val="20"/>
          </w:rPr>
          <w:t>2002 г</w:t>
        </w:r>
      </w:smartTag>
      <w:r w:rsidRPr="00D52134">
        <w:rPr>
          <w:sz w:val="20"/>
          <w:szCs w:val="20"/>
        </w:rPr>
        <w:t>. № 114-ФЗ (ред. от 01.07.2021 г.) // СЗ РФ. – 2002. - № 30. - Ст. 3031.</w:t>
      </w:r>
    </w:p>
    <w:p w:rsidR="005B69D2" w:rsidRPr="00D52134" w:rsidRDefault="005B69D2" w:rsidP="005B69D2">
      <w:pPr>
        <w:numPr>
          <w:ilvl w:val="0"/>
          <w:numId w:val="77"/>
        </w:numPr>
        <w:tabs>
          <w:tab w:val="left" w:pos="720"/>
          <w:tab w:val="left" w:pos="1080"/>
        </w:tabs>
        <w:suppressAutoHyphens/>
        <w:autoSpaceDE w:val="0"/>
        <w:autoSpaceDN w:val="0"/>
        <w:adjustRightInd w:val="0"/>
        <w:spacing w:before="0" w:beforeAutospacing="0" w:after="0" w:afterAutospacing="0"/>
        <w:ind w:left="0" w:firstLine="709"/>
        <w:jc w:val="both"/>
        <w:rPr>
          <w:i/>
          <w:sz w:val="20"/>
          <w:szCs w:val="20"/>
        </w:rPr>
      </w:pPr>
      <w:r w:rsidRPr="00D52134">
        <w:rPr>
          <w:sz w:val="20"/>
          <w:szCs w:val="20"/>
        </w:rPr>
        <w:t xml:space="preserve">О противодействии терроризму [Текст] : </w:t>
      </w:r>
      <w:proofErr w:type="spellStart"/>
      <w:r w:rsidRPr="00D52134">
        <w:rPr>
          <w:sz w:val="20"/>
          <w:szCs w:val="20"/>
        </w:rPr>
        <w:t>Федер</w:t>
      </w:r>
      <w:proofErr w:type="spellEnd"/>
      <w:r w:rsidRPr="00D52134">
        <w:rPr>
          <w:sz w:val="20"/>
          <w:szCs w:val="20"/>
        </w:rPr>
        <w:t xml:space="preserve">. закон от 6 марта </w:t>
      </w:r>
      <w:smartTag w:uri="urn:schemas-microsoft-com:office:smarttags" w:element="metricconverter">
        <w:smartTagPr>
          <w:attr w:name="ProductID" w:val="2006 г"/>
        </w:smartTagPr>
        <w:r w:rsidRPr="00D52134">
          <w:rPr>
            <w:sz w:val="20"/>
            <w:szCs w:val="20"/>
          </w:rPr>
          <w:t>2006 г</w:t>
        </w:r>
      </w:smartTag>
      <w:r w:rsidRPr="00D52134">
        <w:rPr>
          <w:sz w:val="20"/>
          <w:szCs w:val="20"/>
        </w:rPr>
        <w:t>. № 35-ФЗ (с изм. и доп. от 26.05.2021 г.) // Собр. законодательства Рос. Федерации. - 2006. - № 11.</w:t>
      </w:r>
    </w:p>
    <w:p w:rsidR="005B69D2" w:rsidRPr="00D52134" w:rsidRDefault="005B69D2" w:rsidP="005B69D2">
      <w:pPr>
        <w:numPr>
          <w:ilvl w:val="0"/>
          <w:numId w:val="77"/>
        </w:numPr>
        <w:tabs>
          <w:tab w:val="left" w:pos="720"/>
          <w:tab w:val="left" w:pos="1080"/>
        </w:tabs>
        <w:suppressAutoHyphens/>
        <w:spacing w:before="0" w:beforeAutospacing="0" w:after="0" w:afterAutospacing="0"/>
        <w:ind w:left="0" w:firstLine="709"/>
        <w:jc w:val="both"/>
        <w:rPr>
          <w:sz w:val="20"/>
          <w:szCs w:val="20"/>
        </w:rPr>
      </w:pPr>
      <w:r w:rsidRPr="00D52134">
        <w:rPr>
          <w:sz w:val="20"/>
          <w:szCs w:val="20"/>
        </w:rPr>
        <w:t xml:space="preserve">О противодействии коррупции [Текст]: Федеральный закон от 25 декабря </w:t>
      </w:r>
      <w:smartTag w:uri="urn:schemas-microsoft-com:office:smarttags" w:element="metricconverter">
        <w:smartTagPr>
          <w:attr w:name="ProductID" w:val="2008 г"/>
        </w:smartTagPr>
        <w:r w:rsidRPr="00D52134">
          <w:rPr>
            <w:sz w:val="20"/>
            <w:szCs w:val="20"/>
          </w:rPr>
          <w:t>2008 г</w:t>
        </w:r>
      </w:smartTag>
      <w:r w:rsidRPr="00D52134">
        <w:rPr>
          <w:sz w:val="20"/>
          <w:szCs w:val="20"/>
        </w:rPr>
        <w:t xml:space="preserve">. </w:t>
      </w:r>
      <w:r w:rsidRPr="00D52134">
        <w:rPr>
          <w:sz w:val="20"/>
          <w:szCs w:val="20"/>
        </w:rPr>
        <w:br/>
        <w:t>№ 273-ФЗ (ред. от 26.05.2021 г.) // Рос. Газета. - 2008</w:t>
      </w:r>
    </w:p>
    <w:p w:rsidR="005B69D2" w:rsidRPr="00D52134" w:rsidRDefault="005B69D2" w:rsidP="005B69D2">
      <w:pPr>
        <w:tabs>
          <w:tab w:val="left" w:pos="900"/>
        </w:tabs>
        <w:spacing w:before="0" w:beforeAutospacing="0" w:after="0" w:afterAutospacing="0"/>
        <w:ind w:firstLine="709"/>
        <w:rPr>
          <w:b/>
          <w:sz w:val="20"/>
          <w:szCs w:val="20"/>
        </w:rPr>
      </w:pPr>
    </w:p>
    <w:p w:rsidR="005B69D2" w:rsidRPr="00D52134" w:rsidRDefault="005B69D2" w:rsidP="005B69D2">
      <w:pPr>
        <w:tabs>
          <w:tab w:val="left" w:pos="1080"/>
        </w:tabs>
        <w:spacing w:before="0" w:beforeAutospacing="0" w:after="0" w:afterAutospacing="0"/>
        <w:ind w:firstLine="567"/>
        <w:rPr>
          <w:b/>
          <w:sz w:val="20"/>
          <w:szCs w:val="20"/>
        </w:rPr>
      </w:pPr>
      <w:r w:rsidRPr="00D52134">
        <w:rPr>
          <w:b/>
          <w:sz w:val="20"/>
          <w:szCs w:val="20"/>
        </w:rPr>
        <w:t>Основная учебная и научная литература</w:t>
      </w:r>
    </w:p>
    <w:p w:rsidR="00104240" w:rsidRPr="00104240" w:rsidRDefault="00104240" w:rsidP="00104240">
      <w:pPr>
        <w:pStyle w:val="affffffffff0"/>
        <w:numPr>
          <w:ilvl w:val="0"/>
          <w:numId w:val="83"/>
        </w:numPr>
        <w:spacing w:before="0" w:beforeAutospacing="0" w:after="0" w:afterAutospacing="0"/>
        <w:rPr>
          <w:rFonts w:ascii="Times New Roman" w:eastAsia="Times New Roman" w:hAnsi="Times New Roman" w:cs="Times New Roman"/>
          <w:sz w:val="20"/>
          <w:szCs w:val="20"/>
        </w:rPr>
      </w:pPr>
      <w:r w:rsidRPr="00104240">
        <w:rPr>
          <w:rFonts w:ascii="Times New Roman" w:eastAsia="Times New Roman" w:hAnsi="Times New Roman" w:cs="Times New Roman"/>
          <w:sz w:val="20"/>
          <w:szCs w:val="20"/>
        </w:rPr>
        <w:t>Актуальные проблемы права : учебное пособие / составители М. Ю. Осипов. — Москва : Ай Пи Ар Медиа, 2021. — 446 c. — ISBN 978-5-4497-0833-5. — Текст : электронный // Электронно-библиотечная система IPR BOOKS : [сайт]. — URL: https://www.iprbookshop.ru/101514.html</w:t>
      </w:r>
    </w:p>
    <w:p w:rsidR="00104240" w:rsidRPr="00104240" w:rsidRDefault="00104240" w:rsidP="00104240">
      <w:pPr>
        <w:pStyle w:val="affffffffff0"/>
        <w:numPr>
          <w:ilvl w:val="0"/>
          <w:numId w:val="83"/>
        </w:numPr>
        <w:spacing w:before="0" w:beforeAutospacing="0" w:after="0" w:afterAutospacing="0"/>
        <w:rPr>
          <w:rFonts w:ascii="Times New Roman" w:eastAsia="Times New Roman" w:hAnsi="Times New Roman" w:cs="Times New Roman"/>
          <w:sz w:val="20"/>
          <w:szCs w:val="20"/>
        </w:rPr>
      </w:pPr>
      <w:proofErr w:type="spellStart"/>
      <w:r w:rsidRPr="00104240">
        <w:rPr>
          <w:rFonts w:ascii="Times New Roman" w:eastAsia="Times New Roman" w:hAnsi="Times New Roman" w:cs="Times New Roman"/>
          <w:sz w:val="20"/>
          <w:szCs w:val="20"/>
        </w:rPr>
        <w:t>Жариков</w:t>
      </w:r>
      <w:proofErr w:type="spellEnd"/>
      <w:r w:rsidRPr="00104240">
        <w:rPr>
          <w:rFonts w:ascii="Times New Roman" w:eastAsia="Times New Roman" w:hAnsi="Times New Roman" w:cs="Times New Roman"/>
          <w:sz w:val="20"/>
          <w:szCs w:val="20"/>
        </w:rPr>
        <w:t xml:space="preserve">, Ю. С. Механизм правового регулирования: уголовно-правовые отношения : монография / Ю. С. </w:t>
      </w:r>
      <w:proofErr w:type="spellStart"/>
      <w:r w:rsidRPr="00104240">
        <w:rPr>
          <w:rFonts w:ascii="Times New Roman" w:eastAsia="Times New Roman" w:hAnsi="Times New Roman" w:cs="Times New Roman"/>
          <w:sz w:val="20"/>
          <w:szCs w:val="20"/>
        </w:rPr>
        <w:t>Жариков</w:t>
      </w:r>
      <w:proofErr w:type="spellEnd"/>
      <w:r w:rsidRPr="00104240">
        <w:rPr>
          <w:rFonts w:ascii="Times New Roman" w:eastAsia="Times New Roman" w:hAnsi="Times New Roman" w:cs="Times New Roman"/>
          <w:sz w:val="20"/>
          <w:szCs w:val="20"/>
        </w:rPr>
        <w:t>. — Саратов : Ай Пи Ар Медиа, 2019. — 187 c. — ISBN 978-5-4497-0203-6. — Текст : электронный // Электронно-библиотечная система IPR BOOKS : [сайт]. — URL: http://www.iprbookshop.ru/86164.html</w:t>
      </w:r>
    </w:p>
    <w:p w:rsidR="005B69D2" w:rsidRPr="00D52134" w:rsidRDefault="005B69D2" w:rsidP="005B69D2">
      <w:pPr>
        <w:tabs>
          <w:tab w:val="left" w:pos="993"/>
        </w:tabs>
        <w:suppressAutoHyphens/>
        <w:spacing w:before="0" w:beforeAutospacing="0" w:after="0" w:afterAutospacing="0"/>
        <w:ind w:firstLine="567"/>
        <w:jc w:val="both"/>
        <w:rPr>
          <w:b/>
          <w:sz w:val="20"/>
          <w:szCs w:val="20"/>
        </w:rPr>
      </w:pPr>
    </w:p>
    <w:p w:rsidR="005B69D2" w:rsidRPr="00D52134" w:rsidRDefault="005B69D2" w:rsidP="005B69D2">
      <w:pPr>
        <w:tabs>
          <w:tab w:val="left" w:pos="993"/>
        </w:tabs>
        <w:suppressAutoHyphens/>
        <w:spacing w:before="0" w:beforeAutospacing="0" w:after="0" w:afterAutospacing="0"/>
        <w:ind w:firstLine="567"/>
        <w:jc w:val="both"/>
        <w:rPr>
          <w:b/>
          <w:sz w:val="20"/>
          <w:szCs w:val="20"/>
        </w:rPr>
      </w:pPr>
      <w:r w:rsidRPr="00D52134">
        <w:rPr>
          <w:b/>
          <w:sz w:val="20"/>
          <w:szCs w:val="20"/>
        </w:rPr>
        <w:t>Дополнительная литература</w:t>
      </w:r>
    </w:p>
    <w:p w:rsidR="00104240" w:rsidRPr="00104240" w:rsidRDefault="00104240" w:rsidP="00104240">
      <w:pPr>
        <w:pStyle w:val="affffffffff0"/>
        <w:numPr>
          <w:ilvl w:val="0"/>
          <w:numId w:val="84"/>
        </w:numPr>
        <w:spacing w:before="0" w:beforeAutospacing="0" w:after="0" w:afterAutospacing="0"/>
        <w:rPr>
          <w:rFonts w:ascii="Times New Roman" w:eastAsia="Times New Roman" w:hAnsi="Times New Roman" w:cs="Times New Roman"/>
          <w:sz w:val="20"/>
          <w:szCs w:val="20"/>
        </w:rPr>
      </w:pPr>
      <w:proofErr w:type="spellStart"/>
      <w:r w:rsidRPr="00104240">
        <w:rPr>
          <w:rFonts w:ascii="Times New Roman" w:eastAsia="Times New Roman" w:hAnsi="Times New Roman" w:cs="Times New Roman"/>
          <w:sz w:val="20"/>
          <w:szCs w:val="20"/>
        </w:rPr>
        <w:t>Жариков</w:t>
      </w:r>
      <w:proofErr w:type="spellEnd"/>
      <w:r w:rsidRPr="00104240">
        <w:rPr>
          <w:rFonts w:ascii="Times New Roman" w:eastAsia="Times New Roman" w:hAnsi="Times New Roman" w:cs="Times New Roman"/>
          <w:sz w:val="20"/>
          <w:szCs w:val="20"/>
        </w:rPr>
        <w:t xml:space="preserve"> Ю.С., </w:t>
      </w:r>
      <w:proofErr w:type="spellStart"/>
      <w:r w:rsidRPr="00104240">
        <w:rPr>
          <w:rFonts w:ascii="Times New Roman" w:eastAsia="Times New Roman" w:hAnsi="Times New Roman" w:cs="Times New Roman"/>
          <w:sz w:val="20"/>
          <w:szCs w:val="20"/>
        </w:rPr>
        <w:t>Ревин</w:t>
      </w:r>
      <w:proofErr w:type="spellEnd"/>
      <w:r w:rsidRPr="00104240">
        <w:rPr>
          <w:rFonts w:ascii="Times New Roman" w:eastAsia="Times New Roman" w:hAnsi="Times New Roman" w:cs="Times New Roman"/>
          <w:sz w:val="20"/>
          <w:szCs w:val="20"/>
        </w:rPr>
        <w:t xml:space="preserve"> В.П., </w:t>
      </w:r>
      <w:proofErr w:type="spellStart"/>
      <w:r w:rsidRPr="00104240">
        <w:rPr>
          <w:rFonts w:ascii="Times New Roman" w:eastAsia="Times New Roman" w:hAnsi="Times New Roman" w:cs="Times New Roman"/>
          <w:sz w:val="20"/>
          <w:szCs w:val="20"/>
        </w:rPr>
        <w:t>Ревина</w:t>
      </w:r>
      <w:proofErr w:type="spellEnd"/>
      <w:r w:rsidRPr="00104240">
        <w:rPr>
          <w:rFonts w:ascii="Times New Roman" w:eastAsia="Times New Roman" w:hAnsi="Times New Roman" w:cs="Times New Roman"/>
          <w:sz w:val="20"/>
          <w:szCs w:val="20"/>
        </w:rPr>
        <w:t xml:space="preserve"> В.В. Совершенствование уголовной политики и ее нормативно-правового обеспечения: Монография / Под ред. В.П. </w:t>
      </w:r>
      <w:proofErr w:type="spellStart"/>
      <w:r w:rsidRPr="00104240">
        <w:rPr>
          <w:rFonts w:ascii="Times New Roman" w:eastAsia="Times New Roman" w:hAnsi="Times New Roman" w:cs="Times New Roman"/>
          <w:sz w:val="20"/>
          <w:szCs w:val="20"/>
        </w:rPr>
        <w:t>Ревина</w:t>
      </w:r>
      <w:proofErr w:type="spellEnd"/>
      <w:r w:rsidRPr="00104240">
        <w:rPr>
          <w:rFonts w:ascii="Times New Roman" w:eastAsia="Times New Roman" w:hAnsi="Times New Roman" w:cs="Times New Roman"/>
          <w:sz w:val="20"/>
          <w:szCs w:val="20"/>
        </w:rPr>
        <w:t>. М.: Изд-во СГУ, 2014. – http://library.roweb.online</w:t>
      </w:r>
    </w:p>
    <w:p w:rsidR="00104240" w:rsidRPr="00104240" w:rsidRDefault="00104240" w:rsidP="00104240">
      <w:pPr>
        <w:pStyle w:val="affffffffff0"/>
        <w:numPr>
          <w:ilvl w:val="0"/>
          <w:numId w:val="84"/>
        </w:numPr>
        <w:spacing w:before="0" w:beforeAutospacing="0" w:after="0" w:afterAutospacing="0"/>
        <w:rPr>
          <w:rFonts w:ascii="Times New Roman" w:eastAsia="Times New Roman" w:hAnsi="Times New Roman" w:cs="Times New Roman"/>
          <w:sz w:val="20"/>
          <w:szCs w:val="20"/>
        </w:rPr>
      </w:pPr>
      <w:proofErr w:type="spellStart"/>
      <w:r w:rsidRPr="00104240">
        <w:rPr>
          <w:rFonts w:ascii="Times New Roman" w:eastAsia="Times New Roman" w:hAnsi="Times New Roman" w:cs="Times New Roman"/>
          <w:sz w:val="20"/>
          <w:szCs w:val="20"/>
        </w:rPr>
        <w:t>Жариков</w:t>
      </w:r>
      <w:proofErr w:type="spellEnd"/>
      <w:r w:rsidRPr="00104240">
        <w:rPr>
          <w:rFonts w:ascii="Times New Roman" w:eastAsia="Times New Roman" w:hAnsi="Times New Roman" w:cs="Times New Roman"/>
          <w:sz w:val="20"/>
          <w:szCs w:val="20"/>
        </w:rPr>
        <w:t xml:space="preserve"> Ю.С. Правоотношения в механизме уголовно-правового регулирования: Монография. М.: Изд-во СГУ, 2012. 220 с. – http://library.roweb.online</w:t>
      </w:r>
    </w:p>
    <w:p w:rsidR="00104240" w:rsidRPr="00104240" w:rsidRDefault="00104240" w:rsidP="00104240">
      <w:pPr>
        <w:pStyle w:val="affffffffff0"/>
        <w:numPr>
          <w:ilvl w:val="0"/>
          <w:numId w:val="84"/>
        </w:numPr>
        <w:spacing w:before="0" w:beforeAutospacing="0" w:after="0" w:afterAutospacing="0"/>
        <w:rPr>
          <w:rFonts w:ascii="Times New Roman" w:eastAsia="Times New Roman" w:hAnsi="Times New Roman" w:cs="Times New Roman"/>
          <w:sz w:val="20"/>
          <w:szCs w:val="20"/>
        </w:rPr>
      </w:pPr>
      <w:proofErr w:type="spellStart"/>
      <w:r w:rsidRPr="00104240">
        <w:rPr>
          <w:rFonts w:ascii="Times New Roman" w:eastAsia="Times New Roman" w:hAnsi="Times New Roman" w:cs="Times New Roman"/>
          <w:sz w:val="20"/>
          <w:szCs w:val="20"/>
        </w:rPr>
        <w:t>Жариков</w:t>
      </w:r>
      <w:proofErr w:type="spellEnd"/>
      <w:r w:rsidRPr="00104240">
        <w:rPr>
          <w:rFonts w:ascii="Times New Roman" w:eastAsia="Times New Roman" w:hAnsi="Times New Roman" w:cs="Times New Roman"/>
          <w:sz w:val="20"/>
          <w:szCs w:val="20"/>
        </w:rPr>
        <w:t xml:space="preserve"> Ю.С. Теоретические и прикладные основы законности уголовно-</w:t>
      </w:r>
      <w:r w:rsidRPr="00104240">
        <w:rPr>
          <w:rFonts w:ascii="Times New Roman" w:eastAsia="Times New Roman" w:hAnsi="Times New Roman" w:cs="Times New Roman"/>
          <w:sz w:val="20"/>
          <w:szCs w:val="20"/>
        </w:rPr>
        <w:br/>
        <w:t>правового регулирования общественных отношений в современной России. Монография. М.: Изд-во СГУ, 2011. 363 с. – http://library.roweb.online</w:t>
      </w:r>
    </w:p>
    <w:p w:rsidR="00104240" w:rsidRPr="00104240" w:rsidRDefault="00104240" w:rsidP="00104240">
      <w:pPr>
        <w:pStyle w:val="affffffffff0"/>
        <w:numPr>
          <w:ilvl w:val="0"/>
          <w:numId w:val="84"/>
        </w:numPr>
        <w:spacing w:before="0" w:beforeAutospacing="0" w:after="0" w:afterAutospacing="0"/>
        <w:rPr>
          <w:rFonts w:ascii="Times New Roman" w:eastAsia="Times New Roman" w:hAnsi="Times New Roman" w:cs="Times New Roman"/>
          <w:sz w:val="20"/>
          <w:szCs w:val="20"/>
        </w:rPr>
      </w:pPr>
      <w:r w:rsidRPr="00104240">
        <w:rPr>
          <w:rFonts w:ascii="Times New Roman" w:eastAsia="Times New Roman" w:hAnsi="Times New Roman" w:cs="Times New Roman"/>
          <w:sz w:val="20"/>
          <w:szCs w:val="20"/>
        </w:rPr>
        <w:t xml:space="preserve">Никитин, Е. Л. Правовое регулирование исполнения уголовных наказаний и мер уголовно-процессуального принуждения / Е. Л. Никитин, Г. В. </w:t>
      </w:r>
      <w:proofErr w:type="spellStart"/>
      <w:r w:rsidRPr="00104240">
        <w:rPr>
          <w:rFonts w:ascii="Times New Roman" w:eastAsia="Times New Roman" w:hAnsi="Times New Roman" w:cs="Times New Roman"/>
          <w:sz w:val="20"/>
          <w:szCs w:val="20"/>
        </w:rPr>
        <w:t>Дытченко</w:t>
      </w:r>
      <w:proofErr w:type="spellEnd"/>
      <w:r w:rsidRPr="00104240">
        <w:rPr>
          <w:rFonts w:ascii="Times New Roman" w:eastAsia="Times New Roman" w:hAnsi="Times New Roman" w:cs="Times New Roman"/>
          <w:sz w:val="20"/>
          <w:szCs w:val="20"/>
        </w:rPr>
        <w:t>, Д. М. Плугарь. — Санкт-Петербург : Санкт-Петербургский юридический институт (филиал) Академии Генеральной прокуратуры РФ, 2015. — 248 c. — ISBN 2227-8397. — Текст : электронный // Электронно-библиотечная система IPR BOOKS : [сайт]. — URL: http://www.iprbookshop.ru/65509.html</w:t>
      </w:r>
    </w:p>
    <w:p w:rsidR="00104240" w:rsidRPr="00104240" w:rsidRDefault="00104240" w:rsidP="00104240">
      <w:pPr>
        <w:pStyle w:val="affffffffff0"/>
        <w:numPr>
          <w:ilvl w:val="0"/>
          <w:numId w:val="84"/>
        </w:numPr>
        <w:spacing w:before="0" w:beforeAutospacing="0" w:after="0" w:afterAutospacing="0"/>
        <w:rPr>
          <w:rFonts w:ascii="Times New Roman" w:eastAsia="Times New Roman" w:hAnsi="Times New Roman" w:cs="Times New Roman"/>
          <w:sz w:val="20"/>
          <w:szCs w:val="20"/>
        </w:rPr>
      </w:pPr>
      <w:r w:rsidRPr="00104240">
        <w:rPr>
          <w:rFonts w:ascii="Times New Roman" w:eastAsia="Times New Roman" w:hAnsi="Times New Roman" w:cs="Times New Roman"/>
          <w:sz w:val="20"/>
          <w:szCs w:val="20"/>
        </w:rPr>
        <w:t xml:space="preserve">Актуальные проблемы уголовного права (особенная часть) : монография / ред., Л. А. </w:t>
      </w:r>
      <w:proofErr w:type="spellStart"/>
      <w:r w:rsidRPr="00104240">
        <w:rPr>
          <w:rFonts w:ascii="Times New Roman" w:eastAsia="Times New Roman" w:hAnsi="Times New Roman" w:cs="Times New Roman"/>
          <w:sz w:val="20"/>
          <w:szCs w:val="20"/>
        </w:rPr>
        <w:t>Букалерова</w:t>
      </w:r>
      <w:proofErr w:type="spellEnd"/>
      <w:r w:rsidRPr="00104240">
        <w:rPr>
          <w:rFonts w:ascii="Times New Roman" w:eastAsia="Times New Roman" w:hAnsi="Times New Roman" w:cs="Times New Roman"/>
          <w:sz w:val="20"/>
          <w:szCs w:val="20"/>
        </w:rPr>
        <w:t xml:space="preserve">. — Москва : Российская академия адвокатуры и нотариата, 2017. — 235 c. — ISBN 978-5-93858-088-6. — Текст : электронный // Электронно-библиотечная система IPR BOOKS : [сайт]. — URL: http://www.iprbookshop.ru/72638.html </w:t>
      </w:r>
    </w:p>
    <w:p w:rsidR="005B69D2" w:rsidRPr="00D52134" w:rsidRDefault="005B69D2" w:rsidP="005B69D2">
      <w:pPr>
        <w:tabs>
          <w:tab w:val="left" w:pos="1080"/>
        </w:tabs>
        <w:suppressAutoHyphens/>
        <w:spacing w:before="0" w:beforeAutospacing="0" w:after="0" w:afterAutospacing="0"/>
        <w:ind w:firstLine="567"/>
        <w:jc w:val="both"/>
        <w:rPr>
          <w:b/>
          <w:sz w:val="20"/>
          <w:szCs w:val="20"/>
        </w:rPr>
      </w:pPr>
    </w:p>
    <w:p w:rsidR="005B69D2" w:rsidRPr="00D52134" w:rsidRDefault="0037351D" w:rsidP="005B69D2">
      <w:pPr>
        <w:tabs>
          <w:tab w:val="left" w:pos="1080"/>
        </w:tabs>
        <w:suppressAutoHyphens/>
        <w:spacing w:before="0" w:beforeAutospacing="0" w:after="0" w:afterAutospacing="0"/>
        <w:ind w:firstLine="567"/>
        <w:jc w:val="both"/>
        <w:rPr>
          <w:b/>
          <w:sz w:val="20"/>
          <w:szCs w:val="20"/>
        </w:rPr>
      </w:pPr>
      <w:r>
        <w:rPr>
          <w:b/>
          <w:sz w:val="20"/>
          <w:szCs w:val="20"/>
        </w:rPr>
        <w:t>7</w:t>
      </w:r>
      <w:r w:rsidR="005B69D2" w:rsidRPr="00D52134">
        <w:rPr>
          <w:b/>
          <w:sz w:val="20"/>
          <w:szCs w:val="20"/>
        </w:rPr>
        <w:t>.2. Ресурсы информационно-телекоммуникационной сети «Интернет»</w:t>
      </w:r>
    </w:p>
    <w:p w:rsidR="005B69D2" w:rsidRPr="00D52134" w:rsidRDefault="005B69D2" w:rsidP="005B69D2">
      <w:pPr>
        <w:numPr>
          <w:ilvl w:val="0"/>
          <w:numId w:val="67"/>
        </w:numPr>
        <w:tabs>
          <w:tab w:val="left" w:pos="1080"/>
          <w:tab w:val="left" w:pos="1320"/>
        </w:tabs>
        <w:suppressAutoHyphens/>
        <w:spacing w:before="0" w:beforeAutospacing="0" w:after="0" w:afterAutospacing="0"/>
        <w:ind w:left="0" w:firstLine="709"/>
        <w:jc w:val="both"/>
        <w:rPr>
          <w:sz w:val="20"/>
          <w:szCs w:val="20"/>
        </w:rPr>
      </w:pPr>
      <w:r w:rsidRPr="00D52134">
        <w:rPr>
          <w:sz w:val="20"/>
          <w:szCs w:val="20"/>
        </w:rPr>
        <w:t>http://www.garant.ru/ - СПС «Гарант»</w:t>
      </w:r>
    </w:p>
    <w:p w:rsidR="005B69D2" w:rsidRPr="00D52134" w:rsidRDefault="005B69D2" w:rsidP="005B69D2">
      <w:pPr>
        <w:pStyle w:val="1c"/>
        <w:tabs>
          <w:tab w:val="right" w:leader="dot" w:pos="9600"/>
        </w:tabs>
        <w:spacing w:before="0" w:beforeAutospacing="0" w:after="0" w:afterAutospacing="0"/>
        <w:ind w:left="0" w:firstLine="567"/>
        <w:rPr>
          <w:sz w:val="20"/>
        </w:rPr>
      </w:pPr>
    </w:p>
    <w:p w:rsidR="002876B0" w:rsidRDefault="0037351D" w:rsidP="002876B0">
      <w:pPr>
        <w:spacing w:before="0" w:beforeAutospacing="0" w:after="0" w:afterAutospacing="0"/>
        <w:ind w:firstLine="567"/>
        <w:jc w:val="both"/>
        <w:rPr>
          <w:rFonts w:eastAsia="Times New Roman"/>
          <w:b/>
          <w:sz w:val="20"/>
          <w:szCs w:val="20"/>
        </w:rPr>
      </w:pPr>
      <w:r>
        <w:rPr>
          <w:b/>
          <w:sz w:val="20"/>
          <w:szCs w:val="20"/>
        </w:rPr>
        <w:t>8</w:t>
      </w:r>
      <w:r w:rsidR="002876B0">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2876B0" w:rsidRDefault="002876B0" w:rsidP="002876B0">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3F48E2" w:rsidRDefault="003F48E2" w:rsidP="002876B0">
      <w:pPr>
        <w:spacing w:before="0" w:beforeAutospacing="0" w:after="0" w:afterAutospacing="0"/>
        <w:ind w:firstLine="567"/>
        <w:jc w:val="both"/>
        <w:rPr>
          <w:sz w:val="20"/>
          <w:szCs w:val="20"/>
        </w:rPr>
      </w:pPr>
      <w:r w:rsidRPr="003F48E2">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2876B0" w:rsidRDefault="002876B0" w:rsidP="002876B0">
      <w:pPr>
        <w:spacing w:before="0" w:beforeAutospacing="0" w:after="0" w:afterAutospacing="0"/>
        <w:ind w:firstLine="567"/>
        <w:jc w:val="both"/>
        <w:rPr>
          <w:sz w:val="20"/>
          <w:szCs w:val="20"/>
        </w:rPr>
      </w:pPr>
      <w:r>
        <w:rPr>
          <w:sz w:val="20"/>
          <w:szCs w:val="20"/>
        </w:rPr>
        <w:lastRenderedPageBreak/>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2876B0" w:rsidRDefault="002876B0" w:rsidP="002876B0">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5B69D2" w:rsidRPr="00D52134" w:rsidRDefault="005B69D2" w:rsidP="005B69D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Лицензионное программное обеспечение (в том числе, отечественного производства):</w:t>
      </w:r>
    </w:p>
    <w:p w:rsidR="005B69D2" w:rsidRPr="00D52134" w:rsidRDefault="005B69D2" w:rsidP="005B69D2">
      <w:pPr>
        <w:spacing w:before="0" w:beforeAutospacing="0" w:after="0" w:afterAutospacing="0"/>
        <w:ind w:firstLine="709"/>
        <w:jc w:val="both"/>
        <w:rPr>
          <w:sz w:val="20"/>
          <w:szCs w:val="20"/>
        </w:rPr>
      </w:pPr>
      <w:r w:rsidRPr="00D52134">
        <w:rPr>
          <w:sz w:val="20"/>
          <w:szCs w:val="20"/>
        </w:rPr>
        <w:t xml:space="preserve">Операционная система </w:t>
      </w:r>
      <w:r w:rsidRPr="00D52134">
        <w:rPr>
          <w:sz w:val="20"/>
          <w:szCs w:val="20"/>
          <w:lang w:val="en-US"/>
        </w:rPr>
        <w:t>Windows</w:t>
      </w:r>
      <w:r w:rsidRPr="00D52134">
        <w:rPr>
          <w:sz w:val="20"/>
          <w:szCs w:val="20"/>
        </w:rPr>
        <w:t xml:space="preserve"> </w:t>
      </w:r>
      <w:r w:rsidRPr="00D52134">
        <w:rPr>
          <w:sz w:val="20"/>
          <w:szCs w:val="20"/>
          <w:lang w:val="en-US"/>
        </w:rPr>
        <w:t>Professional</w:t>
      </w:r>
      <w:r w:rsidRPr="00D52134">
        <w:rPr>
          <w:sz w:val="20"/>
          <w:szCs w:val="20"/>
        </w:rPr>
        <w:t xml:space="preserve"> 10</w:t>
      </w:r>
    </w:p>
    <w:p w:rsidR="005B69D2" w:rsidRPr="00D52134" w:rsidRDefault="005B69D2" w:rsidP="005B69D2">
      <w:pPr>
        <w:spacing w:before="0" w:beforeAutospacing="0" w:after="0" w:afterAutospacing="0"/>
        <w:ind w:firstLine="709"/>
        <w:jc w:val="both"/>
        <w:rPr>
          <w:sz w:val="20"/>
          <w:szCs w:val="20"/>
        </w:rPr>
      </w:pPr>
      <w:r w:rsidRPr="00D52134">
        <w:rPr>
          <w:sz w:val="20"/>
          <w:szCs w:val="20"/>
        </w:rPr>
        <w:t>ПО браузер – приложение операционной системы, предназначенное для просмотра Web-страниц</w:t>
      </w:r>
    </w:p>
    <w:p w:rsidR="005B69D2" w:rsidRPr="00D52134" w:rsidRDefault="005B69D2" w:rsidP="005B69D2">
      <w:pPr>
        <w:spacing w:before="0" w:beforeAutospacing="0" w:after="0" w:afterAutospacing="0"/>
        <w:ind w:firstLine="709"/>
        <w:jc w:val="both"/>
        <w:rPr>
          <w:sz w:val="20"/>
          <w:szCs w:val="20"/>
        </w:rPr>
      </w:pPr>
      <w:r w:rsidRPr="00D52134">
        <w:rPr>
          <w:sz w:val="20"/>
          <w:szCs w:val="20"/>
        </w:rPr>
        <w:t>Платформа проведения аттестационных процедур с использованием каналов связи (отечественное ПО)</w:t>
      </w:r>
    </w:p>
    <w:p w:rsidR="005B69D2" w:rsidRPr="00D52134" w:rsidRDefault="005B69D2" w:rsidP="005B69D2">
      <w:pPr>
        <w:spacing w:before="0" w:beforeAutospacing="0" w:after="0" w:afterAutospacing="0"/>
        <w:ind w:firstLine="709"/>
        <w:jc w:val="both"/>
        <w:rPr>
          <w:sz w:val="20"/>
          <w:szCs w:val="20"/>
        </w:rPr>
      </w:pPr>
      <w:r w:rsidRPr="00D52134">
        <w:rPr>
          <w:sz w:val="20"/>
          <w:szCs w:val="20"/>
        </w:rPr>
        <w:t xml:space="preserve">Платформа проведения </w:t>
      </w:r>
      <w:proofErr w:type="spellStart"/>
      <w:r w:rsidRPr="00D52134">
        <w:rPr>
          <w:sz w:val="20"/>
          <w:szCs w:val="20"/>
        </w:rPr>
        <w:t>вебинаров</w:t>
      </w:r>
      <w:proofErr w:type="spellEnd"/>
      <w:r w:rsidRPr="00D52134">
        <w:rPr>
          <w:sz w:val="20"/>
          <w:szCs w:val="20"/>
        </w:rPr>
        <w:t xml:space="preserve"> (отечественное ПО)</w:t>
      </w:r>
    </w:p>
    <w:p w:rsidR="005B69D2" w:rsidRPr="00D52134" w:rsidRDefault="005B69D2" w:rsidP="005B69D2">
      <w:pPr>
        <w:spacing w:before="0" w:beforeAutospacing="0" w:after="0" w:afterAutospacing="0"/>
        <w:ind w:firstLine="709"/>
        <w:jc w:val="both"/>
        <w:rPr>
          <w:sz w:val="20"/>
          <w:szCs w:val="20"/>
        </w:rPr>
      </w:pPr>
      <w:r w:rsidRPr="00D52134">
        <w:rPr>
          <w:sz w:val="20"/>
          <w:szCs w:val="20"/>
        </w:rPr>
        <w:t>Информационная технология. Он-</w:t>
      </w:r>
      <w:proofErr w:type="spellStart"/>
      <w:r w:rsidRPr="00D52134">
        <w:rPr>
          <w:sz w:val="20"/>
          <w:szCs w:val="20"/>
        </w:rPr>
        <w:t>лайн</w:t>
      </w:r>
      <w:proofErr w:type="spellEnd"/>
      <w:r w:rsidRPr="00D52134">
        <w:rPr>
          <w:sz w:val="20"/>
          <w:szCs w:val="20"/>
        </w:rPr>
        <w:t xml:space="preserve"> тестирование цифровой платформы </w:t>
      </w:r>
      <w:proofErr w:type="spellStart"/>
      <w:r w:rsidRPr="00D52134">
        <w:rPr>
          <w:sz w:val="20"/>
          <w:szCs w:val="20"/>
        </w:rPr>
        <w:t>Ровеб</w:t>
      </w:r>
      <w:proofErr w:type="spellEnd"/>
      <w:r w:rsidRPr="00D52134">
        <w:rPr>
          <w:sz w:val="20"/>
          <w:szCs w:val="20"/>
        </w:rPr>
        <w:t xml:space="preserve"> (отечественное ПО)</w:t>
      </w:r>
    </w:p>
    <w:p w:rsidR="005B69D2" w:rsidRPr="00D52134" w:rsidRDefault="005B69D2" w:rsidP="005B69D2">
      <w:pPr>
        <w:spacing w:before="0" w:beforeAutospacing="0" w:after="0" w:afterAutospacing="0"/>
        <w:ind w:firstLine="709"/>
        <w:jc w:val="both"/>
        <w:rPr>
          <w:sz w:val="20"/>
          <w:szCs w:val="20"/>
        </w:rPr>
      </w:pPr>
      <w:r w:rsidRPr="00D52134">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5B69D2" w:rsidRPr="00D52134" w:rsidRDefault="005B69D2" w:rsidP="005B69D2">
      <w:pPr>
        <w:spacing w:before="0" w:beforeAutospacing="0" w:after="0" w:afterAutospacing="0"/>
        <w:ind w:firstLine="709"/>
        <w:jc w:val="both"/>
        <w:rPr>
          <w:sz w:val="20"/>
          <w:szCs w:val="20"/>
        </w:rPr>
      </w:pPr>
      <w:r w:rsidRPr="00D52134">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5B69D2" w:rsidRPr="00D52134" w:rsidRDefault="005B69D2" w:rsidP="005B69D2">
      <w:pPr>
        <w:spacing w:before="0" w:beforeAutospacing="0" w:after="0" w:afterAutospacing="0"/>
        <w:ind w:firstLine="709"/>
        <w:jc w:val="both"/>
        <w:rPr>
          <w:sz w:val="20"/>
          <w:szCs w:val="20"/>
        </w:rPr>
      </w:pPr>
      <w:r w:rsidRPr="00D52134">
        <w:rPr>
          <w:sz w:val="20"/>
          <w:szCs w:val="20"/>
        </w:rPr>
        <w:t>Электронный информационный ресурс «Личная студия обучающегося» (отечественное ПО)</w:t>
      </w:r>
    </w:p>
    <w:p w:rsidR="005B69D2" w:rsidRPr="00D52134" w:rsidRDefault="005B69D2" w:rsidP="005B69D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Свободно распространяемое программное обеспечение (в том числе отечественного производства):</w:t>
      </w:r>
    </w:p>
    <w:p w:rsidR="005B69D2" w:rsidRPr="00D52134" w:rsidRDefault="005B69D2" w:rsidP="005B69D2">
      <w:pPr>
        <w:spacing w:before="0" w:beforeAutospacing="0" w:after="0" w:afterAutospacing="0"/>
        <w:ind w:firstLine="709"/>
        <w:jc w:val="both"/>
        <w:rPr>
          <w:sz w:val="20"/>
          <w:szCs w:val="20"/>
        </w:rPr>
      </w:pPr>
      <w:r w:rsidRPr="00D52134">
        <w:rPr>
          <w:sz w:val="20"/>
          <w:szCs w:val="20"/>
        </w:rPr>
        <w:t>Мой Офис Веб-редакторы https://edit.myoffice.ru (отечественное ПО)</w:t>
      </w:r>
    </w:p>
    <w:p w:rsidR="005B69D2" w:rsidRPr="00D52134" w:rsidRDefault="005B69D2" w:rsidP="005B69D2">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Calc. </w:t>
      </w:r>
    </w:p>
    <w:p w:rsidR="005B69D2" w:rsidRPr="00D52134" w:rsidRDefault="00A51A4B" w:rsidP="005B69D2">
      <w:pPr>
        <w:spacing w:before="0" w:beforeAutospacing="0" w:after="0" w:afterAutospacing="0"/>
        <w:ind w:firstLine="709"/>
        <w:jc w:val="both"/>
        <w:rPr>
          <w:sz w:val="20"/>
          <w:szCs w:val="20"/>
          <w:lang w:val="en-US"/>
        </w:rPr>
      </w:pPr>
      <w:hyperlink r:id="rId8" w:history="1">
        <w:r w:rsidR="005B69D2" w:rsidRPr="00D52134">
          <w:rPr>
            <w:sz w:val="20"/>
            <w:szCs w:val="20"/>
            <w:lang w:val="en-US"/>
          </w:rPr>
          <w:t>http://qsp.su/tools/onlinehelp/about_license_gpl_russian.html</w:t>
        </w:r>
      </w:hyperlink>
      <w:r w:rsidR="005B69D2" w:rsidRPr="00D52134">
        <w:rPr>
          <w:sz w:val="20"/>
          <w:szCs w:val="20"/>
          <w:lang w:val="en-US"/>
        </w:rPr>
        <w:t xml:space="preserve"> </w:t>
      </w:r>
    </w:p>
    <w:p w:rsidR="005B69D2" w:rsidRPr="00D52134" w:rsidRDefault="005B69D2" w:rsidP="005B69D2">
      <w:pPr>
        <w:spacing w:before="0" w:beforeAutospacing="0" w:after="0" w:afterAutospacing="0"/>
        <w:ind w:firstLine="709"/>
        <w:jc w:val="both"/>
        <w:rPr>
          <w:sz w:val="20"/>
          <w:szCs w:val="20"/>
        </w:rPr>
      </w:pPr>
      <w:r w:rsidRPr="00D52134">
        <w:rPr>
          <w:sz w:val="20"/>
          <w:szCs w:val="20"/>
        </w:rPr>
        <w:t xml:space="preserve">ПО </w:t>
      </w:r>
      <w:proofErr w:type="spellStart"/>
      <w:r w:rsidRPr="00D52134">
        <w:rPr>
          <w:sz w:val="20"/>
          <w:szCs w:val="20"/>
        </w:rPr>
        <w:t>OpenOffice.Org.Base</w:t>
      </w:r>
      <w:proofErr w:type="spellEnd"/>
    </w:p>
    <w:p w:rsidR="005B69D2" w:rsidRPr="00D52134" w:rsidRDefault="00513D00" w:rsidP="005B69D2">
      <w:pPr>
        <w:spacing w:before="0" w:beforeAutospacing="0" w:after="0" w:afterAutospacing="0"/>
        <w:ind w:firstLine="709"/>
        <w:jc w:val="both"/>
        <w:rPr>
          <w:sz w:val="20"/>
          <w:szCs w:val="20"/>
        </w:rPr>
      </w:pPr>
      <w:hyperlink r:id="rId9" w:history="1">
        <w:r w:rsidR="005B69D2" w:rsidRPr="00D52134">
          <w:rPr>
            <w:sz w:val="20"/>
            <w:szCs w:val="20"/>
          </w:rPr>
          <w:t>http://qsp.su/tools/onlinehelp/about_license_gpl_russian.html</w:t>
        </w:r>
      </w:hyperlink>
    </w:p>
    <w:p w:rsidR="005B69D2" w:rsidRPr="00D52134" w:rsidRDefault="005B69D2" w:rsidP="005B69D2">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w:t>
      </w:r>
      <w:proofErr w:type="spellStart"/>
      <w:r w:rsidRPr="00D52134">
        <w:rPr>
          <w:sz w:val="20"/>
          <w:szCs w:val="20"/>
          <w:lang w:val="en-US"/>
        </w:rPr>
        <w:t>OpenOffice.org.Impress</w:t>
      </w:r>
      <w:proofErr w:type="spellEnd"/>
      <w:r w:rsidRPr="00D52134">
        <w:rPr>
          <w:sz w:val="20"/>
          <w:szCs w:val="20"/>
          <w:lang w:val="en-US"/>
        </w:rPr>
        <w:t xml:space="preserve"> </w:t>
      </w:r>
    </w:p>
    <w:p w:rsidR="005B69D2" w:rsidRPr="00D52134" w:rsidRDefault="00A51A4B" w:rsidP="005B69D2">
      <w:pPr>
        <w:spacing w:before="0" w:beforeAutospacing="0" w:after="0" w:afterAutospacing="0"/>
        <w:ind w:firstLine="709"/>
        <w:jc w:val="both"/>
        <w:rPr>
          <w:sz w:val="20"/>
          <w:szCs w:val="20"/>
          <w:lang w:val="en-US"/>
        </w:rPr>
      </w:pPr>
      <w:hyperlink r:id="rId10" w:history="1">
        <w:r w:rsidR="005B69D2" w:rsidRPr="00D52134">
          <w:rPr>
            <w:sz w:val="20"/>
            <w:szCs w:val="20"/>
            <w:lang w:val="en-US"/>
          </w:rPr>
          <w:t>http://qsp.su/tools/onlinehelp/about_license_gpl_russian.html</w:t>
        </w:r>
      </w:hyperlink>
      <w:r w:rsidR="005B69D2" w:rsidRPr="00D52134">
        <w:rPr>
          <w:sz w:val="20"/>
          <w:szCs w:val="20"/>
          <w:lang w:val="en-US"/>
        </w:rPr>
        <w:t xml:space="preserve"> </w:t>
      </w:r>
    </w:p>
    <w:p w:rsidR="005B69D2" w:rsidRPr="00D52134" w:rsidRDefault="005B69D2" w:rsidP="005B69D2">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Writer </w:t>
      </w:r>
    </w:p>
    <w:p w:rsidR="005B69D2" w:rsidRPr="00D52134" w:rsidRDefault="00A51A4B" w:rsidP="005B69D2">
      <w:pPr>
        <w:spacing w:before="0" w:beforeAutospacing="0" w:after="0" w:afterAutospacing="0"/>
        <w:ind w:firstLine="709"/>
        <w:jc w:val="both"/>
        <w:rPr>
          <w:sz w:val="20"/>
          <w:szCs w:val="20"/>
          <w:lang w:val="en-US"/>
        </w:rPr>
      </w:pPr>
      <w:hyperlink r:id="rId11" w:history="1">
        <w:r w:rsidR="005B69D2" w:rsidRPr="00D52134">
          <w:rPr>
            <w:sz w:val="20"/>
            <w:szCs w:val="20"/>
            <w:lang w:val="en-US"/>
          </w:rPr>
          <w:t>http://qsp.su/tools/onlinehelp/about_license_gpl_russian.html</w:t>
        </w:r>
      </w:hyperlink>
    </w:p>
    <w:p w:rsidR="005B69D2" w:rsidRPr="00D52134" w:rsidRDefault="005B69D2" w:rsidP="005B69D2">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 Office.org Draw</w:t>
      </w:r>
    </w:p>
    <w:p w:rsidR="005B69D2" w:rsidRPr="00D52134" w:rsidRDefault="00A51A4B" w:rsidP="005B69D2">
      <w:pPr>
        <w:spacing w:before="0" w:beforeAutospacing="0" w:after="0" w:afterAutospacing="0"/>
        <w:ind w:firstLine="709"/>
        <w:jc w:val="both"/>
        <w:rPr>
          <w:sz w:val="20"/>
          <w:szCs w:val="20"/>
          <w:lang w:val="en-US"/>
        </w:rPr>
      </w:pPr>
      <w:hyperlink r:id="rId12" w:history="1">
        <w:r w:rsidR="005B69D2" w:rsidRPr="00D52134">
          <w:rPr>
            <w:sz w:val="20"/>
            <w:szCs w:val="20"/>
            <w:lang w:val="en-US"/>
          </w:rPr>
          <w:t>http://qsp.su/tools/onlinehelp/about_license_gpl_russian.html</w:t>
        </w:r>
      </w:hyperlink>
    </w:p>
    <w:p w:rsidR="005B69D2" w:rsidRPr="00D52134" w:rsidRDefault="005B69D2" w:rsidP="005B69D2">
      <w:pPr>
        <w:spacing w:before="0" w:beforeAutospacing="0" w:after="0" w:afterAutospacing="0"/>
        <w:ind w:firstLine="709"/>
        <w:jc w:val="both"/>
        <w:rPr>
          <w:sz w:val="20"/>
          <w:szCs w:val="20"/>
        </w:rPr>
      </w:pPr>
      <w:r w:rsidRPr="00D52134">
        <w:rPr>
          <w:sz w:val="20"/>
          <w:szCs w:val="20"/>
        </w:rPr>
        <w:t xml:space="preserve">ПО «Блокнот» - стандартное приложение операционной системы (MS </w:t>
      </w:r>
      <w:proofErr w:type="spellStart"/>
      <w:r w:rsidRPr="00D52134">
        <w:rPr>
          <w:sz w:val="20"/>
          <w:szCs w:val="20"/>
        </w:rPr>
        <w:t>Windows</w:t>
      </w:r>
      <w:proofErr w:type="spellEnd"/>
      <w:r w:rsidRPr="00D52134">
        <w:rPr>
          <w:sz w:val="20"/>
          <w:szCs w:val="20"/>
        </w:rPr>
        <w:t xml:space="preserve">, </w:t>
      </w:r>
      <w:proofErr w:type="spellStart"/>
      <w:r w:rsidRPr="00D52134">
        <w:rPr>
          <w:sz w:val="20"/>
          <w:szCs w:val="20"/>
        </w:rPr>
        <w:t>Android</w:t>
      </w:r>
      <w:proofErr w:type="spellEnd"/>
      <w:r w:rsidRPr="00D52134">
        <w:rPr>
          <w:sz w:val="20"/>
          <w:szCs w:val="20"/>
        </w:rPr>
        <w:t xml:space="preserve"> и т.д.), </w:t>
      </w:r>
    </w:p>
    <w:p w:rsidR="005B69D2" w:rsidRPr="00D52134" w:rsidRDefault="005B69D2" w:rsidP="005B69D2">
      <w:pPr>
        <w:spacing w:before="0" w:beforeAutospacing="0" w:after="0" w:afterAutospacing="0"/>
        <w:ind w:firstLine="709"/>
        <w:jc w:val="both"/>
        <w:rPr>
          <w:sz w:val="20"/>
          <w:szCs w:val="20"/>
        </w:rPr>
      </w:pPr>
      <w:r w:rsidRPr="00D52134">
        <w:rPr>
          <w:sz w:val="20"/>
          <w:szCs w:val="20"/>
        </w:rPr>
        <w:t xml:space="preserve">предназначенное для работы с текстами;  </w:t>
      </w:r>
    </w:p>
    <w:p w:rsidR="005B69D2" w:rsidRPr="00D52134" w:rsidRDefault="005B69D2" w:rsidP="005B69D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Современные профессиональные базы данных:</w:t>
      </w:r>
    </w:p>
    <w:p w:rsidR="00E35A22" w:rsidRPr="00E35A22" w:rsidRDefault="00E35A22" w:rsidP="00E35A22">
      <w:pPr>
        <w:spacing w:before="0" w:beforeAutospacing="0" w:after="0" w:afterAutospacing="0"/>
        <w:ind w:firstLine="709"/>
        <w:rPr>
          <w:sz w:val="20"/>
          <w:szCs w:val="20"/>
        </w:rPr>
      </w:pPr>
      <w:r w:rsidRPr="00E35A22">
        <w:rPr>
          <w:sz w:val="20"/>
          <w:szCs w:val="20"/>
        </w:rPr>
        <w:t xml:space="preserve">Реестр профессиональных стандартов https://profstandart.rosmintrud.ru/obshchiy-informatsionnyy-blok/natsionalnyy-reestr-professionalnykh-standartov/reestr-professionalnykh-standartov/ </w:t>
      </w:r>
    </w:p>
    <w:p w:rsidR="00E35A22" w:rsidRPr="00E35A22" w:rsidRDefault="00E35A22" w:rsidP="00E35A22">
      <w:pPr>
        <w:spacing w:before="0" w:beforeAutospacing="0" w:after="0" w:afterAutospacing="0"/>
        <w:ind w:firstLine="709"/>
        <w:rPr>
          <w:sz w:val="20"/>
          <w:szCs w:val="20"/>
        </w:rPr>
      </w:pPr>
      <w:r w:rsidRPr="00E35A22">
        <w:rPr>
          <w:sz w:val="20"/>
          <w:szCs w:val="20"/>
        </w:rPr>
        <w:t xml:space="preserve">Реестр студентов/ординаторов/аспирантов/ассистентов-стажеров https://www.mos.ru/karta-moskvicha/services-proverka-grazhdanina-v-reestre-studentov/ </w:t>
      </w:r>
    </w:p>
    <w:p w:rsidR="00E35A22" w:rsidRPr="00E35A22" w:rsidRDefault="00E35A22" w:rsidP="00E35A22">
      <w:pPr>
        <w:spacing w:before="0" w:beforeAutospacing="0" w:after="0" w:afterAutospacing="0"/>
        <w:ind w:firstLine="709"/>
        <w:rPr>
          <w:sz w:val="20"/>
          <w:szCs w:val="20"/>
        </w:rPr>
      </w:pPr>
      <w:r w:rsidRPr="00E35A22">
        <w:rPr>
          <w:sz w:val="20"/>
          <w:szCs w:val="20"/>
        </w:rPr>
        <w:t xml:space="preserve">Конституция РФ - http://www.constitution.ru/ </w:t>
      </w:r>
    </w:p>
    <w:p w:rsidR="00E35A22" w:rsidRPr="00E35A22" w:rsidRDefault="00E35A22" w:rsidP="00E35A22">
      <w:pPr>
        <w:spacing w:before="0" w:beforeAutospacing="0" w:after="0" w:afterAutospacing="0"/>
        <w:ind w:firstLine="709"/>
        <w:rPr>
          <w:sz w:val="20"/>
          <w:szCs w:val="20"/>
        </w:rPr>
      </w:pPr>
      <w:r w:rsidRPr="00E35A22">
        <w:rPr>
          <w:sz w:val="20"/>
          <w:szCs w:val="20"/>
        </w:rPr>
        <w:t>Общероссийская общественная организация «Ассоциация Юристов России» - http://www.alrf.ru/</w:t>
      </w:r>
    </w:p>
    <w:p w:rsidR="00E35A22" w:rsidRPr="00E35A22" w:rsidRDefault="00E35A22" w:rsidP="00E35A22">
      <w:pPr>
        <w:spacing w:before="0" w:beforeAutospacing="0" w:after="0" w:afterAutospacing="0"/>
        <w:ind w:firstLine="709"/>
        <w:rPr>
          <w:sz w:val="20"/>
          <w:szCs w:val="20"/>
        </w:rPr>
      </w:pPr>
      <w:r w:rsidRPr="00E35A22">
        <w:rPr>
          <w:sz w:val="20"/>
          <w:szCs w:val="20"/>
        </w:rPr>
        <w:t>Государственная Дума РФ- http://www.duma.gov.ru</w:t>
      </w:r>
    </w:p>
    <w:p w:rsidR="00E35A22" w:rsidRPr="00E35A22" w:rsidRDefault="00E35A22" w:rsidP="00E35A22">
      <w:pPr>
        <w:spacing w:before="0" w:beforeAutospacing="0" w:after="0" w:afterAutospacing="0"/>
        <w:ind w:firstLine="709"/>
        <w:rPr>
          <w:sz w:val="20"/>
          <w:szCs w:val="20"/>
        </w:rPr>
      </w:pPr>
      <w:r w:rsidRPr="00E35A22">
        <w:rPr>
          <w:sz w:val="20"/>
          <w:szCs w:val="20"/>
        </w:rPr>
        <w:t xml:space="preserve">Федеральная палата адвокатов- http://fparf.ru </w:t>
      </w:r>
    </w:p>
    <w:p w:rsidR="00E35A22" w:rsidRPr="00E35A22" w:rsidRDefault="00E35A22" w:rsidP="00E35A22">
      <w:pPr>
        <w:spacing w:before="0" w:beforeAutospacing="0" w:after="0" w:afterAutospacing="0"/>
        <w:ind w:firstLine="709"/>
        <w:rPr>
          <w:sz w:val="20"/>
          <w:szCs w:val="20"/>
        </w:rPr>
      </w:pPr>
      <w:r w:rsidRPr="00E35A22">
        <w:rPr>
          <w:sz w:val="20"/>
          <w:szCs w:val="20"/>
        </w:rPr>
        <w:t xml:space="preserve">Адвокатская палата города Москвы- http://www.advokatymoscow.ru </w:t>
      </w:r>
    </w:p>
    <w:p w:rsidR="00E35A22" w:rsidRPr="00E35A22" w:rsidRDefault="00E35A22" w:rsidP="00E35A22">
      <w:pPr>
        <w:spacing w:before="0" w:beforeAutospacing="0" w:after="0" w:afterAutospacing="0"/>
        <w:ind w:firstLine="709"/>
        <w:rPr>
          <w:sz w:val="20"/>
          <w:szCs w:val="20"/>
        </w:rPr>
      </w:pPr>
      <w:r w:rsidRPr="00E35A22">
        <w:rPr>
          <w:sz w:val="20"/>
          <w:szCs w:val="20"/>
        </w:rPr>
        <w:t xml:space="preserve">Конституционный суд РФ - http://www.ksrf.ru </w:t>
      </w:r>
    </w:p>
    <w:p w:rsidR="00E35A22" w:rsidRPr="00E35A22" w:rsidRDefault="00E35A22" w:rsidP="00E35A22">
      <w:pPr>
        <w:spacing w:before="0" w:beforeAutospacing="0" w:after="0" w:afterAutospacing="0"/>
        <w:ind w:firstLine="709"/>
        <w:rPr>
          <w:sz w:val="20"/>
          <w:szCs w:val="20"/>
        </w:rPr>
      </w:pPr>
      <w:r w:rsidRPr="00E35A22">
        <w:rPr>
          <w:sz w:val="20"/>
          <w:szCs w:val="20"/>
        </w:rPr>
        <w:t>Верховный Суд Российской Федерации - http://www.vsrf.ru</w:t>
      </w:r>
    </w:p>
    <w:p w:rsidR="00E35A22" w:rsidRPr="00E35A22" w:rsidRDefault="00E35A22" w:rsidP="00E35A22">
      <w:pPr>
        <w:spacing w:before="0" w:beforeAutospacing="0" w:after="0" w:afterAutospacing="0"/>
        <w:ind w:firstLine="709"/>
        <w:rPr>
          <w:sz w:val="20"/>
          <w:szCs w:val="20"/>
        </w:rPr>
      </w:pPr>
      <w:r w:rsidRPr="00E35A22">
        <w:rPr>
          <w:sz w:val="20"/>
          <w:szCs w:val="20"/>
        </w:rPr>
        <w:t xml:space="preserve">Федеральные Арбитражные Суды Российской Федерации - http://www.arbitr.ru </w:t>
      </w:r>
    </w:p>
    <w:p w:rsidR="00E35A22" w:rsidRPr="00E35A22" w:rsidRDefault="00E35A22" w:rsidP="00E35A22">
      <w:pPr>
        <w:spacing w:before="0" w:beforeAutospacing="0" w:after="0" w:afterAutospacing="0"/>
        <w:ind w:firstLine="709"/>
        <w:rPr>
          <w:sz w:val="20"/>
          <w:szCs w:val="20"/>
        </w:rPr>
      </w:pPr>
      <w:r w:rsidRPr="00E35A22">
        <w:rPr>
          <w:sz w:val="20"/>
          <w:szCs w:val="20"/>
        </w:rPr>
        <w:t>Федеральная служба по труду и занятости (</w:t>
      </w:r>
      <w:proofErr w:type="spellStart"/>
      <w:r w:rsidRPr="00E35A22">
        <w:rPr>
          <w:sz w:val="20"/>
          <w:szCs w:val="20"/>
        </w:rPr>
        <w:t>Роструд</w:t>
      </w:r>
      <w:proofErr w:type="spellEnd"/>
      <w:r w:rsidRPr="00E35A22">
        <w:rPr>
          <w:sz w:val="20"/>
          <w:szCs w:val="20"/>
        </w:rPr>
        <w:t xml:space="preserve">) - www.rostrud.ru </w:t>
      </w:r>
    </w:p>
    <w:p w:rsidR="00E35A22" w:rsidRPr="00E35A22" w:rsidRDefault="00E35A22" w:rsidP="00E35A22">
      <w:pPr>
        <w:spacing w:before="0" w:beforeAutospacing="0" w:after="0" w:afterAutospacing="0"/>
        <w:ind w:firstLine="709"/>
        <w:rPr>
          <w:sz w:val="20"/>
          <w:szCs w:val="20"/>
        </w:rPr>
      </w:pPr>
      <w:r w:rsidRPr="00E35A22">
        <w:rPr>
          <w:sz w:val="20"/>
          <w:szCs w:val="20"/>
        </w:rPr>
        <w:t xml:space="preserve">Федерация независимых профсоюзов России - http://www.finpr.ru </w:t>
      </w:r>
    </w:p>
    <w:p w:rsidR="00E35A22" w:rsidRPr="00E35A22" w:rsidRDefault="00E35A22" w:rsidP="00E35A22">
      <w:pPr>
        <w:spacing w:before="0" w:beforeAutospacing="0" w:after="0" w:afterAutospacing="0"/>
        <w:ind w:firstLine="709"/>
        <w:rPr>
          <w:sz w:val="20"/>
          <w:szCs w:val="20"/>
        </w:rPr>
      </w:pPr>
      <w:r w:rsidRPr="00E35A22">
        <w:rPr>
          <w:sz w:val="20"/>
          <w:szCs w:val="20"/>
        </w:rPr>
        <w:t>Пенсионный фонд Российской Федерации - http://www.p</w:t>
      </w:r>
      <w:r>
        <w:rPr>
          <w:sz w:val="20"/>
          <w:szCs w:val="20"/>
        </w:rPr>
        <w:t xml:space="preserve">frf.ru </w:t>
      </w:r>
    </w:p>
    <w:p w:rsidR="00E35A22" w:rsidRPr="00E35A22" w:rsidRDefault="00E35A22" w:rsidP="00E35A22">
      <w:pPr>
        <w:spacing w:before="0" w:beforeAutospacing="0" w:after="0" w:afterAutospacing="0"/>
        <w:ind w:firstLine="709"/>
        <w:rPr>
          <w:sz w:val="20"/>
          <w:szCs w:val="20"/>
        </w:rPr>
      </w:pPr>
      <w:r w:rsidRPr="00E35A22">
        <w:rPr>
          <w:sz w:val="20"/>
          <w:szCs w:val="20"/>
        </w:rPr>
        <w:t>Научная электронная</w:t>
      </w:r>
      <w:r>
        <w:rPr>
          <w:sz w:val="20"/>
          <w:szCs w:val="20"/>
        </w:rPr>
        <w:t xml:space="preserve"> библиотека. http://elibrary.ru</w:t>
      </w:r>
    </w:p>
    <w:p w:rsidR="00E35A22" w:rsidRPr="00E35A22" w:rsidRDefault="00E35A22" w:rsidP="00E35A22">
      <w:pPr>
        <w:spacing w:before="0" w:beforeAutospacing="0" w:after="0" w:afterAutospacing="0"/>
        <w:ind w:firstLine="709"/>
        <w:rPr>
          <w:sz w:val="20"/>
          <w:szCs w:val="20"/>
        </w:rPr>
      </w:pPr>
      <w:r w:rsidRPr="00E35A22">
        <w:rPr>
          <w:sz w:val="20"/>
          <w:szCs w:val="20"/>
        </w:rPr>
        <w:t>Электронно-библиотечная си</w:t>
      </w:r>
      <w:r>
        <w:rPr>
          <w:sz w:val="20"/>
          <w:szCs w:val="20"/>
        </w:rPr>
        <w:t xml:space="preserve">стема </w:t>
      </w:r>
      <w:proofErr w:type="spellStart"/>
      <w:r>
        <w:rPr>
          <w:sz w:val="20"/>
          <w:szCs w:val="20"/>
        </w:rPr>
        <w:t>IPRbooks</w:t>
      </w:r>
      <w:proofErr w:type="spellEnd"/>
      <w:r>
        <w:rPr>
          <w:sz w:val="20"/>
          <w:szCs w:val="20"/>
        </w:rPr>
        <w:t xml:space="preserve"> (ЭБС </w:t>
      </w:r>
      <w:proofErr w:type="spellStart"/>
      <w:r>
        <w:rPr>
          <w:sz w:val="20"/>
          <w:szCs w:val="20"/>
        </w:rPr>
        <w:t>IPRbooks</w:t>
      </w:r>
      <w:proofErr w:type="spellEnd"/>
      <w:r>
        <w:rPr>
          <w:sz w:val="20"/>
          <w:szCs w:val="20"/>
        </w:rPr>
        <w:t xml:space="preserve">) – </w:t>
      </w:r>
      <w:r w:rsidRPr="00E35A22">
        <w:rPr>
          <w:sz w:val="20"/>
          <w:szCs w:val="20"/>
        </w:rPr>
        <w:t>электронная биб</w:t>
      </w:r>
      <w:r>
        <w:rPr>
          <w:sz w:val="20"/>
          <w:szCs w:val="20"/>
        </w:rPr>
        <w:t>лиотека по всем отраслям знаний http://www.iprbookshop.ru</w:t>
      </w:r>
    </w:p>
    <w:p w:rsidR="00E35A22" w:rsidRPr="00E35A22" w:rsidRDefault="00E35A22" w:rsidP="00E35A22">
      <w:pPr>
        <w:spacing w:before="0" w:beforeAutospacing="0" w:after="0" w:afterAutospacing="0"/>
        <w:ind w:firstLine="709"/>
        <w:rPr>
          <w:i/>
          <w:sz w:val="20"/>
          <w:szCs w:val="20"/>
        </w:rPr>
      </w:pPr>
      <w:r w:rsidRPr="00E35A22">
        <w:rPr>
          <w:i/>
          <w:sz w:val="20"/>
          <w:szCs w:val="20"/>
        </w:rPr>
        <w:t>Информационные справочные системы:</w:t>
      </w:r>
    </w:p>
    <w:p w:rsidR="00BB03D7" w:rsidRPr="00BB03D7" w:rsidRDefault="00BB03D7" w:rsidP="00BB03D7">
      <w:pPr>
        <w:pStyle w:val="affffffffff0"/>
        <w:numPr>
          <w:ilvl w:val="0"/>
          <w:numId w:val="54"/>
        </w:numPr>
        <w:spacing w:before="0" w:beforeAutospacing="0" w:after="0" w:afterAutospacing="0"/>
        <w:ind w:left="993" w:hanging="284"/>
        <w:rPr>
          <w:rFonts w:ascii="Times New Roman" w:eastAsia="Calibri" w:hAnsi="Times New Roman" w:cs="Times New Roman"/>
          <w:sz w:val="20"/>
          <w:szCs w:val="20"/>
          <w:lang w:eastAsia="ru-RU"/>
        </w:rPr>
      </w:pPr>
      <w:r w:rsidRPr="00BB03D7">
        <w:rPr>
          <w:rFonts w:ascii="Times New Roman" w:eastAsia="Calibri" w:hAnsi="Times New Roman" w:cs="Times New Roman"/>
          <w:sz w:val="20"/>
          <w:szCs w:val="20"/>
          <w:lang w:eastAsia="ru-RU"/>
        </w:rPr>
        <w:t xml:space="preserve">Справочно-правовая система «Гарант»; </w:t>
      </w:r>
    </w:p>
    <w:p w:rsidR="00841522" w:rsidRPr="00E35A22" w:rsidRDefault="00BB03D7" w:rsidP="00BB03D7">
      <w:pPr>
        <w:pStyle w:val="affffffffff0"/>
        <w:numPr>
          <w:ilvl w:val="0"/>
          <w:numId w:val="54"/>
        </w:numPr>
        <w:spacing w:before="0" w:beforeAutospacing="0" w:after="0" w:afterAutospacing="0"/>
        <w:ind w:left="993" w:hanging="284"/>
        <w:rPr>
          <w:rFonts w:ascii="Times New Roman" w:eastAsia="Calibri" w:hAnsi="Times New Roman" w:cs="Times New Roman"/>
          <w:sz w:val="20"/>
          <w:szCs w:val="20"/>
          <w:lang w:eastAsia="ru-RU"/>
        </w:rPr>
      </w:pPr>
      <w:r w:rsidRPr="00BB03D7">
        <w:rPr>
          <w:rFonts w:ascii="Times New Roman" w:eastAsia="Calibri" w:hAnsi="Times New Roman" w:cs="Times New Roman"/>
          <w:sz w:val="20"/>
          <w:szCs w:val="20"/>
          <w:lang w:eastAsia="ru-RU"/>
        </w:rPr>
        <w:t>Справочно-правовая система «Консультант Плюс».</w:t>
      </w:r>
    </w:p>
    <w:sectPr w:rsidR="00841522" w:rsidRPr="00E35A22"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6035A26"/>
    <w:multiLevelType w:val="multilevel"/>
    <w:tmpl w:val="06035A26"/>
    <w:lvl w:ilvl="0">
      <w:start w:val="1"/>
      <w:numFmt w:val="decimal"/>
      <w:lvlText w:val="%1."/>
      <w:lvlJc w:val="left"/>
      <w:pPr>
        <w:tabs>
          <w:tab w:val="num" w:pos="454"/>
        </w:tabs>
        <w:ind w:left="454" w:hanging="454"/>
      </w:pPr>
      <w:rPr>
        <w:rFonts w:hint="default"/>
        <w:b w:val="0"/>
      </w:rPr>
    </w:lvl>
    <w:lvl w:ilvl="1">
      <w:start w:val="3"/>
      <w:numFmt w:val="decimal"/>
      <w:isLgl/>
      <w:lvlText w:val="%1.%2."/>
      <w:lvlJc w:val="left"/>
      <w:pPr>
        <w:ind w:left="1040" w:hanging="360"/>
      </w:pPr>
      <w:rPr>
        <w:rFonts w:hint="default"/>
      </w:rPr>
    </w:lvl>
    <w:lvl w:ilvl="2">
      <w:start w:val="1"/>
      <w:numFmt w:val="decimal"/>
      <w:isLgl/>
      <w:lvlText w:val="%1.%2.%3."/>
      <w:lvlJc w:val="left"/>
      <w:pPr>
        <w:ind w:left="2080" w:hanging="720"/>
      </w:pPr>
      <w:rPr>
        <w:rFonts w:hint="default"/>
      </w:rPr>
    </w:lvl>
    <w:lvl w:ilvl="3">
      <w:start w:val="1"/>
      <w:numFmt w:val="decimal"/>
      <w:isLgl/>
      <w:lvlText w:val="%1.%2.%3.%4."/>
      <w:lvlJc w:val="left"/>
      <w:pPr>
        <w:ind w:left="2760" w:hanging="720"/>
      </w:pPr>
      <w:rPr>
        <w:rFonts w:hint="default"/>
      </w:rPr>
    </w:lvl>
    <w:lvl w:ilvl="4">
      <w:start w:val="1"/>
      <w:numFmt w:val="decimal"/>
      <w:isLgl/>
      <w:lvlText w:val="%1.%2.%3.%4.%5."/>
      <w:lvlJc w:val="left"/>
      <w:pPr>
        <w:ind w:left="3800" w:hanging="1080"/>
      </w:pPr>
      <w:rPr>
        <w:rFonts w:hint="default"/>
      </w:rPr>
    </w:lvl>
    <w:lvl w:ilvl="5">
      <w:start w:val="1"/>
      <w:numFmt w:val="decimal"/>
      <w:isLgl/>
      <w:lvlText w:val="%1.%2.%3.%4.%5.%6."/>
      <w:lvlJc w:val="left"/>
      <w:pPr>
        <w:ind w:left="4480" w:hanging="1080"/>
      </w:pPr>
      <w:rPr>
        <w:rFonts w:hint="default"/>
      </w:rPr>
    </w:lvl>
    <w:lvl w:ilvl="6">
      <w:start w:val="1"/>
      <w:numFmt w:val="decimal"/>
      <w:isLgl/>
      <w:lvlText w:val="%1.%2.%3.%4.%5.%6.%7."/>
      <w:lvlJc w:val="left"/>
      <w:pPr>
        <w:ind w:left="5160" w:hanging="1080"/>
      </w:pPr>
      <w:rPr>
        <w:rFonts w:hint="default"/>
      </w:rPr>
    </w:lvl>
    <w:lvl w:ilvl="7">
      <w:start w:val="1"/>
      <w:numFmt w:val="decimal"/>
      <w:isLgl/>
      <w:lvlText w:val="%1.%2.%3.%4.%5.%6.%7.%8."/>
      <w:lvlJc w:val="left"/>
      <w:pPr>
        <w:ind w:left="6200" w:hanging="1440"/>
      </w:pPr>
      <w:rPr>
        <w:rFonts w:hint="default"/>
      </w:rPr>
    </w:lvl>
    <w:lvl w:ilvl="8">
      <w:start w:val="1"/>
      <w:numFmt w:val="decimal"/>
      <w:isLgl/>
      <w:lvlText w:val="%1.%2.%3.%4.%5.%6.%7.%8.%9."/>
      <w:lvlJc w:val="left"/>
      <w:pPr>
        <w:ind w:left="6880" w:hanging="1440"/>
      </w:pPr>
      <w:rPr>
        <w:rFonts w:hint="default"/>
      </w:rPr>
    </w:lvl>
  </w:abstractNum>
  <w:abstractNum w:abstractNumId="12" w15:restartNumberingAfterBreak="0">
    <w:nsid w:val="07C94ED6"/>
    <w:multiLevelType w:val="multilevel"/>
    <w:tmpl w:val="07C94ED6"/>
    <w:lvl w:ilvl="0">
      <w:start w:val="1"/>
      <w:numFmt w:val="bullet"/>
      <w:lvlText w:val=""/>
      <w:lvlJc w:val="left"/>
      <w:pPr>
        <w:tabs>
          <w:tab w:val="num" w:pos="1320"/>
        </w:tabs>
        <w:ind w:left="1320" w:hanging="360"/>
      </w:pPr>
      <w:rPr>
        <w:rFonts w:ascii="Symbol" w:hAnsi="Symbol" w:hint="default"/>
        <w:color w:val="auto"/>
      </w:rPr>
    </w:lvl>
    <w:lvl w:ilvl="1">
      <w:start w:val="1"/>
      <w:numFmt w:val="bullet"/>
      <w:lvlText w:val="o"/>
      <w:lvlJc w:val="left"/>
      <w:pPr>
        <w:tabs>
          <w:tab w:val="num" w:pos="2040"/>
        </w:tabs>
        <w:ind w:left="2040" w:hanging="360"/>
      </w:pPr>
      <w:rPr>
        <w:rFonts w:ascii="Courier New" w:hAnsi="Courier New" w:cs="Courier New" w:hint="default"/>
      </w:rPr>
    </w:lvl>
    <w:lvl w:ilvl="2">
      <w:start w:val="1"/>
      <w:numFmt w:val="bullet"/>
      <w:lvlText w:val=""/>
      <w:lvlJc w:val="left"/>
      <w:pPr>
        <w:tabs>
          <w:tab w:val="num" w:pos="2760"/>
        </w:tabs>
        <w:ind w:left="2760" w:hanging="360"/>
      </w:pPr>
      <w:rPr>
        <w:rFonts w:ascii="Wingdings" w:hAnsi="Wingdings" w:hint="default"/>
      </w:rPr>
    </w:lvl>
    <w:lvl w:ilvl="3">
      <w:start w:val="1"/>
      <w:numFmt w:val="bullet"/>
      <w:lvlText w:val=""/>
      <w:lvlJc w:val="left"/>
      <w:pPr>
        <w:tabs>
          <w:tab w:val="num" w:pos="3480"/>
        </w:tabs>
        <w:ind w:left="3480" w:hanging="360"/>
      </w:pPr>
      <w:rPr>
        <w:rFonts w:ascii="Symbol" w:hAnsi="Symbol" w:hint="default"/>
      </w:rPr>
    </w:lvl>
    <w:lvl w:ilvl="4">
      <w:start w:val="1"/>
      <w:numFmt w:val="bullet"/>
      <w:lvlText w:val="o"/>
      <w:lvlJc w:val="left"/>
      <w:pPr>
        <w:tabs>
          <w:tab w:val="num" w:pos="4200"/>
        </w:tabs>
        <w:ind w:left="4200" w:hanging="360"/>
      </w:pPr>
      <w:rPr>
        <w:rFonts w:ascii="Courier New" w:hAnsi="Courier New" w:cs="Courier New" w:hint="default"/>
      </w:rPr>
    </w:lvl>
    <w:lvl w:ilvl="5">
      <w:start w:val="1"/>
      <w:numFmt w:val="bullet"/>
      <w:lvlText w:val=""/>
      <w:lvlJc w:val="left"/>
      <w:pPr>
        <w:tabs>
          <w:tab w:val="num" w:pos="4920"/>
        </w:tabs>
        <w:ind w:left="4920" w:hanging="360"/>
      </w:pPr>
      <w:rPr>
        <w:rFonts w:ascii="Wingdings" w:hAnsi="Wingdings" w:hint="default"/>
      </w:rPr>
    </w:lvl>
    <w:lvl w:ilvl="6">
      <w:start w:val="1"/>
      <w:numFmt w:val="bullet"/>
      <w:lvlText w:val=""/>
      <w:lvlJc w:val="left"/>
      <w:pPr>
        <w:tabs>
          <w:tab w:val="num" w:pos="5640"/>
        </w:tabs>
        <w:ind w:left="5640" w:hanging="360"/>
      </w:pPr>
      <w:rPr>
        <w:rFonts w:ascii="Symbol" w:hAnsi="Symbol" w:hint="default"/>
      </w:rPr>
    </w:lvl>
    <w:lvl w:ilvl="7">
      <w:start w:val="1"/>
      <w:numFmt w:val="bullet"/>
      <w:lvlText w:val="o"/>
      <w:lvlJc w:val="left"/>
      <w:pPr>
        <w:tabs>
          <w:tab w:val="num" w:pos="6360"/>
        </w:tabs>
        <w:ind w:left="6360" w:hanging="360"/>
      </w:pPr>
      <w:rPr>
        <w:rFonts w:ascii="Courier New" w:hAnsi="Courier New" w:cs="Courier New" w:hint="default"/>
      </w:rPr>
    </w:lvl>
    <w:lvl w:ilvl="8">
      <w:start w:val="1"/>
      <w:numFmt w:val="bullet"/>
      <w:lvlText w:val=""/>
      <w:lvlJc w:val="left"/>
      <w:pPr>
        <w:tabs>
          <w:tab w:val="num" w:pos="7080"/>
        </w:tabs>
        <w:ind w:left="7080" w:hanging="360"/>
      </w:pPr>
      <w:rPr>
        <w:rFonts w:ascii="Wingdings" w:hAnsi="Wingdings" w:hint="default"/>
      </w:rPr>
    </w:lvl>
  </w:abstractNum>
  <w:abstractNum w:abstractNumId="13"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0BAF5F56"/>
    <w:multiLevelType w:val="multilevel"/>
    <w:tmpl w:val="0BAF5F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6"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7" w15:restartNumberingAfterBreak="0">
    <w:nsid w:val="11BD3A44"/>
    <w:multiLevelType w:val="multilevel"/>
    <w:tmpl w:val="11BD3A44"/>
    <w:lvl w:ilvl="0">
      <w:start w:val="1"/>
      <w:numFmt w:val="decimal"/>
      <w:lvlText w:val="%1."/>
      <w:lvlJc w:val="left"/>
      <w:pPr>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9"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0"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2"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6"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1E5972CF"/>
    <w:multiLevelType w:val="hybridMultilevel"/>
    <w:tmpl w:val="C04844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230B07AF"/>
    <w:multiLevelType w:val="multilevel"/>
    <w:tmpl w:val="230B07AF"/>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31" w15:restartNumberingAfterBreak="0">
    <w:nsid w:val="23CB6826"/>
    <w:multiLevelType w:val="multilevel"/>
    <w:tmpl w:val="23CB6826"/>
    <w:lvl w:ilvl="0">
      <w:start w:val="1"/>
      <w:numFmt w:val="decimal"/>
      <w:lvlText w:val="%1."/>
      <w:lvlJc w:val="left"/>
      <w:pPr>
        <w:tabs>
          <w:tab w:val="num" w:pos="1429"/>
        </w:tabs>
        <w:ind w:left="1429" w:hanging="360"/>
      </w:pPr>
      <w:rPr>
        <w:rFonts w:ascii="Times New Roman" w:eastAsia="Calibri" w:hAnsi="Times New Roman" w:cs="Times New Roman"/>
        <w:b w:val="0"/>
        <w:i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2"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5" w15:restartNumberingAfterBreak="0">
    <w:nsid w:val="2DEF5619"/>
    <w:multiLevelType w:val="multilevel"/>
    <w:tmpl w:val="2DEF5619"/>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6" w15:restartNumberingAfterBreak="0">
    <w:nsid w:val="2E3C6A14"/>
    <w:multiLevelType w:val="multilevel"/>
    <w:tmpl w:val="46340397"/>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2F087B49"/>
    <w:multiLevelType w:val="multilevel"/>
    <w:tmpl w:val="2F087B49"/>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0"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1"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6"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7"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8"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4248186A"/>
    <w:multiLevelType w:val="multilevel"/>
    <w:tmpl w:val="46340397"/>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1"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2"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3"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4505123A"/>
    <w:multiLevelType w:val="hybridMultilevel"/>
    <w:tmpl w:val="08ACEC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6"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7" w15:restartNumberingAfterBreak="0">
    <w:nsid w:val="50C42DA8"/>
    <w:multiLevelType w:val="multilevel"/>
    <w:tmpl w:val="46340397"/>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51044016"/>
    <w:multiLevelType w:val="multilevel"/>
    <w:tmpl w:val="510440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0"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1" w15:restartNumberingAfterBreak="0">
    <w:nsid w:val="580036AE"/>
    <w:multiLevelType w:val="multilevel"/>
    <w:tmpl w:val="580036A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3"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4"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5" w15:restartNumberingAfterBreak="0">
    <w:nsid w:val="64206CAB"/>
    <w:multiLevelType w:val="multilevel"/>
    <w:tmpl w:val="64206CAB"/>
    <w:lvl w:ilvl="0">
      <w:start w:val="5"/>
      <w:numFmt w:val="decimal"/>
      <w:lvlText w:val="%1"/>
      <w:lvlJc w:val="left"/>
      <w:pPr>
        <w:ind w:left="405" w:hanging="405"/>
      </w:pPr>
      <w:rPr>
        <w:rFonts w:hint="default"/>
      </w:rPr>
    </w:lvl>
    <w:lvl w:ilvl="1">
      <w:start w:val="2"/>
      <w:numFmt w:val="decimal"/>
      <w:lvlText w:val="%1.%2"/>
      <w:lvlJc w:val="left"/>
      <w:pPr>
        <w:ind w:left="688" w:hanging="40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6"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7"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8" w15:restartNumberingAfterBreak="0">
    <w:nsid w:val="6B38034B"/>
    <w:multiLevelType w:val="multilevel"/>
    <w:tmpl w:val="6B38034B"/>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9"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0"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1" w15:restartNumberingAfterBreak="0">
    <w:nsid w:val="6ECD0D2E"/>
    <w:multiLevelType w:val="hybridMultilevel"/>
    <w:tmpl w:val="C04844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3"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4"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5"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4855893"/>
    <w:multiLevelType w:val="multilevel"/>
    <w:tmpl w:val="74855893"/>
    <w:lvl w:ilvl="0">
      <w:start w:val="1"/>
      <w:numFmt w:val="decimal"/>
      <w:lvlText w:val="%1."/>
      <w:lvlJc w:val="left"/>
      <w:pPr>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7"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8"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9"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0"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6"/>
  </w:num>
  <w:num w:numId="9">
    <w:abstractNumId w:val="23"/>
    <w:lvlOverride w:ilvl="0">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7"/>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2"/>
  </w:num>
  <w:num w:numId="15">
    <w:abstractNumId w:val="63"/>
  </w:num>
  <w:num w:numId="16">
    <w:abstractNumId w:val="40"/>
  </w:num>
  <w:num w:numId="17">
    <w:abstractNumId w:val="66"/>
  </w:num>
  <w:num w:numId="18">
    <w:abstractNumId w:val="73"/>
  </w:num>
  <w:num w:numId="19">
    <w:abstractNumId w:val="67"/>
  </w:num>
  <w:num w:numId="20">
    <w:abstractNumId w:val="9"/>
  </w:num>
  <w:num w:numId="21">
    <w:abstractNumId w:val="13"/>
  </w:num>
  <w:num w:numId="22">
    <w:abstractNumId w:val="18"/>
  </w:num>
  <w:num w:numId="23">
    <w:abstractNumId w:val="21"/>
  </w:num>
  <w:num w:numId="24">
    <w:abstractNumId w:val="24"/>
  </w:num>
  <w:num w:numId="25">
    <w:abstractNumId w:val="26"/>
  </w:num>
  <w:num w:numId="26">
    <w:abstractNumId w:val="38"/>
  </w:num>
  <w:num w:numId="27">
    <w:abstractNumId w:val="45"/>
  </w:num>
  <w:num w:numId="28">
    <w:abstractNumId w:val="46"/>
  </w:num>
  <w:num w:numId="29">
    <w:abstractNumId w:val="51"/>
  </w:num>
  <w:num w:numId="30">
    <w:abstractNumId w:val="52"/>
  </w:num>
  <w:num w:numId="31">
    <w:abstractNumId w:val="60"/>
  </w:num>
  <w:num w:numId="32">
    <w:abstractNumId w:val="62"/>
  </w:num>
  <w:num w:numId="33">
    <w:abstractNumId w:val="70"/>
  </w:num>
  <w:num w:numId="34">
    <w:abstractNumId w:val="74"/>
  </w:num>
  <w:num w:numId="35">
    <w:abstractNumId w:val="79"/>
  </w:num>
  <w:num w:numId="36">
    <w:abstractNumId w:val="80"/>
  </w:num>
  <w:num w:numId="37">
    <w:abstractNumId w:val="59"/>
  </w:num>
  <w:num w:numId="38">
    <w:abstractNumId w:val="50"/>
  </w:num>
  <w:num w:numId="39">
    <w:abstractNumId w:val="10"/>
  </w:num>
  <w:num w:numId="40">
    <w:abstractNumId w:val="8"/>
  </w:num>
  <w:num w:numId="41">
    <w:abstractNumId w:val="47"/>
  </w:num>
  <w:num w:numId="42">
    <w:abstractNumId w:val="39"/>
  </w:num>
  <w:num w:numId="43">
    <w:abstractNumId w:val="48"/>
  </w:num>
  <w:num w:numId="44">
    <w:abstractNumId w:val="44"/>
  </w:num>
  <w:num w:numId="45">
    <w:abstractNumId w:val="15"/>
  </w:num>
  <w:num w:numId="46">
    <w:abstractNumId w:val="27"/>
  </w:num>
  <w:num w:numId="47">
    <w:abstractNumId w:val="53"/>
  </w:num>
  <w:num w:numId="48">
    <w:abstractNumId w:val="16"/>
  </w:num>
  <w:num w:numId="49">
    <w:abstractNumId w:val="43"/>
  </w:num>
  <w:num w:numId="50">
    <w:abstractNumId w:val="41"/>
  </w:num>
  <w:num w:numId="51">
    <w:abstractNumId w:val="33"/>
  </w:num>
  <w:num w:numId="52">
    <w:abstractNumId w:val="34"/>
  </w:num>
  <w:num w:numId="53">
    <w:abstractNumId w:val="29"/>
  </w:num>
  <w:num w:numId="54">
    <w:abstractNumId w:val="54"/>
  </w:num>
  <w:num w:numId="55">
    <w:abstractNumId w:val="6"/>
  </w:num>
  <w:num w:numId="56">
    <w:abstractNumId w:val="20"/>
  </w:num>
  <w:num w:numId="57">
    <w:abstractNumId w:val="22"/>
  </w:num>
  <w:num w:numId="58">
    <w:abstractNumId w:val="23"/>
  </w:num>
  <w:num w:numId="59">
    <w:abstractNumId w:val="55"/>
  </w:num>
  <w:num w:numId="60">
    <w:abstractNumId w:val="64"/>
  </w:num>
  <w:num w:numId="61">
    <w:abstractNumId w:val="78"/>
  </w:num>
  <w:num w:numId="62">
    <w:abstractNumId w:val="72"/>
  </w:num>
  <w:num w:numId="63">
    <w:abstractNumId w:val="42"/>
  </w:num>
  <w:num w:numId="64">
    <w:abstractNumId w:val="7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2"/>
  </w:num>
  <w:num w:numId="68">
    <w:abstractNumId w:val="65"/>
  </w:num>
  <w:num w:numId="69">
    <w:abstractNumId w:val="11"/>
  </w:num>
  <w:num w:numId="70">
    <w:abstractNumId w:val="30"/>
  </w:num>
  <w:num w:numId="71">
    <w:abstractNumId w:val="58"/>
  </w:num>
  <w:num w:numId="72">
    <w:abstractNumId w:val="17"/>
  </w:num>
  <w:num w:numId="73">
    <w:abstractNumId w:val="76"/>
  </w:num>
  <w:num w:numId="74">
    <w:abstractNumId w:val="31"/>
  </w:num>
  <w:num w:numId="75">
    <w:abstractNumId w:val="37"/>
  </w:num>
  <w:num w:numId="76">
    <w:abstractNumId w:val="14"/>
  </w:num>
  <w:num w:numId="77">
    <w:abstractNumId w:val="61"/>
  </w:num>
  <w:num w:numId="78">
    <w:abstractNumId w:val="35"/>
  </w:num>
  <w:num w:numId="79">
    <w:abstractNumId w:val="68"/>
  </w:num>
  <w:num w:numId="80">
    <w:abstractNumId w:val="57"/>
  </w:num>
  <w:num w:numId="81">
    <w:abstractNumId w:val="36"/>
  </w:num>
  <w:num w:numId="82">
    <w:abstractNumId w:val="49"/>
  </w:num>
  <w:num w:numId="83">
    <w:abstractNumId w:val="71"/>
  </w:num>
  <w:num w:numId="84">
    <w:abstractNumId w:val="2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345A1"/>
    <w:rsid w:val="00063455"/>
    <w:rsid w:val="0006796B"/>
    <w:rsid w:val="00077FC3"/>
    <w:rsid w:val="000C3DB2"/>
    <w:rsid w:val="00104240"/>
    <w:rsid w:val="00133728"/>
    <w:rsid w:val="001E775D"/>
    <w:rsid w:val="001F5317"/>
    <w:rsid w:val="002466FE"/>
    <w:rsid w:val="002876B0"/>
    <w:rsid w:val="002908BA"/>
    <w:rsid w:val="00297BC5"/>
    <w:rsid w:val="002E660F"/>
    <w:rsid w:val="00363783"/>
    <w:rsid w:val="0037351D"/>
    <w:rsid w:val="003754E6"/>
    <w:rsid w:val="003F0C35"/>
    <w:rsid w:val="003F48E2"/>
    <w:rsid w:val="0043448A"/>
    <w:rsid w:val="00435998"/>
    <w:rsid w:val="00483BDD"/>
    <w:rsid w:val="004C5D7C"/>
    <w:rsid w:val="004E4FF8"/>
    <w:rsid w:val="005101C0"/>
    <w:rsid w:val="005114D7"/>
    <w:rsid w:val="00513D00"/>
    <w:rsid w:val="005260DA"/>
    <w:rsid w:val="005B69D2"/>
    <w:rsid w:val="0061043F"/>
    <w:rsid w:val="006558AB"/>
    <w:rsid w:val="00656F63"/>
    <w:rsid w:val="00702859"/>
    <w:rsid w:val="00711FFC"/>
    <w:rsid w:val="00714E68"/>
    <w:rsid w:val="00741091"/>
    <w:rsid w:val="007663B6"/>
    <w:rsid w:val="007E0563"/>
    <w:rsid w:val="007F1255"/>
    <w:rsid w:val="00841522"/>
    <w:rsid w:val="00851BE6"/>
    <w:rsid w:val="00857814"/>
    <w:rsid w:val="0087606B"/>
    <w:rsid w:val="00896E3C"/>
    <w:rsid w:val="008C5BB4"/>
    <w:rsid w:val="00923FFC"/>
    <w:rsid w:val="00970959"/>
    <w:rsid w:val="00986055"/>
    <w:rsid w:val="00A37989"/>
    <w:rsid w:val="00A51A4B"/>
    <w:rsid w:val="00A76440"/>
    <w:rsid w:val="00AC296B"/>
    <w:rsid w:val="00AF6DBA"/>
    <w:rsid w:val="00B811EE"/>
    <w:rsid w:val="00BB03D7"/>
    <w:rsid w:val="00BC75CD"/>
    <w:rsid w:val="00BD5FB9"/>
    <w:rsid w:val="00C65BB4"/>
    <w:rsid w:val="00C70737"/>
    <w:rsid w:val="00C83263"/>
    <w:rsid w:val="00CA6F83"/>
    <w:rsid w:val="00CB468F"/>
    <w:rsid w:val="00CB6A3E"/>
    <w:rsid w:val="00CF27E1"/>
    <w:rsid w:val="00D02ACF"/>
    <w:rsid w:val="00D93A33"/>
    <w:rsid w:val="00DC01BD"/>
    <w:rsid w:val="00E158EC"/>
    <w:rsid w:val="00E21939"/>
    <w:rsid w:val="00E35A22"/>
    <w:rsid w:val="00E70D4B"/>
    <w:rsid w:val="00E771D6"/>
    <w:rsid w:val="00ED1E09"/>
    <w:rsid w:val="00F231D8"/>
    <w:rsid w:val="00F25FD5"/>
    <w:rsid w:val="00F3023E"/>
    <w:rsid w:val="00FC4534"/>
    <w:rsid w:val="00FE0E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A3C090C"/>
  <w15:docId w15:val="{8F756380-407E-46B4-A9E8-4A4DCC1A5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iPriority="0"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uiPriority w:val="99"/>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uiPriority w:val="99"/>
    <w:qFormat/>
    <w:rsid w:val="00986055"/>
    <w:pPr>
      <w:keepNext/>
      <w:spacing w:before="240" w:beforeAutospacing="0" w:after="60" w:afterAutospacing="0"/>
      <w:outlineLvl w:val="3"/>
    </w:pPr>
    <w:rPr>
      <w:b/>
      <w:sz w:val="28"/>
      <w:szCs w:val="20"/>
    </w:rPr>
  </w:style>
  <w:style w:type="paragraph" w:styleId="52">
    <w:name w:val="heading 5"/>
    <w:basedOn w:val="a8"/>
    <w:next w:val="a8"/>
    <w:link w:val="53"/>
    <w:uiPriority w:val="99"/>
    <w:qFormat/>
    <w:rsid w:val="00986055"/>
    <w:pPr>
      <w:spacing w:before="240" w:beforeAutospacing="0" w:after="60" w:afterAutospacing="0"/>
      <w:outlineLvl w:val="4"/>
    </w:pPr>
    <w:rPr>
      <w:b/>
      <w:i/>
      <w:sz w:val="26"/>
      <w:szCs w:val="20"/>
    </w:rPr>
  </w:style>
  <w:style w:type="paragraph" w:styleId="6">
    <w:name w:val="heading 6"/>
    <w:basedOn w:val="a8"/>
    <w:next w:val="a8"/>
    <w:link w:val="60"/>
    <w:uiPriority w:val="99"/>
    <w:qFormat/>
    <w:rsid w:val="00986055"/>
    <w:pPr>
      <w:spacing w:before="240" w:beforeAutospacing="0" w:after="60" w:afterAutospacing="0"/>
      <w:outlineLvl w:val="5"/>
    </w:pPr>
    <w:rPr>
      <w:b/>
      <w:sz w:val="20"/>
      <w:szCs w:val="20"/>
    </w:rPr>
  </w:style>
  <w:style w:type="paragraph" w:styleId="7">
    <w:name w:val="heading 7"/>
    <w:basedOn w:val="a8"/>
    <w:next w:val="a8"/>
    <w:link w:val="70"/>
    <w:uiPriority w:val="99"/>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uiPriority w:val="99"/>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uiPriority w:val="99"/>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uiPriority w:val="99"/>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uiPriority w:val="9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uiPriority w:val="99"/>
    <w:qFormat/>
    <w:rsid w:val="00986055"/>
    <w:rPr>
      <w:rFonts w:ascii="Times New Roman" w:eastAsia="Calibri" w:hAnsi="Times New Roman" w:cs="Times New Roman"/>
      <w:b/>
      <w:sz w:val="28"/>
      <w:szCs w:val="20"/>
    </w:rPr>
  </w:style>
  <w:style w:type="character" w:customStyle="1" w:styleId="53">
    <w:name w:val="Заголовок 5 Знак"/>
    <w:basedOn w:val="a9"/>
    <w:link w:val="52"/>
    <w:uiPriority w:val="99"/>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uiPriority w:val="99"/>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uiPriority w:val="99"/>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uiPriority w:val="99"/>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uiPriority w:val="99"/>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uiPriority w:val="99"/>
    <w:qFormat/>
    <w:locked/>
    <w:rsid w:val="00986055"/>
    <w:rPr>
      <w:rFonts w:ascii="Arial" w:eastAsia="Calibri" w:hAnsi="Arial" w:cs="Times New Roman"/>
      <w:b/>
      <w:sz w:val="26"/>
      <w:szCs w:val="20"/>
    </w:rPr>
  </w:style>
  <w:style w:type="character" w:styleId="HTML">
    <w:name w:val="HTML Sample"/>
    <w:uiPriority w:val="99"/>
    <w:qFormat/>
    <w:rsid w:val="00986055"/>
    <w:rPr>
      <w:rFonts w:ascii="Courier New" w:hAnsi="Courier New"/>
    </w:rPr>
  </w:style>
  <w:style w:type="character" w:styleId="ac">
    <w:name w:val="FollowedHyperlink"/>
    <w:uiPriority w:val="99"/>
    <w:qFormat/>
    <w:rsid w:val="00986055"/>
    <w:rPr>
      <w:color w:val="800080"/>
      <w:u w:val="single"/>
    </w:rPr>
  </w:style>
  <w:style w:type="character" w:styleId="ad">
    <w:name w:val="footnote reference"/>
    <w:aliases w:val="Знак сноски-FN,Ciae niinee-FN,Знак сноски 1,ftref"/>
    <w:uiPriority w:val="99"/>
    <w:qFormat/>
    <w:rsid w:val="00986055"/>
    <w:rPr>
      <w:vertAlign w:val="superscript"/>
    </w:rPr>
  </w:style>
  <w:style w:type="character" w:styleId="ae">
    <w:name w:val="annotation reference"/>
    <w:uiPriority w:val="99"/>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uiPriority w:val="99"/>
    <w:qFormat/>
    <w:rsid w:val="00986055"/>
  </w:style>
  <w:style w:type="character" w:styleId="af0">
    <w:name w:val="Emphasis"/>
    <w:uiPriority w:val="99"/>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uiPriority w:val="99"/>
    <w:qFormat/>
    <w:rsid w:val="00986055"/>
    <w:rPr>
      <w:rFonts w:ascii="Courier New" w:hAnsi="Courier New"/>
      <w:sz w:val="20"/>
    </w:rPr>
  </w:style>
  <w:style w:type="character" w:styleId="af2">
    <w:name w:val="page number"/>
    <w:uiPriority w:val="99"/>
    <w:qFormat/>
    <w:rsid w:val="00986055"/>
  </w:style>
  <w:style w:type="character" w:styleId="af3">
    <w:name w:val="line number"/>
    <w:uiPriority w:val="99"/>
    <w:qFormat/>
    <w:rsid w:val="00986055"/>
  </w:style>
  <w:style w:type="character" w:styleId="HTML2">
    <w:name w:val="HTML Definition"/>
    <w:uiPriority w:val="99"/>
    <w:qFormat/>
    <w:rsid w:val="00986055"/>
    <w:rPr>
      <w:i/>
    </w:rPr>
  </w:style>
  <w:style w:type="character" w:styleId="HTML3">
    <w:name w:val="HTML Variable"/>
    <w:uiPriority w:val="99"/>
    <w:qFormat/>
    <w:rsid w:val="00986055"/>
    <w:rPr>
      <w:i/>
    </w:rPr>
  </w:style>
  <w:style w:type="character" w:styleId="HTML4">
    <w:name w:val="HTML Typewriter"/>
    <w:uiPriority w:val="99"/>
    <w:qFormat/>
    <w:rsid w:val="00986055"/>
    <w:rPr>
      <w:rFonts w:ascii="Courier New" w:hAnsi="Courier New"/>
      <w:sz w:val="20"/>
    </w:rPr>
  </w:style>
  <w:style w:type="character" w:styleId="af4">
    <w:name w:val="Strong"/>
    <w:uiPriority w:val="99"/>
    <w:qFormat/>
    <w:rsid w:val="00986055"/>
    <w:rPr>
      <w:b/>
    </w:rPr>
  </w:style>
  <w:style w:type="character" w:styleId="HTML5">
    <w:name w:val="HTML Cite"/>
    <w:uiPriority w:val="99"/>
    <w:qFormat/>
    <w:rsid w:val="00986055"/>
    <w:rPr>
      <w:i/>
    </w:rPr>
  </w:style>
  <w:style w:type="paragraph" w:styleId="af5">
    <w:name w:val="Balloon Text"/>
    <w:basedOn w:val="a8"/>
    <w:link w:val="af6"/>
    <w:uiPriority w:val="99"/>
    <w:qFormat/>
    <w:rsid w:val="00986055"/>
    <w:pPr>
      <w:spacing w:before="0" w:after="0"/>
    </w:pPr>
    <w:rPr>
      <w:rFonts w:ascii="Tahoma" w:hAnsi="Tahoma"/>
      <w:sz w:val="16"/>
      <w:szCs w:val="20"/>
    </w:rPr>
  </w:style>
  <w:style w:type="character" w:customStyle="1" w:styleId="af6">
    <w:name w:val="Текст выноски Знак"/>
    <w:basedOn w:val="a9"/>
    <w:link w:val="af5"/>
    <w:uiPriority w:val="99"/>
    <w:qFormat/>
    <w:rsid w:val="00986055"/>
    <w:rPr>
      <w:rFonts w:ascii="Tahoma" w:eastAsia="Calibri" w:hAnsi="Tahoma" w:cs="Times New Roman"/>
      <w:sz w:val="16"/>
      <w:szCs w:val="20"/>
    </w:rPr>
  </w:style>
  <w:style w:type="paragraph" w:styleId="28">
    <w:name w:val="Body Text 2"/>
    <w:basedOn w:val="a8"/>
    <w:link w:val="29"/>
    <w:uiPriority w:val="99"/>
    <w:qFormat/>
    <w:rsid w:val="00986055"/>
    <w:pPr>
      <w:spacing w:after="120" w:line="480" w:lineRule="auto"/>
    </w:pPr>
    <w:rPr>
      <w:sz w:val="20"/>
      <w:szCs w:val="20"/>
    </w:rPr>
  </w:style>
  <w:style w:type="character" w:customStyle="1" w:styleId="29">
    <w:name w:val="Основной текст 2 Знак"/>
    <w:basedOn w:val="a9"/>
    <w:link w:val="28"/>
    <w:uiPriority w:val="99"/>
    <w:qFormat/>
    <w:rsid w:val="00986055"/>
    <w:rPr>
      <w:rFonts w:ascii="Times New Roman" w:eastAsia="Calibri" w:hAnsi="Times New Roman" w:cs="Times New Roman"/>
      <w:sz w:val="20"/>
      <w:szCs w:val="20"/>
    </w:rPr>
  </w:style>
  <w:style w:type="paragraph" w:styleId="5">
    <w:name w:val="List Number 5"/>
    <w:basedOn w:val="a8"/>
    <w:uiPriority w:val="99"/>
    <w:qFormat/>
    <w:rsid w:val="00986055"/>
    <w:pPr>
      <w:numPr>
        <w:numId w:val="1"/>
      </w:numPr>
      <w:tabs>
        <w:tab w:val="clear" w:pos="643"/>
        <w:tab w:val="left" w:pos="1492"/>
      </w:tabs>
      <w:ind w:left="1492"/>
      <w:contextualSpacing/>
    </w:pPr>
  </w:style>
  <w:style w:type="paragraph" w:styleId="af7">
    <w:name w:val="Normal Indent"/>
    <w:basedOn w:val="a8"/>
    <w:uiPriority w:val="99"/>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uiPriority w:val="9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uiPriority w:val="99"/>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uiPriority w:val="9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uiPriority w:val="99"/>
    <w:qFormat/>
    <w:rsid w:val="00986055"/>
    <w:pPr>
      <w:spacing w:before="0" w:after="0"/>
    </w:pPr>
    <w:rPr>
      <w:color w:val="000000"/>
      <w:szCs w:val="20"/>
    </w:rPr>
  </w:style>
  <w:style w:type="character" w:customStyle="1" w:styleId="afb">
    <w:name w:val="Текст концевой сноски Знак"/>
    <w:basedOn w:val="a9"/>
    <w:link w:val="afa"/>
    <w:uiPriority w:val="99"/>
    <w:qFormat/>
    <w:rsid w:val="00986055"/>
    <w:rPr>
      <w:rFonts w:ascii="Times New Roman" w:eastAsia="Calibri" w:hAnsi="Times New Roman" w:cs="Times New Roman"/>
      <w:color w:val="000000"/>
      <w:sz w:val="24"/>
      <w:szCs w:val="20"/>
    </w:rPr>
  </w:style>
  <w:style w:type="paragraph" w:styleId="afc">
    <w:name w:val="caption"/>
    <w:basedOn w:val="a8"/>
    <w:next w:val="a8"/>
    <w:uiPriority w:val="99"/>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uiPriority w:val="99"/>
    <w:qFormat/>
    <w:rsid w:val="00986055"/>
    <w:rPr>
      <w:sz w:val="20"/>
      <w:szCs w:val="20"/>
    </w:rPr>
  </w:style>
  <w:style w:type="character" w:customStyle="1" w:styleId="afe">
    <w:name w:val="Текст примечания Знак"/>
    <w:basedOn w:val="a9"/>
    <w:link w:val="afd"/>
    <w:uiPriority w:val="99"/>
    <w:qFormat/>
    <w:rsid w:val="00986055"/>
    <w:rPr>
      <w:rFonts w:ascii="Times New Roman" w:eastAsia="Calibri" w:hAnsi="Times New Roman" w:cs="Times New Roman"/>
      <w:sz w:val="20"/>
      <w:szCs w:val="20"/>
      <w:lang w:eastAsia="ru-RU"/>
    </w:rPr>
  </w:style>
  <w:style w:type="paragraph" w:styleId="1e">
    <w:name w:val="index 1"/>
    <w:basedOn w:val="a8"/>
    <w:next w:val="a8"/>
    <w:uiPriority w:val="99"/>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uiPriority w:val="99"/>
    <w:qFormat/>
    <w:rsid w:val="00986055"/>
    <w:rPr>
      <w:b/>
    </w:rPr>
  </w:style>
  <w:style w:type="character" w:customStyle="1" w:styleId="aff0">
    <w:name w:val="Тема примечания Знак"/>
    <w:basedOn w:val="afe"/>
    <w:link w:val="aff"/>
    <w:uiPriority w:val="99"/>
    <w:qFormat/>
    <w:rsid w:val="00986055"/>
    <w:rPr>
      <w:rFonts w:ascii="Times New Roman" w:eastAsia="Calibri" w:hAnsi="Times New Roman" w:cs="Times New Roman"/>
      <w:b/>
      <w:sz w:val="20"/>
      <w:szCs w:val="20"/>
      <w:lang w:eastAsia="ru-RU"/>
    </w:rPr>
  </w:style>
  <w:style w:type="paragraph" w:styleId="aff1">
    <w:name w:val="Document Map"/>
    <w:basedOn w:val="a8"/>
    <w:link w:val="aff2"/>
    <w:uiPriority w:val="99"/>
    <w:qFormat/>
    <w:rsid w:val="00986055"/>
    <w:pPr>
      <w:spacing w:before="0" w:after="0"/>
    </w:pPr>
    <w:rPr>
      <w:rFonts w:ascii="Tahoma" w:hAnsi="Tahoma"/>
      <w:sz w:val="20"/>
      <w:szCs w:val="20"/>
    </w:rPr>
  </w:style>
  <w:style w:type="character" w:customStyle="1" w:styleId="aff2">
    <w:name w:val="Схема документа Знак"/>
    <w:basedOn w:val="a9"/>
    <w:link w:val="aff1"/>
    <w:uiPriority w:val="99"/>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uiPriority w:val="99"/>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uiPriority w:val="99"/>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uiPriority w:val="99"/>
    <w:qFormat/>
    <w:rsid w:val="00986055"/>
    <w:pPr>
      <w:numPr>
        <w:numId w:val="2"/>
      </w:numPr>
      <w:tabs>
        <w:tab w:val="left" w:pos="926"/>
      </w:tabs>
      <w:contextualSpacing/>
    </w:pPr>
  </w:style>
  <w:style w:type="paragraph" w:styleId="HTML6">
    <w:name w:val="HTML Address"/>
    <w:basedOn w:val="a8"/>
    <w:link w:val="HTML7"/>
    <w:uiPriority w:val="99"/>
    <w:qFormat/>
    <w:rsid w:val="00986055"/>
    <w:pPr>
      <w:spacing w:before="0" w:beforeAutospacing="0" w:after="0" w:afterAutospacing="0"/>
    </w:pPr>
    <w:rPr>
      <w:i/>
      <w:szCs w:val="20"/>
    </w:rPr>
  </w:style>
  <w:style w:type="character" w:customStyle="1" w:styleId="HTML7">
    <w:name w:val="Адрес HTML Знак"/>
    <w:basedOn w:val="a9"/>
    <w:link w:val="HTML6"/>
    <w:uiPriority w:val="99"/>
    <w:qFormat/>
    <w:rsid w:val="00986055"/>
    <w:rPr>
      <w:rFonts w:ascii="Times New Roman" w:eastAsia="Calibri" w:hAnsi="Times New Roman" w:cs="Times New Roman"/>
      <w:i/>
      <w:sz w:val="24"/>
      <w:szCs w:val="20"/>
      <w:lang w:eastAsia="ru-RU"/>
    </w:rPr>
  </w:style>
  <w:style w:type="paragraph" w:styleId="aff5">
    <w:name w:val="header"/>
    <w:basedOn w:val="a8"/>
    <w:link w:val="aff6"/>
    <w:uiPriority w:val="99"/>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uiPriority w:val="99"/>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uiPriority w:val="99"/>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uiPriority w:val="9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uiPriority w:val="99"/>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uiPriority w:val="99"/>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uiPriority w:val="99"/>
    <w:qFormat/>
    <w:locked/>
    <w:rsid w:val="00986055"/>
    <w:rPr>
      <w:rFonts w:ascii="Times New Roman" w:eastAsia="Calibri" w:hAnsi="Times New Roman" w:cs="Times New Roman"/>
      <w:b/>
      <w:sz w:val="20"/>
      <w:szCs w:val="20"/>
    </w:rPr>
  </w:style>
  <w:style w:type="paragraph" w:styleId="affa">
    <w:name w:val="macro"/>
    <w:link w:val="affb"/>
    <w:uiPriority w:val="99"/>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uiPriority w:val="99"/>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uiPriority w:val="99"/>
    <w:rsid w:val="00986055"/>
    <w:pPr>
      <w:spacing w:before="0" w:beforeAutospacing="0" w:after="0" w:afterAutospacing="0"/>
      <w:ind w:left="480"/>
    </w:pPr>
  </w:style>
  <w:style w:type="paragraph" w:styleId="2a">
    <w:name w:val="toc 2"/>
    <w:basedOn w:val="a8"/>
    <w:next w:val="a8"/>
    <w:uiPriority w:val="99"/>
    <w:rsid w:val="00986055"/>
    <w:pPr>
      <w:spacing w:before="0" w:beforeAutospacing="0" w:after="0" w:afterAutospacing="0"/>
      <w:ind w:left="240"/>
    </w:pPr>
  </w:style>
  <w:style w:type="paragraph" w:styleId="4">
    <w:name w:val="toc 4"/>
    <w:basedOn w:val="a8"/>
    <w:next w:val="a8"/>
    <w:uiPriority w:val="99"/>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uiPriority w:val="99"/>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uiPriority w:val="99"/>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iPriority w:val="99"/>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uiPriority w:val="99"/>
    <w:qFormat/>
    <w:rsid w:val="00986055"/>
    <w:rPr>
      <w:rFonts w:ascii="Times New Roman" w:eastAsia="Calibri" w:hAnsi="Times New Roman" w:cs="Times New Roman"/>
      <w:sz w:val="24"/>
      <w:szCs w:val="24"/>
      <w:lang w:eastAsia="ru-RU"/>
    </w:rPr>
  </w:style>
  <w:style w:type="paragraph" w:styleId="2b">
    <w:name w:val="Body Text First Indent 2"/>
    <w:basedOn w:val="1c"/>
    <w:link w:val="2c"/>
    <w:uiPriority w:val="99"/>
    <w:qFormat/>
    <w:rsid w:val="00986055"/>
    <w:pPr>
      <w:spacing w:after="100"/>
      <w:ind w:left="360" w:firstLine="360"/>
      <w:outlineLvl w:val="9"/>
    </w:pPr>
  </w:style>
  <w:style w:type="character" w:customStyle="1" w:styleId="2c">
    <w:name w:val="Красная строка 2 Знак"/>
    <w:basedOn w:val="afff"/>
    <w:link w:val="2b"/>
    <w:uiPriority w:val="99"/>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uiPriority w:val="99"/>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uiPriority w:val="99"/>
    <w:qFormat/>
    <w:rsid w:val="00986055"/>
    <w:pPr>
      <w:tabs>
        <w:tab w:val="left" w:pos="643"/>
      </w:tabs>
      <w:spacing w:before="0" w:beforeAutospacing="0" w:after="0" w:afterAutospacing="0"/>
      <w:ind w:left="643" w:hanging="360"/>
    </w:pPr>
  </w:style>
  <w:style w:type="paragraph" w:styleId="39">
    <w:name w:val="List Bullet 3"/>
    <w:basedOn w:val="a8"/>
    <w:uiPriority w:val="99"/>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uiPriority w:val="99"/>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uiPriority w:val="99"/>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uiPriority w:val="99"/>
    <w:qFormat/>
    <w:rsid w:val="00986055"/>
    <w:rPr>
      <w:rFonts w:ascii="Times New Roman" w:eastAsia="Calibri" w:hAnsi="Times New Roman" w:cs="Times New Roman"/>
      <w:sz w:val="24"/>
      <w:szCs w:val="20"/>
    </w:rPr>
  </w:style>
  <w:style w:type="paragraph" w:styleId="a">
    <w:name w:val="List Number"/>
    <w:basedOn w:val="a8"/>
    <w:uiPriority w:val="99"/>
    <w:qFormat/>
    <w:rsid w:val="00986055"/>
    <w:pPr>
      <w:numPr>
        <w:numId w:val="4"/>
      </w:numPr>
      <w:tabs>
        <w:tab w:val="clear" w:pos="1492"/>
        <w:tab w:val="left" w:pos="360"/>
      </w:tabs>
      <w:ind w:left="360"/>
      <w:contextualSpacing/>
    </w:pPr>
  </w:style>
  <w:style w:type="paragraph" w:styleId="2">
    <w:name w:val="List Number 2"/>
    <w:basedOn w:val="a8"/>
    <w:uiPriority w:val="99"/>
    <w:qFormat/>
    <w:rsid w:val="00986055"/>
    <w:pPr>
      <w:numPr>
        <w:numId w:val="5"/>
      </w:numPr>
      <w:tabs>
        <w:tab w:val="left" w:pos="643"/>
      </w:tabs>
      <w:contextualSpacing/>
    </w:pPr>
  </w:style>
  <w:style w:type="paragraph" w:styleId="afff5">
    <w:name w:val="List"/>
    <w:basedOn w:val="a8"/>
    <w:uiPriority w:val="99"/>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uiPriority w:val="99"/>
    <w:qFormat/>
    <w:rsid w:val="00986055"/>
    <w:pPr>
      <w:spacing w:after="120" w:line="480" w:lineRule="auto"/>
      <w:ind w:left="283"/>
    </w:pPr>
    <w:rPr>
      <w:szCs w:val="20"/>
    </w:rPr>
  </w:style>
  <w:style w:type="character" w:customStyle="1" w:styleId="2f0">
    <w:name w:val="Основной текст с отступом 2 Знак"/>
    <w:basedOn w:val="a9"/>
    <w:uiPriority w:val="9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uiPriority w:val="99"/>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uiPriority w:val="9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uiPriority w:val="99"/>
    <w:qFormat/>
    <w:rsid w:val="00986055"/>
    <w:pPr>
      <w:spacing w:before="0" w:beforeAutospacing="0" w:after="120" w:afterAutospacing="0"/>
      <w:ind w:left="566"/>
    </w:pPr>
    <w:rPr>
      <w:sz w:val="20"/>
      <w:szCs w:val="20"/>
    </w:rPr>
  </w:style>
  <w:style w:type="paragraph" w:styleId="2f2">
    <w:name w:val="List 2"/>
    <w:basedOn w:val="a8"/>
    <w:uiPriority w:val="99"/>
    <w:rsid w:val="00986055"/>
    <w:pPr>
      <w:spacing w:before="0" w:beforeAutospacing="0" w:after="0" w:afterAutospacing="0"/>
      <w:ind w:left="566" w:hanging="283"/>
    </w:pPr>
    <w:rPr>
      <w:sz w:val="20"/>
      <w:szCs w:val="20"/>
    </w:rPr>
  </w:style>
  <w:style w:type="paragraph" w:styleId="3c">
    <w:name w:val="List 3"/>
    <w:basedOn w:val="a8"/>
    <w:uiPriority w:val="99"/>
    <w:rsid w:val="00986055"/>
    <w:pPr>
      <w:spacing w:before="0" w:beforeAutospacing="0" w:after="0" w:afterAutospacing="0"/>
      <w:ind w:left="849" w:hanging="283"/>
    </w:pPr>
  </w:style>
  <w:style w:type="paragraph" w:styleId="48">
    <w:name w:val="List 4"/>
    <w:basedOn w:val="a8"/>
    <w:uiPriority w:val="99"/>
    <w:rsid w:val="00986055"/>
    <w:pPr>
      <w:spacing w:before="0" w:beforeAutospacing="0" w:after="0" w:afterAutospacing="0"/>
      <w:ind w:left="1132" w:hanging="283"/>
    </w:pPr>
  </w:style>
  <w:style w:type="paragraph" w:styleId="HTML8">
    <w:name w:val="HTML Preformatted"/>
    <w:basedOn w:val="a8"/>
    <w:link w:val="HTML30"/>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uiPriority w:val="9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uiPriority w:val="99"/>
    <w:qFormat/>
    <w:locked/>
    <w:rsid w:val="00986055"/>
    <w:rPr>
      <w:rFonts w:ascii="Courier New" w:eastAsia="Calibri" w:hAnsi="Courier New" w:cs="Times New Roman"/>
      <w:sz w:val="20"/>
      <w:szCs w:val="20"/>
      <w:lang w:eastAsia="ru-RU"/>
    </w:rPr>
  </w:style>
  <w:style w:type="paragraph" w:styleId="afffa">
    <w:name w:val="Block Text"/>
    <w:basedOn w:val="a8"/>
    <w:uiPriority w:val="99"/>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uiPriority w:val="99"/>
    <w:qFormat/>
    <w:locked/>
    <w:rsid w:val="00986055"/>
    <w:rPr>
      <w:rFonts w:ascii="Cambria" w:hAnsi="Cambria"/>
      <w:b/>
      <w:kern w:val="32"/>
      <w:sz w:val="32"/>
    </w:rPr>
  </w:style>
  <w:style w:type="character" w:customStyle="1" w:styleId="Heading2Char">
    <w:name w:val="Heading 2 Char"/>
    <w:aliases w:val="Знак3 Знак Char"/>
    <w:uiPriority w:val="99"/>
    <w:qFormat/>
    <w:locked/>
    <w:rsid w:val="00986055"/>
    <w:rPr>
      <w:rFonts w:ascii="Cambria" w:hAnsi="Cambria"/>
      <w:b/>
      <w:i/>
      <w:sz w:val="28"/>
    </w:rPr>
  </w:style>
  <w:style w:type="character" w:customStyle="1" w:styleId="Heading3Char">
    <w:name w:val="Heading 3 Char"/>
    <w:aliases w:val="Знак2 Char"/>
    <w:uiPriority w:val="99"/>
    <w:qFormat/>
    <w:locked/>
    <w:rsid w:val="00986055"/>
    <w:rPr>
      <w:rFonts w:ascii="Arial" w:hAnsi="Arial"/>
      <w:b/>
      <w:sz w:val="26"/>
      <w:lang w:val="ru-RU" w:eastAsia="ru-RU"/>
    </w:rPr>
  </w:style>
  <w:style w:type="character" w:customStyle="1" w:styleId="Heading4Char">
    <w:name w:val="Heading 4 Char"/>
    <w:uiPriority w:val="99"/>
    <w:qFormat/>
    <w:locked/>
    <w:rsid w:val="00986055"/>
    <w:rPr>
      <w:rFonts w:ascii="Cambria" w:hAnsi="Cambria"/>
      <w:b/>
      <w:i/>
      <w:color w:val="4F81BD"/>
      <w:sz w:val="22"/>
      <w:lang w:val="ru-RU" w:eastAsia="ru-RU"/>
    </w:rPr>
  </w:style>
  <w:style w:type="character" w:customStyle="1" w:styleId="Heading5Char">
    <w:name w:val="Heading 5 Char"/>
    <w:uiPriority w:val="99"/>
    <w:qFormat/>
    <w:locked/>
    <w:rsid w:val="00986055"/>
    <w:rPr>
      <w:sz w:val="22"/>
      <w:lang w:val="ru-RU" w:eastAsia="en-US"/>
    </w:rPr>
  </w:style>
  <w:style w:type="character" w:customStyle="1" w:styleId="Heading6Char">
    <w:name w:val="Heading 6 Char"/>
    <w:uiPriority w:val="99"/>
    <w:qFormat/>
    <w:locked/>
    <w:rsid w:val="00986055"/>
    <w:rPr>
      <w:i/>
      <w:sz w:val="22"/>
      <w:lang w:val="ru-RU" w:eastAsia="en-US"/>
    </w:rPr>
  </w:style>
  <w:style w:type="character" w:customStyle="1" w:styleId="Heading7Char">
    <w:name w:val="Heading 7 Char"/>
    <w:uiPriority w:val="99"/>
    <w:qFormat/>
    <w:locked/>
    <w:rsid w:val="00986055"/>
    <w:rPr>
      <w:rFonts w:ascii="Times New Roman" w:hAnsi="Times New Roman"/>
      <w:sz w:val="24"/>
      <w:lang w:eastAsia="ru-RU"/>
    </w:rPr>
  </w:style>
  <w:style w:type="character" w:customStyle="1" w:styleId="Heading8Char">
    <w:name w:val="Heading 8 Char"/>
    <w:uiPriority w:val="99"/>
    <w:qFormat/>
    <w:locked/>
    <w:rsid w:val="00986055"/>
    <w:rPr>
      <w:i/>
      <w:lang w:val="ru-RU" w:eastAsia="en-US"/>
    </w:rPr>
  </w:style>
  <w:style w:type="character" w:customStyle="1" w:styleId="Heading9Char">
    <w:name w:val="Heading 9 Char"/>
    <w:uiPriority w:val="99"/>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uiPriority w:val="99"/>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Заголовок 2 Знак4"/>
    <w:uiPriority w:val="99"/>
    <w:qFormat/>
    <w:locked/>
    <w:rsid w:val="00986055"/>
    <w:rPr>
      <w:rFonts w:ascii="Arial" w:hAnsi="Arial"/>
      <w:b/>
      <w:i/>
      <w:sz w:val="28"/>
      <w:lang w:val="ru-RU" w:eastAsia="en-US"/>
    </w:rPr>
  </w:style>
  <w:style w:type="character" w:customStyle="1" w:styleId="HTMLPreformattedChar">
    <w:name w:val="HTML Preformatted Char"/>
    <w:uiPriority w:val="99"/>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uiPriority w:val="99"/>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Знак3 Char2,Heading 12 Char2"/>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uiPriority w:val="99"/>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uiPriority w:val="99"/>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uiPriority w:val="99"/>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uiPriority w:val="99"/>
    <w:qFormat/>
    <w:locked/>
    <w:rsid w:val="00986055"/>
    <w:rPr>
      <w:rFonts w:ascii="Arial" w:hAnsi="Arial"/>
      <w:color w:val="622423"/>
      <w:sz w:val="32"/>
      <w:shd w:val="clear" w:color="auto" w:fill="F2DBDB"/>
    </w:rPr>
  </w:style>
  <w:style w:type="paragraph" w:customStyle="1" w:styleId="3e">
    <w:name w:val="Стиль3"/>
    <w:basedOn w:val="1c"/>
    <w:next w:val="a8"/>
    <w:link w:val="3d"/>
    <w:uiPriority w:val="99"/>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uiPriority w:val="99"/>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uiPriority w:val="99"/>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uiPriority w:val="99"/>
    <w:qFormat/>
    <w:rsid w:val="00986055"/>
    <w:pPr>
      <w:widowControl w:val="0"/>
      <w:autoSpaceDE w:val="0"/>
      <w:autoSpaceDN w:val="0"/>
      <w:adjustRightInd w:val="0"/>
      <w:spacing w:before="0" w:beforeAutospacing="0" w:after="0" w:afterAutospacing="0"/>
    </w:pPr>
  </w:style>
  <w:style w:type="paragraph" w:customStyle="1" w:styleId="Style1">
    <w:name w:val="Style1"/>
    <w:basedOn w:val="a8"/>
    <w:uiPriority w:val="99"/>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uiPriority w:val="99"/>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uiPriority w:val="99"/>
    <w:qFormat/>
    <w:rsid w:val="00986055"/>
    <w:pPr>
      <w:autoSpaceDE w:val="0"/>
      <w:autoSpaceDN w:val="0"/>
      <w:adjustRightInd w:val="0"/>
      <w:spacing w:before="0" w:beforeAutospacing="0" w:after="0" w:afterAutospacing="0"/>
    </w:pPr>
  </w:style>
  <w:style w:type="paragraph" w:customStyle="1" w:styleId="2f3">
    <w:name w:val="Стиль2"/>
    <w:basedOn w:val="a8"/>
    <w:next w:val="a"/>
    <w:uiPriority w:val="99"/>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uiPriority w:val="99"/>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uiPriority w:val="99"/>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uiPriority w:val="99"/>
    <w:qFormat/>
    <w:rsid w:val="00986055"/>
    <w:pPr>
      <w:spacing w:before="75" w:beforeAutospacing="0"/>
      <w:jc w:val="both"/>
    </w:pPr>
    <w:rPr>
      <w:rFonts w:ascii="Arial" w:hAnsi="Arial" w:cs="Arial"/>
      <w:color w:val="000000"/>
      <w:sz w:val="20"/>
      <w:szCs w:val="20"/>
    </w:rPr>
  </w:style>
  <w:style w:type="paragraph" w:customStyle="1" w:styleId="Style16">
    <w:name w:val="Style16"/>
    <w:basedOn w:val="a8"/>
    <w:uiPriority w:val="99"/>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uiPriority w:val="99"/>
    <w:qFormat/>
    <w:locked/>
    <w:rsid w:val="00986055"/>
    <w:rPr>
      <w:rFonts w:ascii="Calibri" w:hAnsi="Calibri"/>
    </w:rPr>
  </w:style>
  <w:style w:type="paragraph" w:customStyle="1" w:styleId="ListParagraph1">
    <w:name w:val="List Paragraph1"/>
    <w:basedOn w:val="a8"/>
    <w:link w:val="ListParagraphChar1"/>
    <w:uiPriority w:val="99"/>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uiPriority w:val="99"/>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uiPriority w:val="99"/>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uiPriority w:val="99"/>
    <w:qFormat/>
    <w:locked/>
    <w:rsid w:val="00986055"/>
    <w:rPr>
      <w:rFonts w:ascii="Arial" w:eastAsia="Times New Roman" w:hAnsi="Arial" w:cs="Arial"/>
    </w:rPr>
  </w:style>
  <w:style w:type="paragraph" w:customStyle="1" w:styleId="ConsPlusNormal0">
    <w:name w:val="ConsPlusNormal"/>
    <w:link w:val="ConsPlusNormal"/>
    <w:uiPriority w:val="99"/>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uiPriority w:val="99"/>
    <w:qFormat/>
    <w:locked/>
    <w:rsid w:val="00986055"/>
    <w:rPr>
      <w:rFonts w:ascii="Calibri" w:hAnsi="Calibri"/>
      <w:sz w:val="24"/>
    </w:rPr>
  </w:style>
  <w:style w:type="paragraph" w:customStyle="1" w:styleId="1f8">
    <w:name w:val="Абзац списка1"/>
    <w:basedOn w:val="a8"/>
    <w:link w:val="ListParagraphChar"/>
    <w:uiPriority w:val="99"/>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uiPriority w:val="99"/>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uiPriority w:val="99"/>
    <w:qFormat/>
    <w:locked/>
    <w:rsid w:val="00986055"/>
    <w:rPr>
      <w:b/>
      <w:sz w:val="24"/>
    </w:rPr>
  </w:style>
  <w:style w:type="paragraph" w:customStyle="1" w:styleId="affff4">
    <w:name w:val="Темы"/>
    <w:basedOn w:val="a8"/>
    <w:link w:val="affff3"/>
    <w:uiPriority w:val="99"/>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uiPriority w:val="99"/>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uiPriority w:val="99"/>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uiPriority w:val="99"/>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uiPriority w:val="99"/>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uiPriority w:val="99"/>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uiPriority w:val="99"/>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uiPriority w:val="99"/>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uiPriority w:val="99"/>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uiPriority w:val="99"/>
    <w:qFormat/>
    <w:rsid w:val="00986055"/>
    <w:rPr>
      <w:iCs/>
    </w:rPr>
  </w:style>
  <w:style w:type="paragraph" w:customStyle="1" w:styleId="2TimesNewRoman121">
    <w:name w:val="Стиль Заголовок 2 + Times New Roman 12 пт"/>
    <w:basedOn w:val="26"/>
    <w:uiPriority w:val="99"/>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uiPriority w:val="99"/>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uiPriority w:val="99"/>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uiPriority w:val="99"/>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uiPriority w:val="99"/>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uiPriority w:val="99"/>
    <w:qFormat/>
    <w:rsid w:val="00986055"/>
  </w:style>
  <w:style w:type="paragraph" w:customStyle="1" w:styleId="acxspmiddle">
    <w:name w:val="acxspmiddle"/>
    <w:basedOn w:val="a8"/>
    <w:uiPriority w:val="99"/>
    <w:qFormat/>
    <w:rsid w:val="00986055"/>
  </w:style>
  <w:style w:type="paragraph" w:customStyle="1" w:styleId="ConsPlusTitle">
    <w:name w:val="ConsPlusTitle"/>
    <w:uiPriority w:val="99"/>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uiPriority w:val="99"/>
    <w:qFormat/>
    <w:rsid w:val="00986055"/>
    <w:pPr>
      <w:spacing w:before="0" w:beforeAutospacing="0" w:after="0" w:afterAutospacing="0"/>
      <w:ind w:firstLine="454"/>
      <w:jc w:val="both"/>
    </w:pPr>
  </w:style>
  <w:style w:type="paragraph" w:customStyle="1" w:styleId="1KGK9">
    <w:name w:val="1KG=K9"/>
    <w:uiPriority w:val="9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uiPriority w:val="99"/>
    <w:qFormat/>
    <w:locked/>
    <w:rsid w:val="00986055"/>
    <w:rPr>
      <w:b/>
      <w:sz w:val="26"/>
    </w:rPr>
  </w:style>
  <w:style w:type="paragraph" w:customStyle="1" w:styleId="133">
    <w:name w:val="табл_заголовок_13"/>
    <w:basedOn w:val="a8"/>
    <w:link w:val="132"/>
    <w:uiPriority w:val="99"/>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uiPriority w:val="99"/>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uiPriority w:val="99"/>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uiPriority w:val="99"/>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uiPriority w:val="99"/>
    <w:qFormat/>
    <w:locked/>
    <w:rsid w:val="00986055"/>
    <w:rPr>
      <w:rFonts w:ascii="Arial" w:eastAsia="Times New Roman" w:hAnsi="Arial" w:cs="Arial"/>
    </w:rPr>
  </w:style>
  <w:style w:type="paragraph" w:customStyle="1" w:styleId="FR20">
    <w:name w:val="FR2"/>
    <w:link w:val="FR2"/>
    <w:uiPriority w:val="99"/>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uiPriority w:val="99"/>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uiPriority w:val="99"/>
    <w:qFormat/>
    <w:locked/>
    <w:rsid w:val="00986055"/>
    <w:rPr>
      <w:sz w:val="24"/>
    </w:rPr>
  </w:style>
  <w:style w:type="paragraph" w:customStyle="1" w:styleId="affff8">
    <w:name w:val="Основной тект"/>
    <w:basedOn w:val="a8"/>
    <w:link w:val="affff7"/>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uiPriority w:val="99"/>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uiPriority w:val="99"/>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uiPriority w:val="99"/>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uiPriority w:val="99"/>
    <w:qFormat/>
    <w:rsid w:val="00986055"/>
    <w:pPr>
      <w:spacing w:before="0" w:beforeAutospacing="0" w:after="0" w:afterAutospacing="0"/>
      <w:ind w:firstLine="454"/>
      <w:jc w:val="both"/>
    </w:pPr>
    <w:rPr>
      <w:i/>
    </w:rPr>
  </w:style>
  <w:style w:type="paragraph" w:customStyle="1" w:styleId="Style6">
    <w:name w:val="Style6"/>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uiPriority w:val="99"/>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uiPriority w:val="99"/>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uiPriority w:val="99"/>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uiPriority w:val="99"/>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uiPriority w:val="99"/>
    <w:qFormat/>
    <w:rsid w:val="00986055"/>
  </w:style>
  <w:style w:type="paragraph" w:customStyle="1" w:styleId="affffd">
    <w:name w:val="Нормальный (таблица)"/>
    <w:basedOn w:val="a8"/>
    <w:next w:val="a8"/>
    <w:uiPriority w:val="99"/>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uiPriority w:val="99"/>
    <w:qFormat/>
    <w:rsid w:val="00986055"/>
    <w:pPr>
      <w:suppressAutoHyphens/>
      <w:spacing w:before="0" w:beforeAutospacing="0" w:after="120" w:afterAutospacing="0"/>
      <w:ind w:left="283"/>
    </w:pPr>
    <w:rPr>
      <w:sz w:val="16"/>
      <w:szCs w:val="16"/>
      <w:lang w:eastAsia="ar-SA"/>
    </w:rPr>
  </w:style>
  <w:style w:type="paragraph" w:customStyle="1" w:styleId="affffe">
    <w:name w:val="Стиль"/>
    <w:uiPriority w:val="99"/>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uiPriority w:val="99"/>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uiPriority w:val="99"/>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uiPriority w:val="99"/>
    <w:qFormat/>
    <w:rsid w:val="00986055"/>
    <w:rPr>
      <w:rFonts w:ascii="Tahoma" w:hAnsi="Tahoma" w:cs="Tahoma"/>
      <w:sz w:val="20"/>
      <w:szCs w:val="20"/>
      <w:lang w:val="en-US" w:eastAsia="en-US"/>
    </w:rPr>
  </w:style>
  <w:style w:type="paragraph" w:customStyle="1" w:styleId="western">
    <w:name w:val="western"/>
    <w:basedOn w:val="a8"/>
    <w:uiPriority w:val="99"/>
    <w:qFormat/>
    <w:rsid w:val="00986055"/>
    <w:pPr>
      <w:spacing w:after="115" w:afterAutospacing="0"/>
    </w:pPr>
    <w:rPr>
      <w:color w:val="000000"/>
      <w:sz w:val="20"/>
      <w:szCs w:val="20"/>
    </w:rPr>
  </w:style>
  <w:style w:type="paragraph" w:customStyle="1" w:styleId="cjk">
    <w:name w:val="cjk"/>
    <w:basedOn w:val="a8"/>
    <w:uiPriority w:val="99"/>
    <w:qFormat/>
    <w:rsid w:val="00986055"/>
    <w:pPr>
      <w:spacing w:after="115" w:afterAutospacing="0"/>
    </w:pPr>
    <w:rPr>
      <w:color w:val="000000"/>
      <w:sz w:val="20"/>
      <w:szCs w:val="20"/>
    </w:rPr>
  </w:style>
  <w:style w:type="paragraph" w:customStyle="1" w:styleId="ctl">
    <w:name w:val="ctl"/>
    <w:basedOn w:val="a8"/>
    <w:uiPriority w:val="99"/>
    <w:qFormat/>
    <w:rsid w:val="00986055"/>
    <w:pPr>
      <w:spacing w:after="115" w:afterAutospacing="0"/>
    </w:pPr>
    <w:rPr>
      <w:rFonts w:ascii="Calibri" w:hAnsi="Calibri"/>
      <w:color w:val="000000"/>
      <w:sz w:val="20"/>
      <w:szCs w:val="20"/>
    </w:rPr>
  </w:style>
  <w:style w:type="paragraph" w:customStyle="1" w:styleId="2f6">
    <w:name w:val="[О] Загол. 2 ур."/>
    <w:uiPriority w:val="99"/>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uiPriority w:val="99"/>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uiPriority w:val="99"/>
    <w:qFormat/>
    <w:rsid w:val="00986055"/>
    <w:pPr>
      <w:widowControl/>
      <w:snapToGrid/>
      <w:spacing w:line="240" w:lineRule="auto"/>
      <w:ind w:firstLine="0"/>
    </w:pPr>
    <w:rPr>
      <w:i/>
      <w:sz w:val="26"/>
    </w:rPr>
  </w:style>
  <w:style w:type="paragraph" w:customStyle="1" w:styleId="BodyText22">
    <w:name w:val="Body Text 22"/>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uiPriority w:val="99"/>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uiPriority w:val="99"/>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uiPriority w:val="99"/>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uiPriority w:val="99"/>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uiPriority w:val="99"/>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uiPriority w:val="99"/>
    <w:qFormat/>
    <w:rsid w:val="00986055"/>
    <w:pPr>
      <w:widowControl w:val="0"/>
      <w:autoSpaceDE w:val="0"/>
      <w:autoSpaceDN w:val="0"/>
      <w:adjustRightInd w:val="0"/>
      <w:spacing w:before="0" w:beforeAutospacing="0" w:after="0" w:afterAutospacing="0"/>
    </w:pPr>
  </w:style>
  <w:style w:type="paragraph" w:customStyle="1" w:styleId="Style17">
    <w:name w:val="Style17"/>
    <w:basedOn w:val="a8"/>
    <w:uiPriority w:val="99"/>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uiPriority w:val="99"/>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uiPriority w:val="99"/>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uiPriority w:val="99"/>
    <w:qFormat/>
    <w:locked/>
    <w:rsid w:val="00986055"/>
    <w:rPr>
      <w:sz w:val="24"/>
    </w:rPr>
  </w:style>
  <w:style w:type="paragraph" w:customStyle="1" w:styleId="afffff4">
    <w:name w:val="Обычный текст"/>
    <w:basedOn w:val="a8"/>
    <w:link w:val="afffff3"/>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uiPriority w:val="99"/>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uiPriority w:val="99"/>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uiPriority w:val="99"/>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uiPriority w:val="99"/>
    <w:qFormat/>
    <w:rsid w:val="00986055"/>
    <w:pPr>
      <w:spacing w:after="0"/>
      <w:ind w:firstLine="720"/>
      <w:jc w:val="both"/>
    </w:pPr>
  </w:style>
  <w:style w:type="paragraph" w:customStyle="1" w:styleId="BodyText21">
    <w:name w:val="Body Text 21"/>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uiPriority w:val="99"/>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uiPriority w:val="99"/>
    <w:qFormat/>
    <w:rsid w:val="00986055"/>
    <w:pPr>
      <w:widowControl w:val="0"/>
      <w:autoSpaceDE w:val="0"/>
      <w:autoSpaceDN w:val="0"/>
      <w:adjustRightInd w:val="0"/>
      <w:spacing w:before="0" w:beforeAutospacing="0" w:after="0" w:afterAutospacing="0"/>
    </w:pPr>
  </w:style>
  <w:style w:type="paragraph" w:customStyle="1" w:styleId="1ff3">
    <w:name w:val="стиль1"/>
    <w:basedOn w:val="a8"/>
    <w:uiPriority w:val="99"/>
    <w:qFormat/>
    <w:rsid w:val="00986055"/>
  </w:style>
  <w:style w:type="paragraph" w:customStyle="1" w:styleId="2Arial">
    <w:name w:val="Стиль Заголовок 2 + Arial"/>
    <w:basedOn w:val="26"/>
    <w:uiPriority w:val="99"/>
    <w:qFormat/>
    <w:rsid w:val="00986055"/>
    <w:pPr>
      <w:tabs>
        <w:tab w:val="left" w:pos="792"/>
      </w:tabs>
      <w:ind w:left="792" w:hanging="432"/>
    </w:pPr>
    <w:rPr>
      <w:sz w:val="24"/>
      <w:szCs w:val="28"/>
    </w:rPr>
  </w:style>
  <w:style w:type="paragraph" w:customStyle="1" w:styleId="116">
    <w:name w:val="Заголовок 1.1"/>
    <w:basedOn w:val="a8"/>
    <w:uiPriority w:val="99"/>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uiPriority w:val="99"/>
    <w:qFormat/>
    <w:locked/>
    <w:rsid w:val="00986055"/>
    <w:rPr>
      <w:rFonts w:ascii="Arial" w:eastAsia="Times New Roman" w:hAnsi="Arial" w:cs="Arial"/>
    </w:rPr>
  </w:style>
  <w:style w:type="paragraph" w:customStyle="1" w:styleId="ConsNormal0">
    <w:name w:val="ConsNormal"/>
    <w:link w:val="ConsNormal"/>
    <w:uiPriority w:val="99"/>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uiPriority w:val="99"/>
    <w:qFormat/>
    <w:rsid w:val="00986055"/>
    <w:pPr>
      <w:ind w:firstLine="600"/>
      <w:jc w:val="both"/>
    </w:pPr>
    <w:rPr>
      <w:rFonts w:ascii="Arial Unicode MS" w:eastAsia="Arial Unicode MS" w:hAnsi="Arial Unicode MS" w:cs="Arial Unicode MS"/>
    </w:rPr>
  </w:style>
  <w:style w:type="paragraph" w:customStyle="1" w:styleId="H5">
    <w:name w:val="H5"/>
    <w:basedOn w:val="a8"/>
    <w:next w:val="a8"/>
    <w:uiPriority w:val="99"/>
    <w:qFormat/>
    <w:rsid w:val="00986055"/>
    <w:pPr>
      <w:keepNext/>
      <w:snapToGrid w:val="0"/>
      <w:spacing w:beforeAutospacing="0" w:afterAutospacing="0"/>
      <w:outlineLvl w:val="5"/>
    </w:pPr>
    <w:rPr>
      <w:b/>
      <w:sz w:val="20"/>
      <w:szCs w:val="20"/>
    </w:rPr>
  </w:style>
  <w:style w:type="paragraph" w:customStyle="1" w:styleId="Style66">
    <w:name w:val="Style66"/>
    <w:basedOn w:val="a8"/>
    <w:uiPriority w:val="99"/>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uiPriority w:val="99"/>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uiPriority w:val="99"/>
    <w:qFormat/>
    <w:rsid w:val="00986055"/>
    <w:pPr>
      <w:widowControl w:val="0"/>
      <w:autoSpaceDE w:val="0"/>
      <w:autoSpaceDN w:val="0"/>
      <w:adjustRightInd w:val="0"/>
      <w:spacing w:before="0" w:beforeAutospacing="0" w:after="0" w:afterAutospacing="0"/>
    </w:pPr>
  </w:style>
  <w:style w:type="paragraph" w:customStyle="1" w:styleId="Style12">
    <w:name w:val="Style12"/>
    <w:basedOn w:val="a8"/>
    <w:uiPriority w:val="99"/>
    <w:qFormat/>
    <w:rsid w:val="00986055"/>
    <w:pPr>
      <w:widowControl w:val="0"/>
      <w:autoSpaceDE w:val="0"/>
      <w:autoSpaceDN w:val="0"/>
      <w:adjustRightInd w:val="0"/>
      <w:spacing w:before="0" w:beforeAutospacing="0" w:after="0" w:afterAutospacing="0"/>
    </w:pPr>
  </w:style>
  <w:style w:type="paragraph" w:customStyle="1" w:styleId="Style4">
    <w:name w:val="Style4"/>
    <w:basedOn w:val="a8"/>
    <w:uiPriority w:val="99"/>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uiPriority w:val="99"/>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uiPriority w:val="99"/>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uiPriority w:val="99"/>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uiPriority w:val="99"/>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uiPriority w:val="99"/>
    <w:qFormat/>
    <w:rsid w:val="00986055"/>
    <w:pPr>
      <w:spacing w:before="0" w:beforeAutospacing="0" w:after="0" w:afterAutospacing="0"/>
      <w:jc w:val="both"/>
    </w:pPr>
    <w:rPr>
      <w:sz w:val="28"/>
      <w:szCs w:val="20"/>
    </w:rPr>
  </w:style>
  <w:style w:type="paragraph" w:customStyle="1" w:styleId="1ff4">
    <w:name w:val="абзац1"/>
    <w:basedOn w:val="a8"/>
    <w:uiPriority w:val="99"/>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uiPriority w:val="99"/>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uiPriority w:val="99"/>
    <w:qFormat/>
    <w:rsid w:val="00986055"/>
    <w:pPr>
      <w:spacing w:before="0" w:beforeAutospacing="0" w:after="0" w:afterAutospacing="0"/>
    </w:pPr>
    <w:rPr>
      <w:sz w:val="20"/>
    </w:rPr>
  </w:style>
  <w:style w:type="paragraph" w:customStyle="1" w:styleId="62">
    <w:name w:val="Стиль6"/>
    <w:basedOn w:val="a8"/>
    <w:next w:val="a"/>
    <w:uiPriority w:val="99"/>
    <w:qFormat/>
    <w:rsid w:val="00986055"/>
    <w:pPr>
      <w:tabs>
        <w:tab w:val="left" w:pos="851"/>
      </w:tabs>
      <w:spacing w:before="0" w:beforeAutospacing="0" w:after="0" w:afterAutospacing="0"/>
      <w:ind w:left="851" w:hanging="511"/>
    </w:pPr>
    <w:rPr>
      <w:sz w:val="20"/>
    </w:rPr>
  </w:style>
  <w:style w:type="paragraph" w:customStyle="1" w:styleId="72">
    <w:name w:val="Стиль7"/>
    <w:basedOn w:val="1c"/>
    <w:uiPriority w:val="99"/>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uiPriority w:val="99"/>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uiPriority w:val="99"/>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uiPriority w:val="99"/>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uiPriority w:val="99"/>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uiPriority w:val="99"/>
    <w:qFormat/>
    <w:rsid w:val="00986055"/>
    <w:pPr>
      <w:keepNext/>
      <w:widowControl/>
      <w:snapToGrid/>
      <w:ind w:left="0" w:firstLine="0"/>
      <w:outlineLvl w:val="2"/>
    </w:pPr>
    <w:rPr>
      <w:sz w:val="24"/>
    </w:rPr>
  </w:style>
  <w:style w:type="paragraph" w:customStyle="1" w:styleId="BodyText1">
    <w:name w:val="Body Text1"/>
    <w:basedOn w:val="Normal1"/>
    <w:uiPriority w:val="99"/>
    <w:qFormat/>
    <w:rsid w:val="00986055"/>
    <w:pPr>
      <w:widowControl/>
      <w:snapToGrid/>
      <w:spacing w:line="360" w:lineRule="auto"/>
      <w:ind w:left="0" w:firstLine="0"/>
    </w:pPr>
    <w:rPr>
      <w:sz w:val="24"/>
    </w:rPr>
  </w:style>
  <w:style w:type="paragraph" w:customStyle="1" w:styleId="afffff6">
    <w:name w:val="ненормальный"/>
    <w:basedOn w:val="a8"/>
    <w:uiPriority w:val="99"/>
    <w:qFormat/>
    <w:rsid w:val="00986055"/>
    <w:pPr>
      <w:spacing w:before="0" w:beforeAutospacing="0" w:after="0" w:afterAutospacing="0" w:line="360" w:lineRule="auto"/>
      <w:ind w:firstLine="709"/>
      <w:jc w:val="both"/>
    </w:pPr>
    <w:rPr>
      <w:sz w:val="28"/>
      <w:szCs w:val="20"/>
    </w:rPr>
  </w:style>
  <w:style w:type="paragraph" w:customStyle="1" w:styleId="FR4">
    <w:name w:val="FR4"/>
    <w:uiPriority w:val="99"/>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uiPriority w:val="99"/>
    <w:qFormat/>
    <w:rsid w:val="00986055"/>
    <w:rPr>
      <w:rFonts w:ascii="Tahoma" w:eastAsia="Times New Roman" w:hAnsi="Tahoma" w:cs="Tahoma"/>
      <w:color w:val="111111"/>
      <w:sz w:val="33"/>
      <w:szCs w:val="33"/>
    </w:rPr>
  </w:style>
  <w:style w:type="paragraph" w:customStyle="1" w:styleId="FR5">
    <w:name w:val="FR5"/>
    <w:uiPriority w:val="99"/>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uiPriority w:val="99"/>
    <w:qFormat/>
    <w:locked/>
    <w:rsid w:val="00986055"/>
    <w:rPr>
      <w:b/>
      <w:sz w:val="14"/>
      <w:shd w:val="clear" w:color="auto" w:fill="FFFFFF"/>
    </w:rPr>
  </w:style>
  <w:style w:type="paragraph" w:customStyle="1" w:styleId="401">
    <w:name w:val="Основной текст (40)1"/>
    <w:basedOn w:val="a8"/>
    <w:link w:val="400"/>
    <w:uiPriority w:val="99"/>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uiPriority w:val="99"/>
    <w:qFormat/>
    <w:locked/>
    <w:rsid w:val="00986055"/>
    <w:rPr>
      <w:b/>
      <w:sz w:val="16"/>
      <w:shd w:val="clear" w:color="auto" w:fill="FFFFFF"/>
    </w:rPr>
  </w:style>
  <w:style w:type="paragraph" w:customStyle="1" w:styleId="1410">
    <w:name w:val="Основной текст (14)1"/>
    <w:basedOn w:val="a8"/>
    <w:link w:val="14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uiPriority w:val="99"/>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uiPriority w:val="99"/>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uiPriority w:val="99"/>
    <w:qFormat/>
    <w:locked/>
    <w:rsid w:val="00986055"/>
    <w:rPr>
      <w:rFonts w:ascii="Garamond" w:hAnsi="Garamond"/>
      <w:sz w:val="24"/>
      <w:shd w:val="clear" w:color="auto" w:fill="FFFFFF"/>
    </w:rPr>
  </w:style>
  <w:style w:type="paragraph" w:customStyle="1" w:styleId="410">
    <w:name w:val="Основной текст (4)1"/>
    <w:basedOn w:val="a8"/>
    <w:link w:val="4c"/>
    <w:uiPriority w:val="99"/>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uiPriority w:val="99"/>
    <w:qFormat/>
    <w:locked/>
    <w:rsid w:val="00986055"/>
    <w:rPr>
      <w:rFonts w:ascii="Garamond" w:hAnsi="Garamond"/>
      <w:sz w:val="24"/>
      <w:shd w:val="clear" w:color="auto" w:fill="FFFFFF"/>
    </w:rPr>
  </w:style>
  <w:style w:type="paragraph" w:customStyle="1" w:styleId="214">
    <w:name w:val="Подпись к картинке (2)1"/>
    <w:basedOn w:val="a8"/>
    <w:link w:val="2f8"/>
    <w:uiPriority w:val="99"/>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uiPriority w:val="99"/>
    <w:qFormat/>
    <w:locked/>
    <w:rsid w:val="00986055"/>
    <w:rPr>
      <w:rFonts w:ascii="Garamond" w:hAnsi="Garamond"/>
      <w:b/>
      <w:sz w:val="18"/>
      <w:shd w:val="clear" w:color="auto" w:fill="FFFFFF"/>
    </w:rPr>
  </w:style>
  <w:style w:type="paragraph" w:customStyle="1" w:styleId="261">
    <w:name w:val="Основной текст (26)1"/>
    <w:basedOn w:val="a8"/>
    <w:link w:val="260"/>
    <w:uiPriority w:val="99"/>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uiPriority w:val="99"/>
    <w:qFormat/>
    <w:locked/>
    <w:rsid w:val="00986055"/>
    <w:rPr>
      <w:rFonts w:ascii="Century Schoolbook" w:hAnsi="Century Schoolbook"/>
      <w:shd w:val="clear" w:color="auto" w:fill="FFFFFF"/>
    </w:rPr>
  </w:style>
  <w:style w:type="paragraph" w:customStyle="1" w:styleId="531">
    <w:name w:val="Основной текст (53)1"/>
    <w:basedOn w:val="a8"/>
    <w:link w:val="530"/>
    <w:uiPriority w:val="99"/>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uiPriority w:val="99"/>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uiPriority w:val="99"/>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uiPriority w:val="99"/>
    <w:qFormat/>
    <w:locked/>
    <w:rsid w:val="00986055"/>
    <w:rPr>
      <w:rFonts w:ascii="Trebuchet MS" w:hAnsi="Trebuchet MS"/>
      <w:b/>
      <w:sz w:val="14"/>
      <w:shd w:val="clear" w:color="auto" w:fill="FFFFFF"/>
    </w:rPr>
  </w:style>
  <w:style w:type="paragraph" w:customStyle="1" w:styleId="811">
    <w:name w:val="Основной текст (81)1"/>
    <w:basedOn w:val="a8"/>
    <w:link w:val="810"/>
    <w:uiPriority w:val="99"/>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uiPriority w:val="99"/>
    <w:qFormat/>
    <w:locked/>
    <w:rsid w:val="00986055"/>
    <w:rPr>
      <w:sz w:val="10"/>
      <w:shd w:val="clear" w:color="auto" w:fill="FFFFFF"/>
      <w:lang w:val="ru-RU" w:eastAsia="ru-RU"/>
    </w:rPr>
  </w:style>
  <w:style w:type="paragraph" w:customStyle="1" w:styleId="741">
    <w:name w:val="Основной текст (74)1"/>
    <w:basedOn w:val="a8"/>
    <w:link w:val="7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uiPriority w:val="99"/>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uiPriority w:val="99"/>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uiPriority w:val="99"/>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uiPriority w:val="99"/>
    <w:qFormat/>
    <w:rsid w:val="00986055"/>
    <w:pPr>
      <w:spacing w:before="0" w:beforeAutospacing="0" w:after="0" w:afterAutospacing="0"/>
      <w:ind w:firstLine="720"/>
      <w:jc w:val="both"/>
    </w:pPr>
    <w:rPr>
      <w:szCs w:val="20"/>
    </w:rPr>
  </w:style>
  <w:style w:type="paragraph" w:customStyle="1" w:styleId="ConsNonformat">
    <w:name w:val="ConsNonformat"/>
    <w:uiPriority w:val="99"/>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uiPriority w:val="99"/>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uiPriority w:val="99"/>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uiPriority w:val="99"/>
    <w:qFormat/>
    <w:rsid w:val="00986055"/>
    <w:pPr>
      <w:snapToGrid w:val="0"/>
    </w:pPr>
    <w:rPr>
      <w:kern w:val="0"/>
      <w:sz w:val="24"/>
    </w:rPr>
  </w:style>
  <w:style w:type="paragraph" w:customStyle="1" w:styleId="1ff6">
    <w:name w:val="1 уровень"/>
    <w:basedOn w:val="a8"/>
    <w:uiPriority w:val="99"/>
    <w:qFormat/>
    <w:rsid w:val="00986055"/>
    <w:pPr>
      <w:keepNext/>
      <w:spacing w:before="520" w:beforeAutospacing="0" w:after="260" w:afterAutospacing="0"/>
      <w:jc w:val="center"/>
      <w:outlineLvl w:val="0"/>
    </w:pPr>
    <w:rPr>
      <w:b/>
    </w:rPr>
  </w:style>
  <w:style w:type="paragraph" w:customStyle="1" w:styleId="Heading">
    <w:name w:val="Heading"/>
    <w:uiPriority w:val="99"/>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uiPriority w:val="99"/>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uiPriority w:val="99"/>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uiPriority w:val="99"/>
    <w:qFormat/>
    <w:rsid w:val="00986055"/>
    <w:pPr>
      <w:jc w:val="center"/>
    </w:pPr>
    <w:rPr>
      <w:b/>
      <w:bCs/>
    </w:rPr>
  </w:style>
  <w:style w:type="paragraph" w:customStyle="1" w:styleId="1ff8">
    <w:name w:val="Стиль Заголовок 1 + не полужирный По левому краю Междустр.интерва..."/>
    <w:basedOn w:val="1c"/>
    <w:uiPriority w:val="99"/>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uiPriority w:val="99"/>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uiPriority w:val="99"/>
    <w:qFormat/>
    <w:rsid w:val="00986055"/>
    <w:pPr>
      <w:keepNext w:val="0"/>
      <w:widowControl w:val="0"/>
    </w:pPr>
    <w:rPr>
      <w:bCs/>
      <w:sz w:val="24"/>
      <w:lang w:eastAsia="en-US"/>
    </w:rPr>
  </w:style>
  <w:style w:type="paragraph" w:customStyle="1" w:styleId="1ff9">
    <w:name w:val="маркирован_1"/>
    <w:basedOn w:val="a8"/>
    <w:uiPriority w:val="99"/>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uiPriority w:val="99"/>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uiPriority w:val="99"/>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uiPriority w:val="99"/>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uiPriority w:val="99"/>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uiPriority w:val="99"/>
    <w:qFormat/>
    <w:rsid w:val="00986055"/>
    <w:pPr>
      <w:numPr>
        <w:numId w:val="8"/>
      </w:numPr>
      <w:tabs>
        <w:tab w:val="clear" w:pos="1440"/>
        <w:tab w:val="left" w:pos="1492"/>
      </w:tabs>
      <w:ind w:left="360"/>
    </w:pPr>
    <w:rPr>
      <w:sz w:val="28"/>
      <w:szCs w:val="28"/>
    </w:rPr>
  </w:style>
  <w:style w:type="paragraph" w:customStyle="1" w:styleId="afffffb">
    <w:name w:val="огл_гл"/>
    <w:basedOn w:val="a8"/>
    <w:uiPriority w:val="99"/>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uiPriority w:val="99"/>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uiPriority w:val="99"/>
    <w:qFormat/>
    <w:rsid w:val="00986055"/>
    <w:pPr>
      <w:ind w:left="794"/>
    </w:pPr>
    <w:rPr>
      <w:szCs w:val="20"/>
    </w:rPr>
  </w:style>
  <w:style w:type="paragraph" w:customStyle="1" w:styleId="afffffe">
    <w:name w:val="Наш стиль"/>
    <w:basedOn w:val="a8"/>
    <w:uiPriority w:val="99"/>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uiPriority w:val="99"/>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uiPriority w:val="99"/>
    <w:qFormat/>
    <w:rsid w:val="00986055"/>
    <w:pPr>
      <w:tabs>
        <w:tab w:val="left" w:pos="792"/>
      </w:tabs>
    </w:pPr>
    <w:rPr>
      <w:rFonts w:ascii="Times New Roman" w:hAnsi="Times New Roman"/>
      <w:sz w:val="24"/>
    </w:rPr>
  </w:style>
  <w:style w:type="paragraph" w:customStyle="1" w:styleId="Style24">
    <w:name w:val="Style24"/>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uiPriority w:val="99"/>
    <w:qFormat/>
    <w:rsid w:val="00986055"/>
  </w:style>
  <w:style w:type="paragraph" w:customStyle="1" w:styleId="2TimesNewRoman0">
    <w:name w:val="Стиль заголовок 2 + Times New Roman полужирный Первая строка:  0..."/>
    <w:basedOn w:val="2fa"/>
    <w:uiPriority w:val="99"/>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uiPriority w:val="99"/>
    <w:qFormat/>
    <w:rsid w:val="00986055"/>
    <w:pPr>
      <w:spacing w:before="0" w:beforeAutospacing="0" w:after="0" w:afterAutospacing="0" w:line="312" w:lineRule="auto"/>
      <w:ind w:firstLine="454"/>
      <w:jc w:val="both"/>
    </w:pPr>
  </w:style>
  <w:style w:type="paragraph" w:customStyle="1" w:styleId="Style53">
    <w:name w:val="Style53"/>
    <w:basedOn w:val="a8"/>
    <w:uiPriority w:val="99"/>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uiPriority w:val="99"/>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uiPriority w:val="99"/>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uiPriority w:val="99"/>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uiPriority w:val="99"/>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uiPriority w:val="99"/>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uiPriority w:val="99"/>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uiPriority w:val="99"/>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uiPriority w:val="99"/>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uiPriority w:val="99"/>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uiPriority w:val="99"/>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uiPriority w:val="99"/>
    <w:qFormat/>
    <w:locked/>
    <w:rsid w:val="00986055"/>
    <w:rPr>
      <w:rFonts w:ascii="Century Schoolbook" w:hAnsi="Century Schoolbook"/>
      <w:sz w:val="18"/>
      <w:shd w:val="clear" w:color="auto" w:fill="FFFFFF"/>
    </w:rPr>
  </w:style>
  <w:style w:type="paragraph" w:customStyle="1" w:styleId="94">
    <w:name w:val="Основной текст (9)"/>
    <w:basedOn w:val="a8"/>
    <w:link w:val="93"/>
    <w:uiPriority w:val="99"/>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uiPriority w:val="99"/>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uiPriority w:val="99"/>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uiPriority w:val="99"/>
    <w:qFormat/>
    <w:rsid w:val="00986055"/>
  </w:style>
  <w:style w:type="paragraph" w:customStyle="1" w:styleId="2123">
    <w:name w:val="Стиль Заголовок 2 + Перед:  12 пт После:  3 пт"/>
    <w:basedOn w:val="26"/>
    <w:uiPriority w:val="99"/>
    <w:qFormat/>
    <w:rsid w:val="00986055"/>
    <w:rPr>
      <w:iCs/>
      <w:kern w:val="0"/>
      <w:sz w:val="24"/>
    </w:rPr>
  </w:style>
  <w:style w:type="paragraph" w:customStyle="1" w:styleId="2fe">
    <w:name w:val="Обычный 2"/>
    <w:basedOn w:val="a8"/>
    <w:uiPriority w:val="99"/>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uiPriority w:val="99"/>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uiPriority w:val="99"/>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uiPriority w:val="99"/>
    <w:qFormat/>
    <w:rsid w:val="00986055"/>
  </w:style>
  <w:style w:type="character" w:customStyle="1" w:styleId="affffff2">
    <w:name w:val="ВЭС отступ Знак"/>
    <w:link w:val="affffff3"/>
    <w:uiPriority w:val="99"/>
    <w:qFormat/>
    <w:locked/>
    <w:rsid w:val="00986055"/>
    <w:rPr>
      <w:color w:val="000000"/>
      <w:sz w:val="24"/>
    </w:rPr>
  </w:style>
  <w:style w:type="paragraph" w:customStyle="1" w:styleId="affffff3">
    <w:name w:val="ВЭС отступ"/>
    <w:basedOn w:val="a8"/>
    <w:link w:val="affffff2"/>
    <w:uiPriority w:val="99"/>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uiPriority w:val="99"/>
    <w:qFormat/>
    <w:rsid w:val="00986055"/>
    <w:pPr>
      <w:tabs>
        <w:tab w:val="left" w:pos="360"/>
      </w:tabs>
      <w:spacing w:before="120" w:after="120"/>
    </w:pPr>
    <w:rPr>
      <w:sz w:val="24"/>
    </w:rPr>
  </w:style>
  <w:style w:type="paragraph" w:customStyle="1" w:styleId="145">
    <w:name w:val="Основной 14"/>
    <w:basedOn w:val="a8"/>
    <w:uiPriority w:val="99"/>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uiPriority w:val="99"/>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uiPriority w:val="99"/>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uiPriority w:val="99"/>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uiPriority w:val="99"/>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uiPriority w:val="99"/>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uiPriority w:val="99"/>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uiPriority w:val="99"/>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uiPriority w:val="99"/>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uiPriority w:val="99"/>
    <w:qFormat/>
    <w:rsid w:val="00986055"/>
    <w:pPr>
      <w:spacing w:before="0" w:beforeAutospacing="0" w:after="0" w:afterAutospacing="0"/>
      <w:jc w:val="both"/>
    </w:pPr>
    <w:rPr>
      <w:kern w:val="28"/>
      <w:szCs w:val="20"/>
    </w:rPr>
  </w:style>
  <w:style w:type="paragraph" w:customStyle="1" w:styleId="Tst-question">
    <w:name w:val="Tst-question"/>
    <w:basedOn w:val="a8"/>
    <w:uiPriority w:val="99"/>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uiPriority w:val="99"/>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uiPriority w:val="99"/>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uiPriority w:val="99"/>
    <w:qFormat/>
    <w:rsid w:val="00986055"/>
  </w:style>
  <w:style w:type="paragraph" w:customStyle="1" w:styleId="u">
    <w:name w:val="u"/>
    <w:basedOn w:val="a8"/>
    <w:qFormat/>
    <w:rsid w:val="00986055"/>
  </w:style>
  <w:style w:type="paragraph" w:customStyle="1" w:styleId="uj">
    <w:name w:val="uj"/>
    <w:basedOn w:val="a8"/>
    <w:uiPriority w:val="99"/>
    <w:qFormat/>
    <w:rsid w:val="00986055"/>
  </w:style>
  <w:style w:type="paragraph" w:customStyle="1" w:styleId="Style44">
    <w:name w:val="Style44"/>
    <w:basedOn w:val="a8"/>
    <w:uiPriority w:val="99"/>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uiPriority w:val="99"/>
    <w:qFormat/>
    <w:rsid w:val="00986055"/>
  </w:style>
  <w:style w:type="paragraph" w:customStyle="1" w:styleId="a4cxspmiddle">
    <w:name w:val="a4cxspmiddle"/>
    <w:basedOn w:val="a8"/>
    <w:uiPriority w:val="99"/>
    <w:qFormat/>
    <w:rsid w:val="00986055"/>
    <w:rPr>
      <w:color w:val="000000"/>
    </w:rPr>
  </w:style>
  <w:style w:type="paragraph" w:customStyle="1" w:styleId="Style56">
    <w:name w:val="Style56"/>
    <w:basedOn w:val="a8"/>
    <w:uiPriority w:val="99"/>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uiPriority w:val="99"/>
    <w:qFormat/>
    <w:rsid w:val="00986055"/>
  </w:style>
  <w:style w:type="paragraph" w:customStyle="1" w:styleId="1ffe">
    <w:name w:val="Схема документа1"/>
    <w:basedOn w:val="a8"/>
    <w:uiPriority w:val="99"/>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uiPriority w:val="99"/>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uiPriority w:val="99"/>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uiPriority w:val="99"/>
    <w:qFormat/>
    <w:rsid w:val="00986055"/>
  </w:style>
  <w:style w:type="paragraph" w:customStyle="1" w:styleId="rvps4">
    <w:name w:val="rvps4"/>
    <w:basedOn w:val="a8"/>
    <w:uiPriority w:val="99"/>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uiPriority w:val="99"/>
    <w:qFormat/>
    <w:locked/>
    <w:rsid w:val="00986055"/>
    <w:rPr>
      <w:rFonts w:ascii="BodoniCTT" w:hAnsi="BodoniCTT"/>
      <w:b/>
    </w:rPr>
  </w:style>
  <w:style w:type="paragraph" w:customStyle="1" w:styleId="3f2">
    <w:name w:val="3 ступень"/>
    <w:basedOn w:val="a8"/>
    <w:link w:val="3f1"/>
    <w:uiPriority w:val="99"/>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uiPriority w:val="99"/>
    <w:qFormat/>
    <w:rsid w:val="00986055"/>
    <w:pPr>
      <w:widowControl w:val="0"/>
      <w:autoSpaceDE w:val="0"/>
      <w:autoSpaceDN w:val="0"/>
      <w:adjustRightInd w:val="0"/>
      <w:spacing w:before="0" w:beforeAutospacing="0" w:after="0" w:afterAutospacing="0"/>
    </w:pPr>
  </w:style>
  <w:style w:type="paragraph" w:customStyle="1" w:styleId="F9">
    <w:name w:val="ОбычныF9"/>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uiPriority w:val="99"/>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uiPriority w:val="99"/>
    <w:qFormat/>
    <w:rsid w:val="00986055"/>
  </w:style>
  <w:style w:type="paragraph" w:customStyle="1" w:styleId="p4">
    <w:name w:val="p4"/>
    <w:basedOn w:val="a8"/>
    <w:uiPriority w:val="99"/>
    <w:qFormat/>
    <w:rsid w:val="00986055"/>
  </w:style>
  <w:style w:type="paragraph" w:customStyle="1" w:styleId="a3cxspmiddle">
    <w:name w:val="a3cxspmiddle"/>
    <w:basedOn w:val="a8"/>
    <w:uiPriority w:val="99"/>
    <w:qFormat/>
    <w:rsid w:val="00986055"/>
    <w:rPr>
      <w:color w:val="000000"/>
    </w:rPr>
  </w:style>
  <w:style w:type="paragraph" w:customStyle="1" w:styleId="affffff9">
    <w:name w:val="слайд"/>
    <w:basedOn w:val="a8"/>
    <w:uiPriority w:val="99"/>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uiPriority w:val="99"/>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uiPriority w:val="99"/>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uiPriority w:val="99"/>
    <w:qFormat/>
    <w:rsid w:val="00986055"/>
    <w:pPr>
      <w:spacing w:before="0" w:beforeAutospacing="0" w:after="150" w:afterAutospacing="0"/>
    </w:pPr>
  </w:style>
  <w:style w:type="paragraph" w:customStyle="1" w:styleId="a3cxsplast">
    <w:name w:val="a3cxsplast"/>
    <w:basedOn w:val="a8"/>
    <w:uiPriority w:val="99"/>
    <w:qFormat/>
    <w:rsid w:val="00986055"/>
    <w:rPr>
      <w:color w:val="000000"/>
    </w:rPr>
  </w:style>
  <w:style w:type="character" w:customStyle="1" w:styleId="1fff">
    <w:name w:val="Заголовок №1_"/>
    <w:link w:val="1fff0"/>
    <w:uiPriority w:val="99"/>
    <w:qFormat/>
    <w:locked/>
    <w:rsid w:val="00986055"/>
    <w:rPr>
      <w:sz w:val="23"/>
      <w:shd w:val="clear" w:color="auto" w:fill="FFFFFF"/>
    </w:rPr>
  </w:style>
  <w:style w:type="paragraph" w:customStyle="1" w:styleId="1fff0">
    <w:name w:val="Заголовок №1"/>
    <w:basedOn w:val="a8"/>
    <w:link w:val="1fff"/>
    <w:uiPriority w:val="99"/>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uiPriority w:val="99"/>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uiPriority w:val="99"/>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uiPriority w:val="99"/>
    <w:qFormat/>
    <w:rsid w:val="00986055"/>
    <w:pPr>
      <w:spacing w:before="0" w:beforeAutospacing="0" w:after="0" w:afterAutospacing="0"/>
      <w:ind w:left="-340" w:firstLine="720"/>
    </w:pPr>
    <w:rPr>
      <w:sz w:val="36"/>
      <w:szCs w:val="20"/>
    </w:rPr>
  </w:style>
  <w:style w:type="paragraph" w:customStyle="1" w:styleId="Lang">
    <w:name w:val="Lang"/>
    <w:basedOn w:val="a8"/>
    <w:uiPriority w:val="99"/>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uiPriority w:val="99"/>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uiPriority w:val="99"/>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uiPriority w:val="99"/>
    <w:qFormat/>
    <w:rsid w:val="00986055"/>
  </w:style>
  <w:style w:type="paragraph" w:customStyle="1" w:styleId="1fff2">
    <w:name w:val="Подзаголовок 1"/>
    <w:basedOn w:val="a8"/>
    <w:next w:val="a8"/>
    <w:uiPriority w:val="99"/>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uiPriority w:val="99"/>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uiPriority w:val="99"/>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uiPriority w:val="99"/>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uiPriority w:val="99"/>
    <w:qFormat/>
    <w:rsid w:val="00986055"/>
    <w:pPr>
      <w:spacing w:before="0" w:beforeAutospacing="0" w:after="0" w:afterAutospacing="0"/>
      <w:jc w:val="both"/>
    </w:pPr>
    <w:rPr>
      <w:b/>
      <w:sz w:val="20"/>
    </w:rPr>
  </w:style>
  <w:style w:type="paragraph" w:customStyle="1" w:styleId="p7">
    <w:name w:val="p7"/>
    <w:basedOn w:val="a8"/>
    <w:uiPriority w:val="99"/>
    <w:qFormat/>
    <w:rsid w:val="00986055"/>
  </w:style>
  <w:style w:type="paragraph" w:customStyle="1" w:styleId="p9">
    <w:name w:val="p9"/>
    <w:basedOn w:val="a8"/>
    <w:uiPriority w:val="99"/>
    <w:qFormat/>
    <w:rsid w:val="00986055"/>
  </w:style>
  <w:style w:type="paragraph" w:customStyle="1" w:styleId="p6">
    <w:name w:val="p6"/>
    <w:basedOn w:val="a8"/>
    <w:uiPriority w:val="99"/>
    <w:qFormat/>
    <w:rsid w:val="00986055"/>
  </w:style>
  <w:style w:type="paragraph" w:customStyle="1" w:styleId="p8">
    <w:name w:val="p8"/>
    <w:basedOn w:val="a8"/>
    <w:uiPriority w:val="99"/>
    <w:qFormat/>
    <w:rsid w:val="00986055"/>
  </w:style>
  <w:style w:type="paragraph" w:customStyle="1" w:styleId="217">
    <w:name w:val="Заголовок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uiPriority w:val="99"/>
    <w:qFormat/>
    <w:rsid w:val="00986055"/>
    <w:pPr>
      <w:spacing w:before="0" w:beforeAutospacing="0" w:after="0" w:afterAutospacing="0"/>
    </w:pPr>
    <w:rPr>
      <w:rFonts w:ascii="Courier New" w:hAnsi="Courier New"/>
      <w:sz w:val="20"/>
      <w:szCs w:val="20"/>
    </w:rPr>
  </w:style>
  <w:style w:type="paragraph" w:customStyle="1" w:styleId="118">
    <w:name w:val="Цитата1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uiPriority w:val="99"/>
    <w:qFormat/>
    <w:rsid w:val="00986055"/>
    <w:pPr>
      <w:spacing w:before="0" w:beforeAutospacing="0" w:after="0" w:afterAutospacing="0"/>
    </w:pPr>
    <w:rPr>
      <w:sz w:val="28"/>
      <w:szCs w:val="20"/>
    </w:rPr>
  </w:style>
  <w:style w:type="paragraph" w:customStyle="1" w:styleId="1fff3">
    <w:name w:val="Верхний колонтитул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uiPriority w:val="99"/>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uiPriority w:val="99"/>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uiPriority w:val="99"/>
    <w:qFormat/>
    <w:rsid w:val="00986055"/>
  </w:style>
  <w:style w:type="character" w:customStyle="1" w:styleId="1fff4">
    <w:name w:val="ЗАГОЛОВОК 1 Знак"/>
    <w:link w:val="1fff5"/>
    <w:uiPriority w:val="99"/>
    <w:qFormat/>
    <w:locked/>
    <w:rsid w:val="00986055"/>
    <w:rPr>
      <w:rFonts w:eastAsia="Times New Roman"/>
      <w:b/>
      <w:caps/>
      <w:sz w:val="24"/>
      <w:szCs w:val="24"/>
    </w:rPr>
  </w:style>
  <w:style w:type="paragraph" w:customStyle="1" w:styleId="1fff5">
    <w:name w:val="ЗАГОЛОВОК 1"/>
    <w:link w:val="1fff4"/>
    <w:uiPriority w:val="99"/>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uiPriority w:val="99"/>
    <w:qFormat/>
    <w:rsid w:val="00986055"/>
  </w:style>
  <w:style w:type="paragraph" w:customStyle="1" w:styleId="affffffc">
    <w:name w:val="ТЕМА"/>
    <w:basedOn w:val="a8"/>
    <w:uiPriority w:val="99"/>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uiPriority w:val="99"/>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uiPriority w:val="99"/>
    <w:qFormat/>
    <w:rsid w:val="00986055"/>
    <w:rPr>
      <w:color w:val="auto"/>
    </w:rPr>
  </w:style>
  <w:style w:type="paragraph" w:customStyle="1" w:styleId="affffffe">
    <w:name w:val="........ ..... . ........"/>
    <w:aliases w:val=".....,........ ..... 1"/>
    <w:basedOn w:val="Default"/>
    <w:next w:val="Default"/>
    <w:uiPriority w:val="99"/>
    <w:qFormat/>
    <w:rsid w:val="00986055"/>
    <w:rPr>
      <w:color w:val="auto"/>
    </w:rPr>
  </w:style>
  <w:style w:type="paragraph" w:customStyle="1" w:styleId="afffffff">
    <w:name w:val="... ......"/>
    <w:basedOn w:val="Default"/>
    <w:next w:val="Default"/>
    <w:uiPriority w:val="99"/>
    <w:qFormat/>
    <w:rsid w:val="00986055"/>
    <w:rPr>
      <w:color w:val="auto"/>
    </w:rPr>
  </w:style>
  <w:style w:type="paragraph" w:customStyle="1" w:styleId="1fff6">
    <w:name w:val=".....1"/>
    <w:basedOn w:val="Default"/>
    <w:next w:val="Default"/>
    <w:uiPriority w:val="99"/>
    <w:qFormat/>
    <w:rsid w:val="00986055"/>
    <w:rPr>
      <w:color w:val="auto"/>
    </w:rPr>
  </w:style>
  <w:style w:type="paragraph" w:customStyle="1" w:styleId="bodytext2">
    <w:name w:val="bodytext2"/>
    <w:basedOn w:val="a8"/>
    <w:uiPriority w:val="99"/>
    <w:qFormat/>
    <w:rsid w:val="00986055"/>
  </w:style>
  <w:style w:type="paragraph" w:customStyle="1" w:styleId="afffffff0">
    <w:name w:val="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uiPriority w:val="99"/>
    <w:qFormat/>
    <w:rsid w:val="00986055"/>
    <w:pPr>
      <w:autoSpaceDE w:val="0"/>
      <w:autoSpaceDN w:val="0"/>
      <w:adjustRightInd w:val="0"/>
    </w:pPr>
    <w:rPr>
      <w:b/>
      <w:bCs/>
      <w:color w:val="000000"/>
      <w:sz w:val="20"/>
    </w:rPr>
  </w:style>
  <w:style w:type="paragraph" w:customStyle="1" w:styleId="text">
    <w:name w:val="text"/>
    <w:basedOn w:val="a8"/>
    <w:uiPriority w:val="99"/>
    <w:qFormat/>
    <w:rsid w:val="00986055"/>
  </w:style>
  <w:style w:type="paragraph" w:customStyle="1" w:styleId="afffffff1">
    <w:name w:val="ТЕКСТ"/>
    <w:basedOn w:val="afff6"/>
    <w:uiPriority w:val="99"/>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uiPriority w:val="99"/>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uiPriority w:val="99"/>
    <w:qFormat/>
    <w:rsid w:val="00986055"/>
    <w:pPr>
      <w:keepNext w:val="0"/>
      <w:keepLines w:val="0"/>
      <w:spacing w:line="288" w:lineRule="auto"/>
      <w:jc w:val="both"/>
    </w:pPr>
    <w:rPr>
      <w:b/>
      <w:bCs/>
      <w:caps/>
      <w:sz w:val="30"/>
      <w:szCs w:val="30"/>
    </w:rPr>
  </w:style>
  <w:style w:type="paragraph" w:customStyle="1" w:styleId="Style29">
    <w:name w:val="Style29"/>
    <w:basedOn w:val="a8"/>
    <w:uiPriority w:val="99"/>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uiPriority w:val="99"/>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uiPriority w:val="99"/>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uiPriority w:val="99"/>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uiPriority w:val="99"/>
    <w:qFormat/>
    <w:rsid w:val="00986055"/>
  </w:style>
  <w:style w:type="paragraph" w:customStyle="1" w:styleId="p35">
    <w:name w:val="p35"/>
    <w:basedOn w:val="a8"/>
    <w:uiPriority w:val="99"/>
    <w:qFormat/>
    <w:rsid w:val="00986055"/>
  </w:style>
  <w:style w:type="paragraph" w:customStyle="1" w:styleId="p36">
    <w:name w:val="p36"/>
    <w:basedOn w:val="a8"/>
    <w:uiPriority w:val="99"/>
    <w:qFormat/>
    <w:rsid w:val="00986055"/>
  </w:style>
  <w:style w:type="paragraph" w:customStyle="1" w:styleId="TextBody">
    <w:name w:val="Text Body"/>
    <w:basedOn w:val="a8"/>
    <w:uiPriority w:val="99"/>
    <w:qFormat/>
    <w:rsid w:val="00986055"/>
    <w:pPr>
      <w:suppressAutoHyphens/>
      <w:spacing w:before="0" w:beforeAutospacing="0" w:after="120" w:afterAutospacing="0"/>
    </w:pPr>
    <w:rPr>
      <w:lang w:val="en-US" w:eastAsia="zh-CN"/>
    </w:rPr>
  </w:style>
  <w:style w:type="paragraph" w:customStyle="1" w:styleId="Heading11">
    <w:name w:val="Heading 11"/>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p10">
    <w:name w:val="p10"/>
    <w:basedOn w:val="a8"/>
    <w:uiPriority w:val="99"/>
    <w:qFormat/>
    <w:rsid w:val="00986055"/>
  </w:style>
  <w:style w:type="paragraph" w:customStyle="1" w:styleId="eg3">
    <w:name w:val="eg3"/>
    <w:basedOn w:val="a8"/>
    <w:uiPriority w:val="99"/>
    <w:qFormat/>
    <w:rsid w:val="00986055"/>
  </w:style>
  <w:style w:type="paragraph" w:customStyle="1" w:styleId="p2">
    <w:name w:val="p2"/>
    <w:basedOn w:val="a8"/>
    <w:uiPriority w:val="99"/>
    <w:qFormat/>
    <w:rsid w:val="00986055"/>
  </w:style>
  <w:style w:type="paragraph" w:customStyle="1" w:styleId="p5">
    <w:name w:val="p5"/>
    <w:basedOn w:val="a8"/>
    <w:uiPriority w:val="99"/>
    <w:qFormat/>
    <w:rsid w:val="00986055"/>
  </w:style>
  <w:style w:type="paragraph" w:customStyle="1" w:styleId="1fff9">
    <w:name w:val="Название1"/>
    <w:basedOn w:val="a8"/>
    <w:uiPriority w:val="99"/>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uiPriority w:val="99"/>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uiPriority w:val="99"/>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uiPriority w:val="99"/>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uiPriority w:val="99"/>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uiPriority w:val="99"/>
    <w:qFormat/>
    <w:rsid w:val="00986055"/>
    <w:pPr>
      <w:suppressAutoHyphens/>
      <w:spacing w:before="0" w:beforeAutospacing="0" w:after="0" w:afterAutospacing="0"/>
      <w:ind w:left="566" w:hanging="283"/>
    </w:pPr>
    <w:rPr>
      <w:lang w:eastAsia="ar-SA"/>
    </w:rPr>
  </w:style>
  <w:style w:type="paragraph" w:customStyle="1" w:styleId="411">
    <w:name w:val="Список 41"/>
    <w:basedOn w:val="a8"/>
    <w:uiPriority w:val="99"/>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uiPriority w:val="99"/>
    <w:qFormat/>
    <w:rsid w:val="00986055"/>
    <w:pPr>
      <w:spacing w:before="0" w:beforeAutospacing="0" w:after="0" w:afterAutospacing="0"/>
      <w:contextualSpacing/>
    </w:pPr>
    <w:rPr>
      <w:sz w:val="28"/>
      <w:szCs w:val="20"/>
      <w:lang w:eastAsia="en-US"/>
    </w:rPr>
  </w:style>
  <w:style w:type="paragraph" w:customStyle="1" w:styleId="p32">
    <w:name w:val="p32"/>
    <w:basedOn w:val="a8"/>
    <w:uiPriority w:val="99"/>
    <w:qFormat/>
    <w:rsid w:val="00986055"/>
  </w:style>
  <w:style w:type="paragraph" w:customStyle="1" w:styleId="p17">
    <w:name w:val="p17"/>
    <w:basedOn w:val="a8"/>
    <w:uiPriority w:val="99"/>
    <w:qFormat/>
    <w:rsid w:val="00986055"/>
  </w:style>
  <w:style w:type="paragraph" w:customStyle="1" w:styleId="p26">
    <w:name w:val="p26"/>
    <w:basedOn w:val="a8"/>
    <w:uiPriority w:val="99"/>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uiPriority w:val="99"/>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uiPriority w:val="99"/>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uiPriority w:val="99"/>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uiPriority w:val="99"/>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uiPriority w:val="99"/>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uiPriority w:val="99"/>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uiPriority w:val="99"/>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uiPriority w:val="99"/>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uiPriority w:val="99"/>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uiPriority w:val="99"/>
    <w:qFormat/>
    <w:rsid w:val="00986055"/>
    <w:rPr>
      <w:color w:val="auto"/>
    </w:rPr>
  </w:style>
  <w:style w:type="paragraph" w:customStyle="1" w:styleId="Caaieiaie2">
    <w:name w:val="Caaieiaie 2"/>
    <w:basedOn w:val="Default"/>
    <w:next w:val="Default"/>
    <w:uiPriority w:val="99"/>
    <w:qFormat/>
    <w:rsid w:val="00986055"/>
    <w:rPr>
      <w:color w:val="auto"/>
    </w:rPr>
  </w:style>
  <w:style w:type="paragraph" w:customStyle="1" w:styleId="afffffff5">
    <w:name w:val="Обычный.Нормальный"/>
    <w:uiPriority w:val="99"/>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uiPriority w:val="99"/>
    <w:qFormat/>
    <w:locked/>
    <w:rsid w:val="00986055"/>
    <w:rPr>
      <w:rFonts w:ascii="Arial" w:hAnsi="Arial"/>
      <w:b/>
      <w:sz w:val="32"/>
    </w:rPr>
  </w:style>
  <w:style w:type="paragraph" w:customStyle="1" w:styleId="11a">
    <w:name w:val="1 Заголовок 1"/>
    <w:basedOn w:val="a8"/>
    <w:link w:val="119"/>
    <w:uiPriority w:val="9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uiPriority w:val="99"/>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uiPriority w:val="99"/>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uiPriority w:val="99"/>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uiPriority w:val="99"/>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uiPriority w:val="99"/>
    <w:qFormat/>
    <w:rsid w:val="00986055"/>
    <w:pPr>
      <w:spacing w:before="0" w:beforeAutospacing="0" w:after="0" w:afterAutospacing="0"/>
      <w:ind w:firstLine="709"/>
      <w:jc w:val="both"/>
    </w:pPr>
  </w:style>
  <w:style w:type="paragraph" w:customStyle="1" w:styleId="Style164">
    <w:name w:val="Style164"/>
    <w:basedOn w:val="a8"/>
    <w:uiPriority w:val="99"/>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uiPriority w:val="99"/>
    <w:qFormat/>
    <w:locked/>
    <w:rsid w:val="00986055"/>
    <w:rPr>
      <w:sz w:val="24"/>
      <w:shd w:val="clear" w:color="auto" w:fill="FFFFFF"/>
    </w:rPr>
  </w:style>
  <w:style w:type="paragraph" w:customStyle="1" w:styleId="14pt0">
    <w:name w:val="Стиль Обычный. + 14 pt"/>
    <w:basedOn w:val="a8"/>
    <w:link w:val="14pt"/>
    <w:uiPriority w:val="99"/>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uiPriority w:val="99"/>
    <w:qFormat/>
    <w:rsid w:val="00986055"/>
    <w:pPr>
      <w:spacing w:before="0" w:beforeAutospacing="0" w:after="0" w:afterAutospacing="0"/>
    </w:pPr>
  </w:style>
  <w:style w:type="paragraph" w:customStyle="1" w:styleId="pri">
    <w:name w:val="pri"/>
    <w:basedOn w:val="a8"/>
    <w:uiPriority w:val="99"/>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uiPriority w:val="99"/>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uiPriority w:val="99"/>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uiPriority w:val="99"/>
    <w:qFormat/>
    <w:rsid w:val="00986055"/>
  </w:style>
  <w:style w:type="paragraph" w:customStyle="1" w:styleId="p12left">
    <w:name w:val="p12_left"/>
    <w:basedOn w:val="a8"/>
    <w:uiPriority w:val="99"/>
    <w:qFormat/>
    <w:rsid w:val="00986055"/>
  </w:style>
  <w:style w:type="paragraph" w:customStyle="1" w:styleId="TableParagraph">
    <w:name w:val="Table Paragraph"/>
    <w:basedOn w:val="a8"/>
    <w:uiPriority w:val="99"/>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uiPriority w:val="99"/>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uiPriority w:val="99"/>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uiPriority w:val="99"/>
    <w:qFormat/>
    <w:rsid w:val="00986055"/>
  </w:style>
  <w:style w:type="paragraph" w:customStyle="1" w:styleId="Style134">
    <w:name w:val="Style134"/>
    <w:basedOn w:val="a8"/>
    <w:uiPriority w:val="99"/>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uiPriority w:val="99"/>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uiPriority w:val="99"/>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uiPriority w:val="99"/>
    <w:qFormat/>
    <w:rsid w:val="00986055"/>
  </w:style>
  <w:style w:type="paragraph" w:customStyle="1" w:styleId="p15">
    <w:name w:val="p15"/>
    <w:basedOn w:val="a8"/>
    <w:uiPriority w:val="99"/>
    <w:qFormat/>
    <w:rsid w:val="00986055"/>
  </w:style>
  <w:style w:type="paragraph" w:customStyle="1" w:styleId="p29">
    <w:name w:val="p29"/>
    <w:basedOn w:val="a8"/>
    <w:uiPriority w:val="99"/>
    <w:qFormat/>
    <w:rsid w:val="00986055"/>
  </w:style>
  <w:style w:type="paragraph" w:customStyle="1" w:styleId="p30">
    <w:name w:val="p30"/>
    <w:basedOn w:val="a8"/>
    <w:uiPriority w:val="99"/>
    <w:qFormat/>
    <w:rsid w:val="00986055"/>
  </w:style>
  <w:style w:type="paragraph" w:customStyle="1" w:styleId="p31">
    <w:name w:val="p31"/>
    <w:basedOn w:val="a8"/>
    <w:uiPriority w:val="99"/>
    <w:qFormat/>
    <w:rsid w:val="00986055"/>
  </w:style>
  <w:style w:type="paragraph" w:customStyle="1" w:styleId="p33">
    <w:name w:val="p33"/>
    <w:basedOn w:val="a8"/>
    <w:uiPriority w:val="99"/>
    <w:qFormat/>
    <w:rsid w:val="00986055"/>
  </w:style>
  <w:style w:type="paragraph" w:customStyle="1" w:styleId="p13">
    <w:name w:val="p13"/>
    <w:basedOn w:val="a8"/>
    <w:uiPriority w:val="99"/>
    <w:qFormat/>
    <w:rsid w:val="00986055"/>
  </w:style>
  <w:style w:type="paragraph" w:customStyle="1" w:styleId="p25">
    <w:name w:val="p25"/>
    <w:basedOn w:val="a8"/>
    <w:uiPriority w:val="99"/>
    <w:qFormat/>
    <w:rsid w:val="00986055"/>
  </w:style>
  <w:style w:type="paragraph" w:customStyle="1" w:styleId="Caaieiaie5">
    <w:name w:val="Caaieiaie 5"/>
    <w:basedOn w:val="a8"/>
    <w:next w:val="a8"/>
    <w:uiPriority w:val="99"/>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uiPriority w:val="99"/>
    <w:qFormat/>
    <w:rsid w:val="00986055"/>
    <w:pPr>
      <w:widowControl/>
      <w:spacing w:line="240" w:lineRule="auto"/>
      <w:ind w:firstLine="0"/>
    </w:pPr>
    <w:rPr>
      <w:rFonts w:eastAsia="Calibri"/>
      <w:i/>
      <w:sz w:val="26"/>
    </w:rPr>
  </w:style>
  <w:style w:type="paragraph" w:customStyle="1" w:styleId="3f6">
    <w:name w:val="Обычный3"/>
    <w:basedOn w:val="a8"/>
    <w:uiPriority w:val="99"/>
    <w:qFormat/>
    <w:rsid w:val="00986055"/>
    <w:pPr>
      <w:snapToGrid w:val="0"/>
      <w:spacing w:before="0" w:beforeAutospacing="0" w:after="0" w:afterAutospacing="0"/>
    </w:pPr>
    <w:rPr>
      <w:sz w:val="20"/>
      <w:szCs w:val="20"/>
    </w:rPr>
  </w:style>
  <w:style w:type="paragraph" w:customStyle="1" w:styleId="11b">
    <w:name w:val="Основной текст11"/>
    <w:basedOn w:val="a8"/>
    <w:uiPriority w:val="99"/>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uiPriority w:val="99"/>
    <w:qFormat/>
    <w:rsid w:val="00986055"/>
  </w:style>
  <w:style w:type="paragraph" w:customStyle="1" w:styleId="p24">
    <w:name w:val="p24"/>
    <w:basedOn w:val="a8"/>
    <w:uiPriority w:val="99"/>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uiPriority w:val="99"/>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uiPriority w:val="99"/>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uiPriority w:val="99"/>
    <w:qFormat/>
    <w:rsid w:val="00986055"/>
    <w:pPr>
      <w:keepNext/>
      <w:widowControl/>
      <w:spacing w:line="240" w:lineRule="auto"/>
      <w:ind w:firstLine="0"/>
      <w:jc w:val="left"/>
    </w:pPr>
    <w:rPr>
      <w:sz w:val="24"/>
    </w:rPr>
  </w:style>
  <w:style w:type="paragraph" w:customStyle="1" w:styleId="ledge1">
    <w:name w:val="ledge1"/>
    <w:basedOn w:val="a8"/>
    <w:uiPriority w:val="99"/>
    <w:qFormat/>
    <w:rsid w:val="00986055"/>
    <w:pPr>
      <w:spacing w:line="360" w:lineRule="atLeast"/>
      <w:jc w:val="both"/>
    </w:pPr>
  </w:style>
  <w:style w:type="paragraph" w:customStyle="1" w:styleId="WW-Normal">
    <w:name w:val="WW-Normal"/>
    <w:uiPriority w:val="99"/>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uiPriority w:val="99"/>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uiPriority w:val="99"/>
    <w:qFormat/>
    <w:rsid w:val="00986055"/>
    <w:pPr>
      <w:widowControl w:val="0"/>
      <w:autoSpaceDE w:val="0"/>
      <w:autoSpaceDN w:val="0"/>
      <w:adjustRightInd w:val="0"/>
      <w:spacing w:before="0" w:beforeAutospacing="0" w:after="0" w:afterAutospacing="0"/>
    </w:pPr>
  </w:style>
  <w:style w:type="paragraph" w:customStyle="1" w:styleId="Style40">
    <w:name w:val="Style40"/>
    <w:basedOn w:val="a8"/>
    <w:uiPriority w:val="99"/>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uiPriority w:val="99"/>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uiPriority w:val="99"/>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uiPriority w:val="99"/>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uiPriority w:val="99"/>
    <w:qFormat/>
    <w:rsid w:val="00986055"/>
    <w:pPr>
      <w:spacing w:before="120" w:beforeAutospacing="0" w:after="0" w:afterAutospacing="0" w:line="240" w:lineRule="exact"/>
      <w:ind w:firstLine="284"/>
      <w:jc w:val="both"/>
    </w:pPr>
    <w:rPr>
      <w:sz w:val="22"/>
    </w:rPr>
  </w:style>
  <w:style w:type="paragraph" w:customStyle="1" w:styleId="small">
    <w:name w:val="small"/>
    <w:basedOn w:val="a8"/>
    <w:uiPriority w:val="99"/>
    <w:qFormat/>
    <w:rsid w:val="00986055"/>
    <w:rPr>
      <w:rFonts w:ascii="Verdana" w:hAnsi="Verdana"/>
      <w:sz w:val="15"/>
      <w:szCs w:val="15"/>
    </w:rPr>
  </w:style>
  <w:style w:type="paragraph" w:customStyle="1" w:styleId="afffffff9">
    <w:name w:val="Содержание"/>
    <w:basedOn w:val="a8"/>
    <w:uiPriority w:val="99"/>
    <w:qFormat/>
    <w:rsid w:val="00986055"/>
    <w:pPr>
      <w:spacing w:before="0" w:beforeAutospacing="0" w:after="0" w:afterAutospacing="0"/>
      <w:ind w:firstLine="454"/>
      <w:jc w:val="both"/>
    </w:pPr>
  </w:style>
  <w:style w:type="paragraph" w:customStyle="1" w:styleId="afffffffa">
    <w:name w:val="Модули"/>
    <w:basedOn w:val="a8"/>
    <w:uiPriority w:val="99"/>
    <w:qFormat/>
    <w:rsid w:val="00986055"/>
    <w:pPr>
      <w:keepNext/>
      <w:snapToGrid w:val="0"/>
      <w:spacing w:before="0" w:beforeAutospacing="0" w:after="0" w:afterAutospacing="0"/>
    </w:pPr>
    <w:rPr>
      <w:b/>
      <w:bCs/>
    </w:rPr>
  </w:style>
  <w:style w:type="paragraph" w:customStyle="1" w:styleId="224">
    <w:name w:val="Îñíî´2íîé òåêñò 2"/>
    <w:basedOn w:val="a8"/>
    <w:uiPriority w:val="99"/>
    <w:qFormat/>
    <w:rsid w:val="00986055"/>
    <w:pPr>
      <w:widowControl w:val="0"/>
      <w:spacing w:before="0" w:beforeAutospacing="0" w:after="0" w:afterAutospacing="0"/>
      <w:ind w:firstLine="709"/>
      <w:jc w:val="both"/>
    </w:pPr>
    <w:rPr>
      <w:szCs w:val="20"/>
    </w:rPr>
  </w:style>
  <w:style w:type="paragraph" w:customStyle="1" w:styleId="Noeeu3">
    <w:name w:val="Noeeu3"/>
    <w:basedOn w:val="a8"/>
    <w:uiPriority w:val="99"/>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uiPriority w:val="99"/>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uiPriority w:val="99"/>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uiPriority w:val="99"/>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uiPriority w:val="99"/>
    <w:qFormat/>
    <w:rsid w:val="00986055"/>
    <w:pPr>
      <w:spacing w:before="0" w:beforeAutospacing="0" w:after="0" w:afterAutospacing="0" w:line="360" w:lineRule="auto"/>
      <w:ind w:firstLine="720"/>
      <w:jc w:val="both"/>
    </w:pPr>
    <w:rPr>
      <w:szCs w:val="20"/>
    </w:rPr>
  </w:style>
  <w:style w:type="paragraph" w:customStyle="1" w:styleId="book">
    <w:name w:val="book"/>
    <w:basedOn w:val="a8"/>
    <w:uiPriority w:val="99"/>
    <w:qFormat/>
    <w:rsid w:val="00986055"/>
    <w:pPr>
      <w:spacing w:before="0" w:beforeAutospacing="0" w:after="0" w:afterAutospacing="0"/>
      <w:ind w:firstLine="450"/>
      <w:jc w:val="both"/>
    </w:pPr>
    <w:rPr>
      <w:rFonts w:eastAsia="Times New Roman"/>
    </w:rPr>
  </w:style>
  <w:style w:type="paragraph" w:customStyle="1" w:styleId="124">
    <w:name w:val="стиль12"/>
    <w:basedOn w:val="a8"/>
    <w:uiPriority w:val="99"/>
    <w:qFormat/>
    <w:rsid w:val="00986055"/>
    <w:rPr>
      <w:rFonts w:ascii="Arial" w:hAnsi="Arial" w:cs="Arial"/>
      <w:color w:val="676767"/>
      <w:sz w:val="20"/>
      <w:szCs w:val="20"/>
    </w:rPr>
  </w:style>
  <w:style w:type="paragraph" w:customStyle="1" w:styleId="Style101">
    <w:name w:val="Стиль Style10 + Черный"/>
    <w:basedOn w:val="a8"/>
    <w:next w:val="a8"/>
    <w:uiPriority w:val="99"/>
    <w:qFormat/>
    <w:rsid w:val="00986055"/>
    <w:pPr>
      <w:spacing w:before="0" w:beforeAutospacing="0" w:after="0" w:afterAutospacing="0"/>
    </w:pPr>
    <w:rPr>
      <w:color w:val="000000"/>
    </w:rPr>
  </w:style>
  <w:style w:type="paragraph" w:customStyle="1" w:styleId="Style1010">
    <w:name w:val="Стиль Style10 + Черный1"/>
    <w:basedOn w:val="a8"/>
    <w:next w:val="a8"/>
    <w:uiPriority w:val="99"/>
    <w:qFormat/>
    <w:rsid w:val="00986055"/>
    <w:pPr>
      <w:spacing w:before="0" w:beforeAutospacing="0" w:after="0" w:afterAutospacing="0"/>
    </w:pPr>
    <w:rPr>
      <w:color w:val="000000"/>
    </w:rPr>
  </w:style>
  <w:style w:type="paragraph" w:customStyle="1" w:styleId="Style48">
    <w:name w:val="Style48"/>
    <w:basedOn w:val="a8"/>
    <w:uiPriority w:val="99"/>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uiPriority w:val="99"/>
    <w:qFormat/>
    <w:rsid w:val="00986055"/>
    <w:pPr>
      <w:autoSpaceDN/>
      <w:spacing w:after="120"/>
    </w:pPr>
    <w:rPr>
      <w:rFonts w:eastAsia="SimSun" w:cs="Mangal"/>
      <w:kern w:val="2"/>
      <w:lang w:eastAsia="hi-IN" w:bidi="hi-IN"/>
    </w:rPr>
  </w:style>
  <w:style w:type="paragraph" w:customStyle="1" w:styleId="Index">
    <w:name w:val="Index"/>
    <w:basedOn w:val="Standard"/>
    <w:uiPriority w:val="99"/>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uiPriority w:val="99"/>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uiPriority w:val="99"/>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uiPriority w:val="99"/>
    <w:qFormat/>
    <w:rsid w:val="00986055"/>
    <w:pPr>
      <w:suppressAutoHyphens/>
      <w:spacing w:before="0" w:beforeAutospacing="0" w:after="0" w:afterAutospacing="0"/>
    </w:pPr>
    <w:rPr>
      <w:lang w:eastAsia="zh-CN"/>
    </w:rPr>
  </w:style>
  <w:style w:type="paragraph" w:customStyle="1" w:styleId="text1">
    <w:name w:val="text1"/>
    <w:basedOn w:val="a8"/>
    <w:uiPriority w:val="99"/>
    <w:qFormat/>
    <w:rsid w:val="00986055"/>
    <w:pPr>
      <w:spacing w:before="0" w:beforeAutospacing="0" w:after="300" w:afterAutospacing="0"/>
    </w:pPr>
  </w:style>
  <w:style w:type="paragraph" w:customStyle="1" w:styleId="2121">
    <w:name w:val="Стиль Заголовок 2 + 12 пт"/>
    <w:basedOn w:val="26"/>
    <w:uiPriority w:val="99"/>
    <w:qFormat/>
    <w:rsid w:val="00986055"/>
    <w:rPr>
      <w:rFonts w:cs="Arial"/>
      <w:sz w:val="24"/>
    </w:rPr>
  </w:style>
  <w:style w:type="paragraph" w:customStyle="1" w:styleId="afffffffd">
    <w:name w:val="Базовый"/>
    <w:uiPriority w:val="99"/>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uiPriority w:val="99"/>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uiPriority w:val="99"/>
    <w:qFormat/>
    <w:rsid w:val="00986055"/>
    <w:pPr>
      <w:spacing w:before="0" w:beforeAutospacing="0" w:after="0" w:afterAutospacing="0"/>
    </w:pPr>
    <w:rPr>
      <w:szCs w:val="20"/>
    </w:rPr>
  </w:style>
  <w:style w:type="paragraph" w:customStyle="1" w:styleId="affffffff">
    <w:name w:val="Основа"/>
    <w:basedOn w:val="a8"/>
    <w:uiPriority w:val="99"/>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uiPriority w:val="99"/>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uiPriority w:val="99"/>
    <w:qFormat/>
    <w:rsid w:val="00986055"/>
    <w:pPr>
      <w:spacing w:before="0" w:beforeAutospacing="0" w:after="0" w:afterAutospacing="0"/>
    </w:pPr>
    <w:rPr>
      <w:szCs w:val="20"/>
    </w:rPr>
  </w:style>
  <w:style w:type="paragraph" w:customStyle="1" w:styleId="Style1011">
    <w:name w:val="Style101"/>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uiPriority w:val="99"/>
    <w:qFormat/>
    <w:rsid w:val="00986055"/>
    <w:pPr>
      <w:spacing w:before="48" w:beforeAutospacing="0" w:after="48" w:afterAutospacing="0"/>
      <w:jc w:val="both"/>
    </w:pPr>
  </w:style>
  <w:style w:type="paragraph" w:customStyle="1" w:styleId="biblio">
    <w:name w:val="biblio"/>
    <w:basedOn w:val="a8"/>
    <w:uiPriority w:val="99"/>
    <w:qFormat/>
    <w:rsid w:val="00986055"/>
    <w:pPr>
      <w:spacing w:before="48" w:beforeAutospacing="0" w:after="48" w:afterAutospacing="0"/>
      <w:ind w:firstLine="360"/>
      <w:jc w:val="both"/>
    </w:pPr>
    <w:rPr>
      <w:sz w:val="19"/>
      <w:szCs w:val="19"/>
    </w:rPr>
  </w:style>
  <w:style w:type="paragraph" w:customStyle="1" w:styleId="biblio0">
    <w:name w:val="biblio0"/>
    <w:basedOn w:val="a8"/>
    <w:uiPriority w:val="99"/>
    <w:qFormat/>
    <w:rsid w:val="00986055"/>
    <w:pPr>
      <w:spacing w:before="48" w:beforeAutospacing="0" w:after="48" w:afterAutospacing="0"/>
      <w:jc w:val="both"/>
    </w:pPr>
    <w:rPr>
      <w:sz w:val="19"/>
      <w:szCs w:val="19"/>
    </w:rPr>
  </w:style>
  <w:style w:type="paragraph" w:customStyle="1" w:styleId="podpis">
    <w:name w:val="podpis"/>
    <w:basedOn w:val="a8"/>
    <w:uiPriority w:val="99"/>
    <w:qFormat/>
    <w:rsid w:val="00986055"/>
    <w:pPr>
      <w:spacing w:before="48" w:beforeAutospacing="0" w:after="48" w:afterAutospacing="0"/>
      <w:jc w:val="right"/>
    </w:pPr>
    <w:rPr>
      <w:i/>
      <w:iCs/>
      <w:sz w:val="19"/>
      <w:szCs w:val="19"/>
    </w:rPr>
  </w:style>
  <w:style w:type="paragraph" w:customStyle="1" w:styleId="ris">
    <w:name w:val="ris"/>
    <w:basedOn w:val="a8"/>
    <w:uiPriority w:val="99"/>
    <w:qFormat/>
    <w:rsid w:val="00986055"/>
    <w:pPr>
      <w:spacing w:before="48" w:beforeAutospacing="0" w:after="48" w:afterAutospacing="0"/>
      <w:jc w:val="center"/>
    </w:pPr>
    <w:rPr>
      <w:i/>
      <w:iCs/>
      <w:sz w:val="19"/>
      <w:szCs w:val="19"/>
    </w:rPr>
  </w:style>
  <w:style w:type="paragraph" w:customStyle="1" w:styleId="small0">
    <w:name w:val="small0"/>
    <w:basedOn w:val="a8"/>
    <w:uiPriority w:val="99"/>
    <w:qFormat/>
    <w:rsid w:val="00986055"/>
    <w:pPr>
      <w:spacing w:before="48" w:beforeAutospacing="0" w:after="48" w:afterAutospacing="0"/>
      <w:jc w:val="both"/>
    </w:pPr>
    <w:rPr>
      <w:sz w:val="19"/>
      <w:szCs w:val="19"/>
    </w:rPr>
  </w:style>
  <w:style w:type="paragraph" w:customStyle="1" w:styleId="stih4">
    <w:name w:val="stih4"/>
    <w:basedOn w:val="a8"/>
    <w:uiPriority w:val="99"/>
    <w:qFormat/>
    <w:rsid w:val="00986055"/>
    <w:pPr>
      <w:spacing w:before="120" w:beforeAutospacing="0" w:after="120" w:afterAutospacing="0"/>
      <w:ind w:left="3240"/>
    </w:pPr>
    <w:rPr>
      <w:sz w:val="19"/>
      <w:szCs w:val="19"/>
    </w:rPr>
  </w:style>
  <w:style w:type="paragraph" w:customStyle="1" w:styleId="zag8">
    <w:name w:val="zag8"/>
    <w:basedOn w:val="a8"/>
    <w:uiPriority w:val="99"/>
    <w:qFormat/>
    <w:rsid w:val="00986055"/>
    <w:pPr>
      <w:spacing w:before="240" w:beforeAutospacing="0" w:after="48" w:afterAutospacing="0"/>
      <w:jc w:val="center"/>
    </w:pPr>
    <w:rPr>
      <w:sz w:val="19"/>
      <w:szCs w:val="19"/>
    </w:rPr>
  </w:style>
  <w:style w:type="paragraph" w:customStyle="1" w:styleId="hook">
    <w:name w:val="hook"/>
    <w:basedOn w:val="a8"/>
    <w:uiPriority w:val="99"/>
    <w:qFormat/>
    <w:rsid w:val="00986055"/>
    <w:rPr>
      <w:rFonts w:ascii="Comic Sans MS" w:hAnsi="Comic Sans MS"/>
      <w:b/>
      <w:bCs/>
    </w:rPr>
  </w:style>
  <w:style w:type="paragraph" w:customStyle="1" w:styleId="affffffff0">
    <w:name w:val="Цитаты"/>
    <w:basedOn w:val="Normal1"/>
    <w:uiPriority w:val="99"/>
    <w:qFormat/>
    <w:rsid w:val="00986055"/>
    <w:pPr>
      <w:widowControl/>
      <w:spacing w:before="100" w:after="100"/>
      <w:ind w:right="360" w:firstLine="0"/>
    </w:pPr>
    <w:rPr>
      <w:sz w:val="24"/>
    </w:rPr>
  </w:style>
  <w:style w:type="paragraph" w:customStyle="1" w:styleId="Style55">
    <w:name w:val="Style55"/>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uiPriority w:val="99"/>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uiPriority w:val="99"/>
    <w:qFormat/>
    <w:rsid w:val="00986055"/>
  </w:style>
  <w:style w:type="paragraph" w:customStyle="1" w:styleId="PrilogRazd">
    <w:name w:val="Prilog Razd"/>
    <w:uiPriority w:val="99"/>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uiPriority w:val="99"/>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uiPriority w:val="99"/>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uiPriority w:val="99"/>
    <w:qFormat/>
    <w:rsid w:val="00986055"/>
  </w:style>
  <w:style w:type="paragraph" w:customStyle="1" w:styleId="msonormalcxsplast">
    <w:name w:val="msonormalcxsplast"/>
    <w:basedOn w:val="a8"/>
    <w:uiPriority w:val="99"/>
    <w:qFormat/>
    <w:rsid w:val="00986055"/>
    <w:rPr>
      <w:rFonts w:ascii="Arial" w:hAnsi="Arial" w:cs="Arial"/>
      <w:color w:val="000000"/>
      <w:sz w:val="20"/>
      <w:szCs w:val="20"/>
    </w:rPr>
  </w:style>
  <w:style w:type="paragraph" w:customStyle="1" w:styleId="msonormalcxspmiddlecxspmiddle">
    <w:name w:val="msonormalcxspmiddlecxspmiddle"/>
    <w:basedOn w:val="a8"/>
    <w:uiPriority w:val="99"/>
    <w:qFormat/>
    <w:rsid w:val="00986055"/>
    <w:rPr>
      <w:rFonts w:ascii="Arial" w:hAnsi="Arial" w:cs="Arial"/>
      <w:color w:val="000000"/>
      <w:sz w:val="20"/>
      <w:szCs w:val="20"/>
    </w:rPr>
  </w:style>
  <w:style w:type="paragraph" w:customStyle="1" w:styleId="normalrus">
    <w:name w:val="normalrus"/>
    <w:basedOn w:val="a8"/>
    <w:uiPriority w:val="99"/>
    <w:qFormat/>
    <w:rsid w:val="00986055"/>
  </w:style>
  <w:style w:type="paragraph" w:customStyle="1" w:styleId="a0cxspmiddle">
    <w:name w:val="a0cxspmiddle"/>
    <w:basedOn w:val="a8"/>
    <w:uiPriority w:val="99"/>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uiPriority w:val="99"/>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uiPriority w:val="99"/>
    <w:qFormat/>
    <w:rsid w:val="00986055"/>
  </w:style>
  <w:style w:type="paragraph" w:customStyle="1" w:styleId="affffffff1">
    <w:name w:val="Заглавие"/>
    <w:basedOn w:val="afffffffd"/>
    <w:uiPriority w:val="99"/>
    <w:qFormat/>
    <w:rsid w:val="00986055"/>
    <w:pPr>
      <w:jc w:val="center"/>
    </w:pPr>
    <w:rPr>
      <w:sz w:val="20"/>
      <w:szCs w:val="20"/>
    </w:rPr>
  </w:style>
  <w:style w:type="paragraph" w:customStyle="1" w:styleId="-10-11">
    <w:name w:val="А-10-11"/>
    <w:aliases w:val="65"/>
    <w:basedOn w:val="a8"/>
    <w:uiPriority w:val="99"/>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uiPriority w:val="99"/>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uiPriority w:val="99"/>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uiPriority w:val="99"/>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uiPriority w:val="99"/>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uiPriority w:val="99"/>
    <w:qFormat/>
    <w:rsid w:val="00986055"/>
    <w:pPr>
      <w:spacing w:before="0" w:beforeAutospacing="0" w:after="0" w:afterAutospacing="0" w:line="312" w:lineRule="auto"/>
      <w:jc w:val="both"/>
    </w:pPr>
    <w:rPr>
      <w:sz w:val="28"/>
    </w:rPr>
  </w:style>
  <w:style w:type="paragraph" w:customStyle="1" w:styleId="HTML10">
    <w:name w:val="Стандартный HTML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uiPriority w:val="99"/>
    <w:qFormat/>
    <w:rsid w:val="00986055"/>
    <w:pPr>
      <w:spacing w:before="49" w:beforeAutospacing="0" w:after="0" w:afterAutospacing="0" w:line="300" w:lineRule="atLeast"/>
    </w:pPr>
    <w:rPr>
      <w:color w:val="000000"/>
    </w:rPr>
  </w:style>
  <w:style w:type="paragraph" w:customStyle="1" w:styleId="Style74">
    <w:name w:val="Style74"/>
    <w:basedOn w:val="a8"/>
    <w:uiPriority w:val="99"/>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uiPriority w:val="99"/>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uiPriority w:val="99"/>
    <w:qFormat/>
    <w:rsid w:val="00986055"/>
  </w:style>
  <w:style w:type="paragraph" w:customStyle="1" w:styleId="125">
    <w:name w:val="Обычный12"/>
    <w:uiPriority w:val="99"/>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uiPriority w:val="99"/>
    <w:qFormat/>
    <w:rsid w:val="00986055"/>
    <w:rPr>
      <w:sz w:val="24"/>
      <w:lang w:val="ru-RU" w:eastAsia="ru-RU"/>
    </w:rPr>
  </w:style>
  <w:style w:type="character" w:customStyle="1" w:styleId="812">
    <w:name w:val="Заголовок 8 Знак1"/>
    <w:uiPriority w:val="99"/>
    <w:qFormat/>
    <w:rsid w:val="00986055"/>
    <w:rPr>
      <w:rFonts w:ascii="Calibri" w:hAnsi="Calibri"/>
      <w:i/>
      <w:sz w:val="24"/>
      <w:lang w:val="ru-RU" w:eastAsia="en-US"/>
    </w:rPr>
  </w:style>
  <w:style w:type="character" w:customStyle="1" w:styleId="910">
    <w:name w:val="Заголовок 9 Знак1"/>
    <w:uiPriority w:val="99"/>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uiPriority w:val="99"/>
    <w:qFormat/>
    <w:rsid w:val="00986055"/>
    <w:rPr>
      <w:rFonts w:ascii="Times New Roman" w:hAnsi="Times New Roman"/>
      <w:sz w:val="24"/>
      <w:lang w:eastAsia="ru-RU"/>
    </w:rPr>
  </w:style>
  <w:style w:type="character" w:customStyle="1" w:styleId="FontStyle11">
    <w:name w:val="Font Style11"/>
    <w:uiPriority w:val="99"/>
    <w:qFormat/>
    <w:rsid w:val="00986055"/>
    <w:rPr>
      <w:rFonts w:ascii="Times New Roman" w:hAnsi="Times New Roman"/>
      <w:b/>
      <w:sz w:val="24"/>
    </w:rPr>
  </w:style>
  <w:style w:type="character" w:customStyle="1" w:styleId="FontStyle12">
    <w:name w:val="Font Style12"/>
    <w:uiPriority w:val="99"/>
    <w:qFormat/>
    <w:rsid w:val="00986055"/>
    <w:rPr>
      <w:rFonts w:ascii="Times New Roman" w:hAnsi="Times New Roman"/>
      <w:sz w:val="24"/>
    </w:rPr>
  </w:style>
  <w:style w:type="character" w:customStyle="1" w:styleId="1ffff8">
    <w:name w:val="Нижний колонтитул Знак1"/>
    <w:uiPriority w:val="99"/>
    <w:qFormat/>
    <w:rsid w:val="00986055"/>
    <w:rPr>
      <w:rFonts w:ascii="Times New Roman" w:hAnsi="Times New Roman"/>
      <w:sz w:val="24"/>
      <w:lang w:eastAsia="ru-RU"/>
    </w:rPr>
  </w:style>
  <w:style w:type="character" w:customStyle="1" w:styleId="21c">
    <w:name w:val="Основной текст 2 Знак1"/>
    <w:uiPriority w:val="99"/>
    <w:qFormat/>
    <w:rsid w:val="00986055"/>
    <w:rPr>
      <w:rFonts w:ascii="Times New Roman" w:hAnsi="Times New Roman"/>
      <w:sz w:val="24"/>
      <w:lang w:eastAsia="ru-RU"/>
    </w:rPr>
  </w:style>
  <w:style w:type="character" w:customStyle="1" w:styleId="FontStyle42">
    <w:name w:val="Font Style42"/>
    <w:uiPriority w:val="99"/>
    <w:qFormat/>
    <w:rsid w:val="00986055"/>
    <w:rPr>
      <w:rFonts w:ascii="Times New Roman" w:hAnsi="Times New Roman"/>
      <w:sz w:val="26"/>
    </w:rPr>
  </w:style>
  <w:style w:type="character" w:customStyle="1" w:styleId="75">
    <w:name w:val="Знак Знак7"/>
    <w:uiPriority w:val="99"/>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uiPriority w:val="99"/>
    <w:qFormat/>
    <w:locked/>
    <w:rsid w:val="00986055"/>
    <w:rPr>
      <w:sz w:val="24"/>
    </w:rPr>
  </w:style>
  <w:style w:type="character" w:customStyle="1" w:styleId="spelle">
    <w:name w:val="spelle"/>
    <w:uiPriority w:val="99"/>
    <w:qFormat/>
    <w:rsid w:val="00986055"/>
  </w:style>
  <w:style w:type="character" w:customStyle="1" w:styleId="grame">
    <w:name w:val="grame"/>
    <w:uiPriority w:val="99"/>
    <w:qFormat/>
    <w:rsid w:val="00986055"/>
  </w:style>
  <w:style w:type="character" w:customStyle="1" w:styleId="FontStyle25">
    <w:name w:val="Font Style25"/>
    <w:uiPriority w:val="99"/>
    <w:qFormat/>
    <w:rsid w:val="00986055"/>
    <w:rPr>
      <w:rFonts w:ascii="Times New Roman" w:hAnsi="Times New Roman"/>
      <w:i/>
      <w:sz w:val="16"/>
    </w:rPr>
  </w:style>
  <w:style w:type="character" w:customStyle="1" w:styleId="147">
    <w:name w:val="Знак Знак14"/>
    <w:uiPriority w:val="99"/>
    <w:qFormat/>
    <w:locked/>
    <w:rsid w:val="00986055"/>
    <w:rPr>
      <w:rFonts w:ascii="Cambria" w:hAnsi="Cambria"/>
      <w:i/>
      <w:color w:val="4F81BD"/>
      <w:spacing w:val="15"/>
      <w:sz w:val="24"/>
      <w:lang w:val="ru-RU" w:eastAsia="ru-RU"/>
    </w:rPr>
  </w:style>
  <w:style w:type="character" w:customStyle="1" w:styleId="1ffffa">
    <w:name w:val="Схема документа Знак1"/>
    <w:uiPriority w:val="99"/>
    <w:qFormat/>
    <w:rsid w:val="00986055"/>
    <w:rPr>
      <w:rFonts w:ascii="Segoe UI" w:hAnsi="Segoe UI"/>
      <w:sz w:val="16"/>
      <w:lang w:eastAsia="ru-RU"/>
    </w:rPr>
  </w:style>
  <w:style w:type="character" w:customStyle="1" w:styleId="b-serp-urlitem1">
    <w:name w:val="b-serp-url__item1"/>
    <w:uiPriority w:val="99"/>
    <w:qFormat/>
    <w:rsid w:val="00986055"/>
    <w:rPr>
      <w:rFonts w:ascii="Times New Roman" w:hAnsi="Times New Roman"/>
    </w:rPr>
  </w:style>
  <w:style w:type="character" w:customStyle="1" w:styleId="1ffffb">
    <w:name w:val="Верхний колонтитул Знак1"/>
    <w:uiPriority w:val="99"/>
    <w:qFormat/>
    <w:rsid w:val="00986055"/>
    <w:rPr>
      <w:rFonts w:ascii="Times New Roman" w:hAnsi="Times New Roman"/>
      <w:sz w:val="24"/>
      <w:lang w:eastAsia="ru-RU"/>
    </w:rPr>
  </w:style>
  <w:style w:type="character" w:customStyle="1" w:styleId="FontStyle47">
    <w:name w:val="Font Style47"/>
    <w:uiPriority w:val="99"/>
    <w:qFormat/>
    <w:rsid w:val="00986055"/>
    <w:rPr>
      <w:rFonts w:ascii="Times New Roman" w:hAnsi="Times New Roman"/>
      <w:sz w:val="24"/>
    </w:rPr>
  </w:style>
  <w:style w:type="character" w:customStyle="1" w:styleId="ft250">
    <w:name w:val="ft250"/>
    <w:uiPriority w:val="99"/>
    <w:qFormat/>
    <w:rsid w:val="00986055"/>
  </w:style>
  <w:style w:type="character" w:customStyle="1" w:styleId="100">
    <w:name w:val="Знак Знак10"/>
    <w:uiPriority w:val="99"/>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uiPriority w:val="99"/>
    <w:qFormat/>
    <w:rsid w:val="00986055"/>
    <w:rPr>
      <w:rFonts w:ascii="Times New Roman" w:hAnsi="Times New Roman"/>
      <w:sz w:val="26"/>
    </w:rPr>
  </w:style>
  <w:style w:type="character" w:customStyle="1" w:styleId="64">
    <w:name w:val="Знак Знак6"/>
    <w:uiPriority w:val="99"/>
    <w:qFormat/>
    <w:locked/>
    <w:rsid w:val="00986055"/>
    <w:rPr>
      <w:b/>
      <w:caps/>
      <w:sz w:val="24"/>
      <w:lang w:val="ru-RU" w:eastAsia="ru-RU"/>
    </w:rPr>
  </w:style>
  <w:style w:type="character" w:customStyle="1" w:styleId="FontStyle50">
    <w:name w:val="Font Style50"/>
    <w:uiPriority w:val="99"/>
    <w:qFormat/>
    <w:rsid w:val="00986055"/>
    <w:rPr>
      <w:rFonts w:ascii="Times New Roman" w:hAnsi="Times New Roman"/>
      <w:b/>
      <w:sz w:val="26"/>
    </w:rPr>
  </w:style>
  <w:style w:type="character" w:customStyle="1" w:styleId="blk">
    <w:name w:val="blk"/>
    <w:uiPriority w:val="99"/>
    <w:qFormat/>
    <w:rsid w:val="00986055"/>
  </w:style>
  <w:style w:type="character" w:customStyle="1" w:styleId="FontStyle36">
    <w:name w:val="Font Style36"/>
    <w:uiPriority w:val="99"/>
    <w:qFormat/>
    <w:rsid w:val="00986055"/>
    <w:rPr>
      <w:rFonts w:ascii="Times New Roman" w:hAnsi="Times New Roman"/>
      <w:sz w:val="26"/>
    </w:rPr>
  </w:style>
  <w:style w:type="character" w:customStyle="1" w:styleId="affffffff3">
    <w:name w:val="Основной текст Знак Знак Знак"/>
    <w:aliases w:val=" Знак1 Знак1"/>
    <w:uiPriority w:val="99"/>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uiPriority w:val="99"/>
    <w:qFormat/>
    <w:rsid w:val="00986055"/>
    <w:rPr>
      <w:rFonts w:ascii="Arial" w:hAnsi="Arial"/>
      <w:i/>
      <w:color w:val="000000"/>
      <w:sz w:val="18"/>
      <w:u w:val="none"/>
    </w:rPr>
  </w:style>
  <w:style w:type="character" w:customStyle="1" w:styleId="mistake">
    <w:name w:val="mistake"/>
    <w:uiPriority w:val="99"/>
    <w:qFormat/>
    <w:rsid w:val="00986055"/>
    <w:rPr>
      <w:sz w:val="24"/>
    </w:rPr>
  </w:style>
  <w:style w:type="character" w:customStyle="1" w:styleId="trb12">
    <w:name w:val="trb12"/>
    <w:uiPriority w:val="99"/>
    <w:qFormat/>
    <w:rsid w:val="00986055"/>
  </w:style>
  <w:style w:type="character" w:customStyle="1" w:styleId="tbln12">
    <w:name w:val="tbln12"/>
    <w:uiPriority w:val="99"/>
    <w:qFormat/>
    <w:rsid w:val="00986055"/>
  </w:style>
  <w:style w:type="character" w:customStyle="1" w:styleId="tbb12">
    <w:name w:val="tbb12"/>
    <w:uiPriority w:val="99"/>
    <w:qFormat/>
    <w:rsid w:val="00986055"/>
  </w:style>
  <w:style w:type="character" w:customStyle="1" w:styleId="FontStyle448">
    <w:name w:val="Font Style448"/>
    <w:uiPriority w:val="99"/>
    <w:qFormat/>
    <w:rsid w:val="00986055"/>
    <w:rPr>
      <w:rFonts w:ascii="Times New Roman" w:hAnsi="Times New Roman"/>
      <w:sz w:val="20"/>
    </w:rPr>
  </w:style>
  <w:style w:type="character" w:customStyle="1" w:styleId="1ffffd">
    <w:name w:val="Тема примечания Знак1"/>
    <w:uiPriority w:val="99"/>
    <w:qFormat/>
    <w:rsid w:val="00986055"/>
    <w:rPr>
      <w:rFonts w:ascii="Times New Roman" w:hAnsi="Times New Roman"/>
      <w:b/>
      <w:sz w:val="20"/>
      <w:lang w:eastAsia="ru-RU"/>
    </w:rPr>
  </w:style>
  <w:style w:type="character" w:customStyle="1" w:styleId="highlighthighlightactive">
    <w:name w:val="highlight highlight_active"/>
    <w:uiPriority w:val="99"/>
    <w:qFormat/>
    <w:rsid w:val="00986055"/>
  </w:style>
  <w:style w:type="character" w:customStyle="1" w:styleId="160">
    <w:name w:val="Знак Знак16"/>
    <w:uiPriority w:val="99"/>
    <w:qFormat/>
    <w:rsid w:val="00986055"/>
    <w:rPr>
      <w:rFonts w:ascii="Cambria" w:hAnsi="Cambria"/>
      <w:b/>
      <w:kern w:val="32"/>
      <w:sz w:val="32"/>
    </w:rPr>
  </w:style>
  <w:style w:type="character" w:customStyle="1" w:styleId="small11">
    <w:name w:val="small11"/>
    <w:uiPriority w:val="99"/>
    <w:qFormat/>
    <w:rsid w:val="00986055"/>
    <w:rPr>
      <w:rFonts w:ascii="Times New Roman" w:hAnsi="Times New Roman"/>
      <w:sz w:val="16"/>
    </w:rPr>
  </w:style>
  <w:style w:type="character" w:customStyle="1" w:styleId="apple-converted-space">
    <w:name w:val="apple-converted-space"/>
    <w:uiPriority w:val="99"/>
    <w:qFormat/>
    <w:rsid w:val="00986055"/>
    <w:rPr>
      <w:rFonts w:ascii="Times New Roman" w:hAnsi="Times New Roman"/>
    </w:rPr>
  </w:style>
  <w:style w:type="character" w:customStyle="1" w:styleId="apple-style-span">
    <w:name w:val="apple-style-span"/>
    <w:uiPriority w:val="99"/>
    <w:qFormat/>
    <w:rsid w:val="00986055"/>
    <w:rPr>
      <w:rFonts w:ascii="Times New Roman" w:hAnsi="Times New Roman"/>
    </w:rPr>
  </w:style>
  <w:style w:type="character" w:customStyle="1" w:styleId="orange">
    <w:name w:val="orange"/>
    <w:uiPriority w:val="99"/>
    <w:qFormat/>
    <w:rsid w:val="00986055"/>
    <w:rPr>
      <w:rFonts w:ascii="Times New Roman" w:hAnsi="Times New Roman"/>
    </w:rPr>
  </w:style>
  <w:style w:type="character" w:customStyle="1" w:styleId="gray">
    <w:name w:val="gray"/>
    <w:uiPriority w:val="99"/>
    <w:qFormat/>
    <w:rsid w:val="00986055"/>
    <w:rPr>
      <w:rFonts w:ascii="Times New Roman" w:hAnsi="Times New Roman"/>
    </w:rPr>
  </w:style>
  <w:style w:type="character" w:customStyle="1" w:styleId="FontStyle40">
    <w:name w:val="Font Style40"/>
    <w:uiPriority w:val="99"/>
    <w:qFormat/>
    <w:rsid w:val="00986055"/>
    <w:rPr>
      <w:rFonts w:ascii="Times New Roman" w:hAnsi="Times New Roman"/>
      <w:sz w:val="26"/>
    </w:rPr>
  </w:style>
  <w:style w:type="character" w:customStyle="1" w:styleId="FontStyle55">
    <w:name w:val="Font Style55"/>
    <w:uiPriority w:val="99"/>
    <w:qFormat/>
    <w:rsid w:val="00986055"/>
    <w:rPr>
      <w:rFonts w:ascii="Times New Roman" w:hAnsi="Times New Roman"/>
      <w:sz w:val="28"/>
    </w:rPr>
  </w:style>
  <w:style w:type="character" w:customStyle="1" w:styleId="FontStyle43">
    <w:name w:val="Font Style43"/>
    <w:uiPriority w:val="99"/>
    <w:qFormat/>
    <w:rsid w:val="00986055"/>
    <w:rPr>
      <w:rFonts w:ascii="Times New Roman" w:hAnsi="Times New Roman"/>
      <w:b/>
      <w:sz w:val="26"/>
    </w:rPr>
  </w:style>
  <w:style w:type="character" w:customStyle="1" w:styleId="nameautor3">
    <w:name w:val="name_autor3"/>
    <w:uiPriority w:val="99"/>
    <w:qFormat/>
    <w:rsid w:val="00986055"/>
  </w:style>
  <w:style w:type="character" w:customStyle="1" w:styleId="ft318">
    <w:name w:val="ft318"/>
    <w:uiPriority w:val="99"/>
    <w:qFormat/>
    <w:rsid w:val="00986055"/>
  </w:style>
  <w:style w:type="character" w:customStyle="1" w:styleId="ft523">
    <w:name w:val="ft523"/>
    <w:uiPriority w:val="99"/>
    <w:qFormat/>
    <w:rsid w:val="00986055"/>
  </w:style>
  <w:style w:type="character" w:customStyle="1" w:styleId="ft459">
    <w:name w:val="ft459"/>
    <w:uiPriority w:val="99"/>
    <w:qFormat/>
    <w:rsid w:val="00986055"/>
  </w:style>
  <w:style w:type="character" w:customStyle="1" w:styleId="ft553">
    <w:name w:val="ft553"/>
    <w:uiPriority w:val="99"/>
    <w:qFormat/>
    <w:rsid w:val="00986055"/>
  </w:style>
  <w:style w:type="character" w:customStyle="1" w:styleId="ft672">
    <w:name w:val="ft672"/>
    <w:uiPriority w:val="99"/>
    <w:qFormat/>
    <w:rsid w:val="00986055"/>
  </w:style>
  <w:style w:type="character" w:customStyle="1" w:styleId="fieldname">
    <w:name w:val="fieldname"/>
    <w:uiPriority w:val="99"/>
    <w:qFormat/>
    <w:rsid w:val="00986055"/>
  </w:style>
  <w:style w:type="character" w:customStyle="1" w:styleId="ft224">
    <w:name w:val="ft224"/>
    <w:uiPriority w:val="99"/>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uiPriority w:val="99"/>
    <w:qFormat/>
    <w:rsid w:val="00986055"/>
    <w:rPr>
      <w:rFonts w:ascii="Verdana" w:hAnsi="Verdana"/>
      <w:sz w:val="16"/>
    </w:rPr>
  </w:style>
  <w:style w:type="character" w:customStyle="1" w:styleId="1ffffe">
    <w:name w:val="Красная строка Знак1"/>
    <w:uiPriority w:val="99"/>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uiPriority w:val="99"/>
    <w:qFormat/>
    <w:rsid w:val="00986055"/>
    <w:rPr>
      <w:rFonts w:ascii="Verdana" w:hAnsi="Verdana"/>
      <w:b/>
      <w:color w:val="7C9DC0"/>
      <w:sz w:val="22"/>
      <w:shd w:val="clear" w:color="auto" w:fill="FAF0E6"/>
    </w:rPr>
  </w:style>
  <w:style w:type="character" w:customStyle="1" w:styleId="ft1100">
    <w:name w:val="ft1100"/>
    <w:uiPriority w:val="99"/>
    <w:qFormat/>
    <w:rsid w:val="00986055"/>
  </w:style>
  <w:style w:type="character" w:customStyle="1" w:styleId="ft1168">
    <w:name w:val="ft1168"/>
    <w:uiPriority w:val="99"/>
    <w:qFormat/>
    <w:rsid w:val="00986055"/>
  </w:style>
  <w:style w:type="character" w:customStyle="1" w:styleId="ft1237">
    <w:name w:val="ft1237"/>
    <w:uiPriority w:val="99"/>
    <w:qFormat/>
    <w:rsid w:val="00986055"/>
  </w:style>
  <w:style w:type="character" w:customStyle="1" w:styleId="ft1245">
    <w:name w:val="ft1245"/>
    <w:uiPriority w:val="99"/>
    <w:qFormat/>
    <w:rsid w:val="00986055"/>
  </w:style>
  <w:style w:type="character" w:customStyle="1" w:styleId="articletext">
    <w:name w:val="article_text"/>
    <w:uiPriority w:val="99"/>
    <w:qFormat/>
    <w:rsid w:val="00986055"/>
  </w:style>
  <w:style w:type="character" w:customStyle="1" w:styleId="mw-headline">
    <w:name w:val="mw-headline"/>
    <w:uiPriority w:val="99"/>
    <w:qFormat/>
    <w:rsid w:val="00986055"/>
  </w:style>
  <w:style w:type="character" w:customStyle="1" w:styleId="name">
    <w:name w:val="name"/>
    <w:uiPriority w:val="99"/>
    <w:qFormat/>
    <w:rsid w:val="00986055"/>
  </w:style>
  <w:style w:type="character" w:customStyle="1" w:styleId="FontStyle33">
    <w:name w:val="Font Style33"/>
    <w:uiPriority w:val="99"/>
    <w:qFormat/>
    <w:rsid w:val="00986055"/>
    <w:rPr>
      <w:rFonts w:ascii="Times New Roman" w:hAnsi="Times New Roman"/>
      <w:b/>
      <w:sz w:val="26"/>
    </w:rPr>
  </w:style>
  <w:style w:type="character" w:customStyle="1" w:styleId="FontStyle35">
    <w:name w:val="Font Style35"/>
    <w:uiPriority w:val="99"/>
    <w:qFormat/>
    <w:rsid w:val="00986055"/>
    <w:rPr>
      <w:rFonts w:ascii="Times New Roman" w:hAnsi="Times New Roman"/>
      <w:i/>
      <w:sz w:val="24"/>
    </w:rPr>
  </w:style>
  <w:style w:type="character" w:customStyle="1" w:styleId="FontStyle37">
    <w:name w:val="Font Style37"/>
    <w:uiPriority w:val="99"/>
    <w:qFormat/>
    <w:rsid w:val="00986055"/>
    <w:rPr>
      <w:rFonts w:ascii="Times New Roman" w:hAnsi="Times New Roman"/>
      <w:sz w:val="32"/>
    </w:rPr>
  </w:style>
  <w:style w:type="character" w:customStyle="1" w:styleId="ft3087">
    <w:name w:val="ft3087"/>
    <w:uiPriority w:val="99"/>
    <w:qFormat/>
    <w:rsid w:val="00986055"/>
  </w:style>
  <w:style w:type="character" w:customStyle="1" w:styleId="ft3162">
    <w:name w:val="ft3162"/>
    <w:uiPriority w:val="99"/>
    <w:qFormat/>
    <w:rsid w:val="00986055"/>
  </w:style>
  <w:style w:type="character" w:customStyle="1" w:styleId="ft1373">
    <w:name w:val="ft1373"/>
    <w:uiPriority w:val="99"/>
    <w:qFormat/>
    <w:rsid w:val="00986055"/>
  </w:style>
  <w:style w:type="character" w:customStyle="1" w:styleId="ft32">
    <w:name w:val="ft32"/>
    <w:uiPriority w:val="99"/>
    <w:qFormat/>
    <w:rsid w:val="00986055"/>
  </w:style>
  <w:style w:type="character" w:customStyle="1" w:styleId="ft1433">
    <w:name w:val="ft1433"/>
    <w:uiPriority w:val="99"/>
    <w:qFormat/>
    <w:rsid w:val="00986055"/>
  </w:style>
  <w:style w:type="character" w:customStyle="1" w:styleId="ft1481">
    <w:name w:val="ft1481"/>
    <w:uiPriority w:val="99"/>
    <w:qFormat/>
    <w:rsid w:val="00986055"/>
  </w:style>
  <w:style w:type="character" w:customStyle="1" w:styleId="ft1536">
    <w:name w:val="ft1536"/>
    <w:uiPriority w:val="99"/>
    <w:qFormat/>
    <w:rsid w:val="00986055"/>
  </w:style>
  <w:style w:type="character" w:customStyle="1" w:styleId="ft1543">
    <w:name w:val="ft1543"/>
    <w:uiPriority w:val="99"/>
    <w:qFormat/>
    <w:rsid w:val="00986055"/>
  </w:style>
  <w:style w:type="character" w:customStyle="1" w:styleId="ft1">
    <w:name w:val="ft1"/>
    <w:uiPriority w:val="99"/>
    <w:qFormat/>
    <w:rsid w:val="00986055"/>
  </w:style>
  <w:style w:type="character" w:customStyle="1" w:styleId="ft1546">
    <w:name w:val="ft1546"/>
    <w:uiPriority w:val="99"/>
    <w:qFormat/>
    <w:rsid w:val="00986055"/>
  </w:style>
  <w:style w:type="character" w:customStyle="1" w:styleId="ft1550">
    <w:name w:val="ft1550"/>
    <w:uiPriority w:val="99"/>
    <w:qFormat/>
    <w:rsid w:val="00986055"/>
  </w:style>
  <w:style w:type="character" w:customStyle="1" w:styleId="ft1571">
    <w:name w:val="ft1571"/>
    <w:uiPriority w:val="99"/>
    <w:qFormat/>
    <w:rsid w:val="00986055"/>
  </w:style>
  <w:style w:type="character" w:customStyle="1" w:styleId="ft1577">
    <w:name w:val="ft1577"/>
    <w:uiPriority w:val="99"/>
    <w:qFormat/>
    <w:rsid w:val="00986055"/>
  </w:style>
  <w:style w:type="character" w:customStyle="1" w:styleId="ft1583">
    <w:name w:val="ft1583"/>
    <w:uiPriority w:val="99"/>
    <w:qFormat/>
    <w:rsid w:val="00986055"/>
  </w:style>
  <w:style w:type="character" w:customStyle="1" w:styleId="ft1593">
    <w:name w:val="ft1593"/>
    <w:uiPriority w:val="99"/>
    <w:qFormat/>
    <w:rsid w:val="00986055"/>
  </w:style>
  <w:style w:type="character" w:customStyle="1" w:styleId="ft1641">
    <w:name w:val="ft1641"/>
    <w:uiPriority w:val="99"/>
    <w:qFormat/>
    <w:rsid w:val="00986055"/>
  </w:style>
  <w:style w:type="character" w:customStyle="1" w:styleId="ft1671">
    <w:name w:val="ft1671"/>
    <w:uiPriority w:val="99"/>
    <w:qFormat/>
    <w:rsid w:val="00986055"/>
  </w:style>
  <w:style w:type="character" w:customStyle="1" w:styleId="ft1723">
    <w:name w:val="ft1723"/>
    <w:uiPriority w:val="99"/>
    <w:qFormat/>
    <w:rsid w:val="00986055"/>
  </w:style>
  <w:style w:type="character" w:customStyle="1" w:styleId="ft1786">
    <w:name w:val="ft1786"/>
    <w:uiPriority w:val="99"/>
    <w:qFormat/>
    <w:rsid w:val="00986055"/>
  </w:style>
  <w:style w:type="character" w:customStyle="1" w:styleId="ft1809">
    <w:name w:val="ft1809"/>
    <w:uiPriority w:val="99"/>
    <w:qFormat/>
    <w:rsid w:val="00986055"/>
  </w:style>
  <w:style w:type="character" w:customStyle="1" w:styleId="ft1814">
    <w:name w:val="ft1814"/>
    <w:uiPriority w:val="99"/>
    <w:qFormat/>
    <w:rsid w:val="00986055"/>
  </w:style>
  <w:style w:type="character" w:customStyle="1" w:styleId="ft1827">
    <w:name w:val="ft1827"/>
    <w:uiPriority w:val="99"/>
    <w:qFormat/>
    <w:rsid w:val="00986055"/>
  </w:style>
  <w:style w:type="character" w:customStyle="1" w:styleId="ft1831">
    <w:name w:val="ft1831"/>
    <w:uiPriority w:val="99"/>
    <w:qFormat/>
    <w:rsid w:val="00986055"/>
  </w:style>
  <w:style w:type="character" w:customStyle="1" w:styleId="ft1837">
    <w:name w:val="ft1837"/>
    <w:uiPriority w:val="99"/>
    <w:qFormat/>
    <w:rsid w:val="00986055"/>
  </w:style>
  <w:style w:type="character" w:customStyle="1" w:styleId="ft1857">
    <w:name w:val="ft1857"/>
    <w:uiPriority w:val="99"/>
    <w:qFormat/>
    <w:rsid w:val="00986055"/>
  </w:style>
  <w:style w:type="character" w:customStyle="1" w:styleId="ft1873">
    <w:name w:val="ft1873"/>
    <w:uiPriority w:val="99"/>
    <w:qFormat/>
    <w:rsid w:val="00986055"/>
  </w:style>
  <w:style w:type="character" w:customStyle="1" w:styleId="ft1932">
    <w:name w:val="ft1932"/>
    <w:uiPriority w:val="99"/>
    <w:qFormat/>
    <w:rsid w:val="00986055"/>
  </w:style>
  <w:style w:type="character" w:customStyle="1" w:styleId="ft1995">
    <w:name w:val="ft1995"/>
    <w:uiPriority w:val="99"/>
    <w:qFormat/>
    <w:rsid w:val="00986055"/>
  </w:style>
  <w:style w:type="character" w:customStyle="1" w:styleId="ft2033">
    <w:name w:val="ft2033"/>
    <w:uiPriority w:val="99"/>
    <w:qFormat/>
    <w:rsid w:val="00986055"/>
  </w:style>
  <w:style w:type="character" w:customStyle="1" w:styleId="ft11943">
    <w:name w:val="ft11943"/>
    <w:uiPriority w:val="99"/>
    <w:qFormat/>
    <w:rsid w:val="00986055"/>
  </w:style>
  <w:style w:type="character" w:customStyle="1" w:styleId="ft12010">
    <w:name w:val="ft12010"/>
    <w:uiPriority w:val="99"/>
    <w:qFormat/>
    <w:rsid w:val="00986055"/>
  </w:style>
  <w:style w:type="character" w:customStyle="1" w:styleId="ft12050">
    <w:name w:val="ft12050"/>
    <w:uiPriority w:val="99"/>
    <w:qFormat/>
    <w:rsid w:val="00986055"/>
  </w:style>
  <w:style w:type="character" w:customStyle="1" w:styleId="ft12104">
    <w:name w:val="ft12104"/>
    <w:uiPriority w:val="99"/>
    <w:qFormat/>
    <w:rsid w:val="00986055"/>
  </w:style>
  <w:style w:type="character" w:customStyle="1" w:styleId="ft12139">
    <w:name w:val="ft12139"/>
    <w:uiPriority w:val="99"/>
    <w:qFormat/>
    <w:rsid w:val="00986055"/>
  </w:style>
  <w:style w:type="character" w:customStyle="1" w:styleId="ft12166">
    <w:name w:val="ft12166"/>
    <w:uiPriority w:val="99"/>
    <w:qFormat/>
    <w:rsid w:val="00986055"/>
  </w:style>
  <w:style w:type="character" w:customStyle="1" w:styleId="ft12184">
    <w:name w:val="ft12184"/>
    <w:uiPriority w:val="99"/>
    <w:qFormat/>
    <w:rsid w:val="00986055"/>
  </w:style>
  <w:style w:type="character" w:customStyle="1" w:styleId="ft12250">
    <w:name w:val="ft12250"/>
    <w:uiPriority w:val="99"/>
    <w:qFormat/>
    <w:rsid w:val="00986055"/>
  </w:style>
  <w:style w:type="character" w:customStyle="1" w:styleId="ft12278">
    <w:name w:val="ft12278"/>
    <w:uiPriority w:val="99"/>
    <w:qFormat/>
    <w:rsid w:val="00986055"/>
  </w:style>
  <w:style w:type="character" w:customStyle="1" w:styleId="ft12329">
    <w:name w:val="ft12329"/>
    <w:uiPriority w:val="99"/>
    <w:qFormat/>
    <w:rsid w:val="00986055"/>
  </w:style>
  <w:style w:type="character" w:customStyle="1" w:styleId="ft12373">
    <w:name w:val="ft12373"/>
    <w:uiPriority w:val="99"/>
    <w:qFormat/>
    <w:rsid w:val="00986055"/>
  </w:style>
  <w:style w:type="character" w:customStyle="1" w:styleId="ft12374">
    <w:name w:val="ft12374"/>
    <w:uiPriority w:val="99"/>
    <w:qFormat/>
    <w:rsid w:val="00986055"/>
  </w:style>
  <w:style w:type="character" w:customStyle="1" w:styleId="ft12429">
    <w:name w:val="ft12429"/>
    <w:uiPriority w:val="99"/>
    <w:qFormat/>
    <w:rsid w:val="00986055"/>
  </w:style>
  <w:style w:type="character" w:customStyle="1" w:styleId="ft12471">
    <w:name w:val="ft12471"/>
    <w:uiPriority w:val="99"/>
    <w:qFormat/>
    <w:rsid w:val="00986055"/>
  </w:style>
  <w:style w:type="character" w:customStyle="1" w:styleId="ft12500">
    <w:name w:val="ft12500"/>
    <w:uiPriority w:val="99"/>
    <w:qFormat/>
    <w:rsid w:val="00986055"/>
  </w:style>
  <w:style w:type="character" w:customStyle="1" w:styleId="ft12501">
    <w:name w:val="ft12501"/>
    <w:uiPriority w:val="99"/>
    <w:qFormat/>
    <w:rsid w:val="00986055"/>
  </w:style>
  <w:style w:type="character" w:customStyle="1" w:styleId="ft12561">
    <w:name w:val="ft12561"/>
    <w:uiPriority w:val="99"/>
    <w:qFormat/>
    <w:rsid w:val="00986055"/>
  </w:style>
  <w:style w:type="character" w:customStyle="1" w:styleId="ft12562">
    <w:name w:val="ft12562"/>
    <w:uiPriority w:val="99"/>
    <w:qFormat/>
    <w:rsid w:val="00986055"/>
  </w:style>
  <w:style w:type="character" w:customStyle="1" w:styleId="ft12589">
    <w:name w:val="ft12589"/>
    <w:uiPriority w:val="99"/>
    <w:qFormat/>
    <w:rsid w:val="00986055"/>
  </w:style>
  <w:style w:type="character" w:customStyle="1" w:styleId="ft12609">
    <w:name w:val="ft12609"/>
    <w:uiPriority w:val="99"/>
    <w:qFormat/>
    <w:rsid w:val="00986055"/>
  </w:style>
  <w:style w:type="character" w:customStyle="1" w:styleId="ft12670">
    <w:name w:val="ft12670"/>
    <w:uiPriority w:val="99"/>
    <w:qFormat/>
    <w:rsid w:val="00986055"/>
  </w:style>
  <w:style w:type="character" w:customStyle="1" w:styleId="ft12676">
    <w:name w:val="ft12676"/>
    <w:uiPriority w:val="99"/>
    <w:qFormat/>
    <w:rsid w:val="00986055"/>
  </w:style>
  <w:style w:type="character" w:customStyle="1" w:styleId="ft12686">
    <w:name w:val="ft12686"/>
    <w:uiPriority w:val="99"/>
    <w:qFormat/>
    <w:rsid w:val="00986055"/>
  </w:style>
  <w:style w:type="character" w:customStyle="1" w:styleId="ft12696">
    <w:name w:val="ft12696"/>
    <w:uiPriority w:val="99"/>
    <w:qFormat/>
    <w:rsid w:val="00986055"/>
  </w:style>
  <w:style w:type="character" w:customStyle="1" w:styleId="ft12701">
    <w:name w:val="ft12701"/>
    <w:uiPriority w:val="99"/>
    <w:qFormat/>
    <w:rsid w:val="00986055"/>
  </w:style>
  <w:style w:type="character" w:customStyle="1" w:styleId="ft12708">
    <w:name w:val="ft12708"/>
    <w:uiPriority w:val="99"/>
    <w:qFormat/>
    <w:rsid w:val="00986055"/>
  </w:style>
  <w:style w:type="character" w:customStyle="1" w:styleId="ft12715">
    <w:name w:val="ft12715"/>
    <w:uiPriority w:val="99"/>
    <w:qFormat/>
    <w:rsid w:val="00986055"/>
  </w:style>
  <w:style w:type="character" w:customStyle="1" w:styleId="ft12722">
    <w:name w:val="ft12722"/>
    <w:uiPriority w:val="99"/>
    <w:qFormat/>
    <w:rsid w:val="00986055"/>
  </w:style>
  <w:style w:type="character" w:customStyle="1" w:styleId="ft12787">
    <w:name w:val="ft12787"/>
    <w:uiPriority w:val="99"/>
    <w:qFormat/>
    <w:rsid w:val="00986055"/>
  </w:style>
  <w:style w:type="character" w:customStyle="1" w:styleId="ft12790">
    <w:name w:val="ft12790"/>
    <w:uiPriority w:val="99"/>
    <w:qFormat/>
    <w:rsid w:val="00986055"/>
  </w:style>
  <w:style w:type="character" w:customStyle="1" w:styleId="ft12850">
    <w:name w:val="ft12850"/>
    <w:uiPriority w:val="99"/>
    <w:qFormat/>
    <w:rsid w:val="00986055"/>
  </w:style>
  <w:style w:type="character" w:customStyle="1" w:styleId="ft12896">
    <w:name w:val="ft12896"/>
    <w:uiPriority w:val="99"/>
    <w:qFormat/>
    <w:rsid w:val="00986055"/>
  </w:style>
  <w:style w:type="character" w:customStyle="1" w:styleId="ft12942">
    <w:name w:val="ft12942"/>
    <w:uiPriority w:val="99"/>
    <w:qFormat/>
    <w:rsid w:val="00986055"/>
  </w:style>
  <w:style w:type="character" w:customStyle="1" w:styleId="ft12991">
    <w:name w:val="ft12991"/>
    <w:uiPriority w:val="99"/>
    <w:qFormat/>
    <w:rsid w:val="00986055"/>
  </w:style>
  <w:style w:type="character" w:customStyle="1" w:styleId="ft13046">
    <w:name w:val="ft13046"/>
    <w:uiPriority w:val="99"/>
    <w:qFormat/>
    <w:rsid w:val="00986055"/>
  </w:style>
  <w:style w:type="character" w:customStyle="1" w:styleId="ft13079">
    <w:name w:val="ft13079"/>
    <w:uiPriority w:val="99"/>
    <w:qFormat/>
    <w:rsid w:val="00986055"/>
  </w:style>
  <w:style w:type="character" w:customStyle="1" w:styleId="ft13129">
    <w:name w:val="ft13129"/>
    <w:uiPriority w:val="99"/>
    <w:qFormat/>
    <w:rsid w:val="00986055"/>
  </w:style>
  <w:style w:type="character" w:customStyle="1" w:styleId="ft13186">
    <w:name w:val="ft13186"/>
    <w:uiPriority w:val="99"/>
    <w:qFormat/>
    <w:rsid w:val="00986055"/>
  </w:style>
  <w:style w:type="character" w:customStyle="1" w:styleId="ft13226">
    <w:name w:val="ft13226"/>
    <w:uiPriority w:val="99"/>
    <w:qFormat/>
    <w:rsid w:val="00986055"/>
  </w:style>
  <w:style w:type="character" w:customStyle="1" w:styleId="ft13271">
    <w:name w:val="ft13271"/>
    <w:uiPriority w:val="99"/>
    <w:qFormat/>
    <w:rsid w:val="00986055"/>
  </w:style>
  <w:style w:type="character" w:customStyle="1" w:styleId="ft13309">
    <w:name w:val="ft13309"/>
    <w:uiPriority w:val="99"/>
    <w:qFormat/>
    <w:rsid w:val="00986055"/>
  </w:style>
  <w:style w:type="character" w:customStyle="1" w:styleId="ft13366">
    <w:name w:val="ft13366"/>
    <w:uiPriority w:val="99"/>
    <w:qFormat/>
    <w:rsid w:val="00986055"/>
  </w:style>
  <w:style w:type="character" w:customStyle="1" w:styleId="ft13418">
    <w:name w:val="ft13418"/>
    <w:uiPriority w:val="99"/>
    <w:qFormat/>
    <w:rsid w:val="00986055"/>
  </w:style>
  <w:style w:type="character" w:customStyle="1" w:styleId="ft13441">
    <w:name w:val="ft13441"/>
    <w:uiPriority w:val="99"/>
    <w:qFormat/>
    <w:rsid w:val="00986055"/>
  </w:style>
  <w:style w:type="character" w:customStyle="1" w:styleId="ft13487">
    <w:name w:val="ft13487"/>
    <w:uiPriority w:val="99"/>
    <w:qFormat/>
    <w:rsid w:val="00986055"/>
  </w:style>
  <w:style w:type="character" w:customStyle="1" w:styleId="ft13488">
    <w:name w:val="ft13488"/>
    <w:uiPriority w:val="99"/>
    <w:qFormat/>
    <w:rsid w:val="00986055"/>
  </w:style>
  <w:style w:type="character" w:customStyle="1" w:styleId="ft13494">
    <w:name w:val="ft13494"/>
    <w:uiPriority w:val="99"/>
    <w:qFormat/>
    <w:rsid w:val="00986055"/>
  </w:style>
  <w:style w:type="character" w:customStyle="1" w:styleId="ft13500">
    <w:name w:val="ft13500"/>
    <w:uiPriority w:val="99"/>
    <w:qFormat/>
    <w:rsid w:val="00986055"/>
  </w:style>
  <w:style w:type="character" w:customStyle="1" w:styleId="ft13505">
    <w:name w:val="ft13505"/>
    <w:uiPriority w:val="99"/>
    <w:qFormat/>
    <w:rsid w:val="00986055"/>
  </w:style>
  <w:style w:type="character" w:customStyle="1" w:styleId="ft13518">
    <w:name w:val="ft13518"/>
    <w:uiPriority w:val="99"/>
    <w:qFormat/>
    <w:rsid w:val="00986055"/>
  </w:style>
  <w:style w:type="character" w:customStyle="1" w:styleId="ft13525">
    <w:name w:val="ft13525"/>
    <w:uiPriority w:val="99"/>
    <w:qFormat/>
    <w:rsid w:val="00986055"/>
  </w:style>
  <w:style w:type="character" w:customStyle="1" w:styleId="ft13537">
    <w:name w:val="ft13537"/>
    <w:uiPriority w:val="99"/>
    <w:qFormat/>
    <w:rsid w:val="00986055"/>
  </w:style>
  <w:style w:type="character" w:customStyle="1" w:styleId="ft13542">
    <w:name w:val="ft13542"/>
    <w:uiPriority w:val="99"/>
    <w:qFormat/>
    <w:rsid w:val="00986055"/>
  </w:style>
  <w:style w:type="character" w:customStyle="1" w:styleId="ft13555">
    <w:name w:val="ft13555"/>
    <w:uiPriority w:val="99"/>
    <w:qFormat/>
    <w:rsid w:val="00986055"/>
  </w:style>
  <w:style w:type="character" w:customStyle="1" w:styleId="ft13563">
    <w:name w:val="ft13563"/>
    <w:uiPriority w:val="99"/>
    <w:qFormat/>
    <w:rsid w:val="00986055"/>
  </w:style>
  <w:style w:type="character" w:customStyle="1" w:styleId="ft13566">
    <w:name w:val="ft13566"/>
    <w:uiPriority w:val="99"/>
    <w:qFormat/>
    <w:rsid w:val="00986055"/>
  </w:style>
  <w:style w:type="character" w:customStyle="1" w:styleId="ft13578">
    <w:name w:val="ft13578"/>
    <w:uiPriority w:val="99"/>
    <w:qFormat/>
    <w:rsid w:val="00986055"/>
  </w:style>
  <w:style w:type="character" w:customStyle="1" w:styleId="ft13580">
    <w:name w:val="ft13580"/>
    <w:uiPriority w:val="99"/>
    <w:qFormat/>
    <w:rsid w:val="00986055"/>
  </w:style>
  <w:style w:type="character" w:customStyle="1" w:styleId="ft13588">
    <w:name w:val="ft13588"/>
    <w:uiPriority w:val="99"/>
    <w:qFormat/>
    <w:rsid w:val="00986055"/>
  </w:style>
  <w:style w:type="character" w:customStyle="1" w:styleId="ft13644">
    <w:name w:val="ft13644"/>
    <w:uiPriority w:val="99"/>
    <w:qFormat/>
    <w:rsid w:val="00986055"/>
  </w:style>
  <w:style w:type="character" w:customStyle="1" w:styleId="ft13668">
    <w:name w:val="ft13668"/>
    <w:uiPriority w:val="99"/>
    <w:qFormat/>
    <w:rsid w:val="00986055"/>
  </w:style>
  <w:style w:type="character" w:customStyle="1" w:styleId="ft13712">
    <w:name w:val="ft13712"/>
    <w:uiPriority w:val="99"/>
    <w:qFormat/>
    <w:rsid w:val="00986055"/>
  </w:style>
  <w:style w:type="character" w:customStyle="1" w:styleId="ft13768">
    <w:name w:val="ft13768"/>
    <w:uiPriority w:val="99"/>
    <w:qFormat/>
    <w:rsid w:val="00986055"/>
  </w:style>
  <w:style w:type="character" w:customStyle="1" w:styleId="ft13810">
    <w:name w:val="ft13810"/>
    <w:uiPriority w:val="99"/>
    <w:qFormat/>
    <w:rsid w:val="00986055"/>
  </w:style>
  <w:style w:type="character" w:customStyle="1" w:styleId="ft13834">
    <w:name w:val="ft13834"/>
    <w:uiPriority w:val="99"/>
    <w:qFormat/>
    <w:rsid w:val="00986055"/>
  </w:style>
  <w:style w:type="character" w:customStyle="1" w:styleId="ft13885">
    <w:name w:val="ft13885"/>
    <w:uiPriority w:val="99"/>
    <w:qFormat/>
    <w:rsid w:val="00986055"/>
  </w:style>
  <w:style w:type="character" w:customStyle="1" w:styleId="affffffff4">
    <w:name w:val="Оглавление"/>
    <w:uiPriority w:val="99"/>
    <w:qFormat/>
    <w:rsid w:val="00986055"/>
    <w:rPr>
      <w:rFonts w:ascii="Times New Roman" w:hAnsi="Times New Roman"/>
      <w:b/>
      <w:i/>
      <w:sz w:val="28"/>
    </w:rPr>
  </w:style>
  <w:style w:type="character" w:customStyle="1" w:styleId="postbody">
    <w:name w:val="postbody"/>
    <w:uiPriority w:val="99"/>
    <w:qFormat/>
    <w:rsid w:val="00986055"/>
  </w:style>
  <w:style w:type="character" w:customStyle="1" w:styleId="FontStyle41">
    <w:name w:val="Font Style41"/>
    <w:uiPriority w:val="99"/>
    <w:qFormat/>
    <w:rsid w:val="00986055"/>
    <w:rPr>
      <w:rFonts w:ascii="Times New Roman" w:hAnsi="Times New Roman"/>
      <w:sz w:val="22"/>
    </w:rPr>
  </w:style>
  <w:style w:type="character" w:customStyle="1" w:styleId="submenu-table">
    <w:name w:val="submenu-table"/>
    <w:uiPriority w:val="99"/>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uiPriority w:val="99"/>
    <w:qFormat/>
    <w:rsid w:val="00986055"/>
    <w:rPr>
      <w:rFonts w:ascii="Times New Roman" w:hAnsi="Times New Roman"/>
      <w:i/>
      <w:sz w:val="18"/>
    </w:rPr>
  </w:style>
  <w:style w:type="character" w:customStyle="1" w:styleId="FontStyle51">
    <w:name w:val="Font Style51"/>
    <w:uiPriority w:val="99"/>
    <w:qFormat/>
    <w:rsid w:val="00986055"/>
    <w:rPr>
      <w:rFonts w:ascii="Times New Roman" w:hAnsi="Times New Roman"/>
      <w:b/>
      <w:sz w:val="18"/>
    </w:rPr>
  </w:style>
  <w:style w:type="character" w:customStyle="1" w:styleId="FontStyle75">
    <w:name w:val="Font Style75"/>
    <w:uiPriority w:val="99"/>
    <w:qFormat/>
    <w:rsid w:val="00986055"/>
    <w:rPr>
      <w:rFonts w:ascii="Times New Roman" w:hAnsi="Times New Roman"/>
      <w:b/>
      <w:sz w:val="16"/>
    </w:rPr>
  </w:style>
  <w:style w:type="character" w:customStyle="1" w:styleId="FontStyle56">
    <w:name w:val="Font Style56"/>
    <w:uiPriority w:val="99"/>
    <w:qFormat/>
    <w:rsid w:val="00986055"/>
    <w:rPr>
      <w:rFonts w:ascii="Times New Roman" w:hAnsi="Times New Roman"/>
      <w:b/>
      <w:spacing w:val="-10"/>
      <w:sz w:val="18"/>
    </w:rPr>
  </w:style>
  <w:style w:type="character" w:customStyle="1" w:styleId="FontStyle57">
    <w:name w:val="Font Style57"/>
    <w:uiPriority w:val="99"/>
    <w:qFormat/>
    <w:rsid w:val="00986055"/>
    <w:rPr>
      <w:rFonts w:ascii="Times New Roman" w:hAnsi="Times New Roman"/>
      <w:b/>
      <w:spacing w:val="-10"/>
      <w:sz w:val="22"/>
    </w:rPr>
  </w:style>
  <w:style w:type="character" w:customStyle="1" w:styleId="FontStyle59">
    <w:name w:val="Font Style59"/>
    <w:uiPriority w:val="99"/>
    <w:qFormat/>
    <w:rsid w:val="00986055"/>
    <w:rPr>
      <w:rFonts w:ascii="Candara" w:hAnsi="Candara"/>
      <w:b/>
      <w:i/>
      <w:sz w:val="16"/>
    </w:rPr>
  </w:style>
  <w:style w:type="character" w:customStyle="1" w:styleId="affffffff5">
    <w:name w:val="Выделенный"/>
    <w:uiPriority w:val="99"/>
    <w:qFormat/>
    <w:rsid w:val="00986055"/>
    <w:rPr>
      <w:b/>
      <w:lang w:val="ru-RU" w:eastAsia="ru-RU"/>
    </w:rPr>
  </w:style>
  <w:style w:type="character" w:customStyle="1" w:styleId="textcopy">
    <w:name w:val="textcopy"/>
    <w:uiPriority w:val="99"/>
    <w:qFormat/>
    <w:rsid w:val="00986055"/>
  </w:style>
  <w:style w:type="character" w:customStyle="1" w:styleId="style210">
    <w:name w:val="style21"/>
    <w:uiPriority w:val="99"/>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uiPriority w:val="99"/>
    <w:qFormat/>
    <w:rsid w:val="00986055"/>
    <w:rPr>
      <w:rFonts w:ascii="Times New Roman" w:hAnsi="Times New Roman"/>
      <w:sz w:val="18"/>
    </w:rPr>
  </w:style>
  <w:style w:type="character" w:customStyle="1" w:styleId="FontStyle179">
    <w:name w:val="Font Style179"/>
    <w:uiPriority w:val="99"/>
    <w:qFormat/>
    <w:rsid w:val="00986055"/>
    <w:rPr>
      <w:rFonts w:ascii="Times New Roman" w:hAnsi="Times New Roman"/>
      <w:i/>
      <w:sz w:val="18"/>
    </w:rPr>
  </w:style>
  <w:style w:type="character" w:customStyle="1" w:styleId="FontStyle266">
    <w:name w:val="Font Style266"/>
    <w:uiPriority w:val="99"/>
    <w:qFormat/>
    <w:rsid w:val="00986055"/>
    <w:rPr>
      <w:rFonts w:ascii="Times New Roman" w:hAnsi="Times New Roman"/>
      <w:sz w:val="18"/>
    </w:rPr>
  </w:style>
  <w:style w:type="character" w:customStyle="1" w:styleId="FontStyle267">
    <w:name w:val="Font Style267"/>
    <w:uiPriority w:val="99"/>
    <w:qFormat/>
    <w:rsid w:val="00986055"/>
    <w:rPr>
      <w:rFonts w:ascii="Times New Roman" w:hAnsi="Times New Roman"/>
      <w:i/>
      <w:sz w:val="18"/>
    </w:rPr>
  </w:style>
  <w:style w:type="character" w:customStyle="1" w:styleId="FontStyle202">
    <w:name w:val="Font Style202"/>
    <w:uiPriority w:val="99"/>
    <w:qFormat/>
    <w:rsid w:val="00986055"/>
    <w:rPr>
      <w:rFonts w:ascii="Times New Roman" w:hAnsi="Times New Roman"/>
      <w:sz w:val="18"/>
    </w:rPr>
  </w:style>
  <w:style w:type="character" w:customStyle="1" w:styleId="FontStyle564">
    <w:name w:val="Font Style564"/>
    <w:uiPriority w:val="99"/>
    <w:qFormat/>
    <w:rsid w:val="00986055"/>
    <w:rPr>
      <w:rFonts w:ascii="Times New Roman" w:hAnsi="Times New Roman"/>
      <w:sz w:val="20"/>
    </w:rPr>
  </w:style>
  <w:style w:type="character" w:customStyle="1" w:styleId="FontStyle592">
    <w:name w:val="Font Style592"/>
    <w:uiPriority w:val="99"/>
    <w:qFormat/>
    <w:rsid w:val="00986055"/>
    <w:rPr>
      <w:rFonts w:ascii="Franklin Gothic Medium Cond" w:hAnsi="Franklin Gothic Medium Cond"/>
      <w:i/>
      <w:spacing w:val="30"/>
      <w:sz w:val="20"/>
    </w:rPr>
  </w:style>
  <w:style w:type="character" w:customStyle="1" w:styleId="FontStyle563">
    <w:name w:val="Font Style563"/>
    <w:uiPriority w:val="99"/>
    <w:qFormat/>
    <w:rsid w:val="00986055"/>
    <w:rPr>
      <w:rFonts w:ascii="Times New Roman" w:hAnsi="Times New Roman"/>
      <w:b/>
      <w:sz w:val="20"/>
    </w:rPr>
  </w:style>
  <w:style w:type="character" w:customStyle="1" w:styleId="FontStyle134">
    <w:name w:val="Font Style134"/>
    <w:uiPriority w:val="99"/>
    <w:qFormat/>
    <w:rsid w:val="00986055"/>
    <w:rPr>
      <w:rFonts w:ascii="Times New Roman" w:hAnsi="Times New Roman"/>
      <w:b/>
      <w:sz w:val="18"/>
    </w:rPr>
  </w:style>
  <w:style w:type="character" w:customStyle="1" w:styleId="textcop1">
    <w:name w:val="textcop1"/>
    <w:uiPriority w:val="99"/>
    <w:qFormat/>
    <w:rsid w:val="00986055"/>
    <w:rPr>
      <w:rFonts w:ascii="Arial" w:hAnsi="Arial"/>
      <w:color w:val="000000"/>
      <w:sz w:val="20"/>
    </w:rPr>
  </w:style>
  <w:style w:type="character" w:customStyle="1" w:styleId="hl1">
    <w:name w:val="hl1"/>
    <w:uiPriority w:val="99"/>
    <w:qFormat/>
    <w:rsid w:val="00986055"/>
    <w:rPr>
      <w:color w:val="4682B4"/>
    </w:rPr>
  </w:style>
  <w:style w:type="character" w:customStyle="1" w:styleId="b1">
    <w:name w:val="b1"/>
    <w:uiPriority w:val="99"/>
    <w:qFormat/>
    <w:rsid w:val="00986055"/>
    <w:rPr>
      <w:b/>
    </w:rPr>
  </w:style>
  <w:style w:type="character" w:customStyle="1" w:styleId="FontStyle201">
    <w:name w:val="Font Style201"/>
    <w:uiPriority w:val="99"/>
    <w:qFormat/>
    <w:rsid w:val="00986055"/>
    <w:rPr>
      <w:rFonts w:ascii="Times New Roman" w:hAnsi="Times New Roman"/>
      <w:sz w:val="26"/>
    </w:rPr>
  </w:style>
  <w:style w:type="character" w:customStyle="1" w:styleId="2610">
    <w:name w:val="Знак Знак261"/>
    <w:uiPriority w:val="99"/>
    <w:qFormat/>
    <w:rsid w:val="00986055"/>
    <w:rPr>
      <w:rFonts w:ascii="Cambria" w:hAnsi="Cambria"/>
      <w:b/>
      <w:sz w:val="26"/>
    </w:rPr>
  </w:style>
  <w:style w:type="character" w:customStyle="1" w:styleId="250">
    <w:name w:val="Знак Знак25"/>
    <w:uiPriority w:val="99"/>
    <w:qFormat/>
    <w:locked/>
    <w:rsid w:val="00986055"/>
    <w:rPr>
      <w:sz w:val="24"/>
      <w:lang w:val="ru-RU" w:eastAsia="ru-RU"/>
    </w:rPr>
  </w:style>
  <w:style w:type="character" w:customStyle="1" w:styleId="241">
    <w:name w:val="Знак Знак241"/>
    <w:uiPriority w:val="99"/>
    <w:qFormat/>
    <w:rsid w:val="00986055"/>
    <w:rPr>
      <w:rFonts w:ascii="Times New Roman" w:hAnsi="Times New Roman"/>
      <w:b/>
      <w:i/>
      <w:sz w:val="26"/>
    </w:rPr>
  </w:style>
  <w:style w:type="character" w:customStyle="1" w:styleId="231">
    <w:name w:val="Знак Знак231"/>
    <w:uiPriority w:val="99"/>
    <w:qFormat/>
    <w:locked/>
    <w:rsid w:val="00986055"/>
    <w:rPr>
      <w:sz w:val="24"/>
      <w:lang w:val="ru-RU" w:eastAsia="ru-RU"/>
    </w:rPr>
  </w:style>
  <w:style w:type="character" w:customStyle="1" w:styleId="225">
    <w:name w:val="Знак Знак22"/>
    <w:uiPriority w:val="99"/>
    <w:qFormat/>
    <w:locked/>
    <w:rsid w:val="00986055"/>
    <w:rPr>
      <w:color w:val="000000"/>
      <w:sz w:val="24"/>
      <w:lang w:val="ru-RU" w:eastAsia="ru-RU"/>
    </w:rPr>
  </w:style>
  <w:style w:type="character" w:customStyle="1" w:styleId="200">
    <w:name w:val="Знак Знак20"/>
    <w:uiPriority w:val="99"/>
    <w:qFormat/>
    <w:locked/>
    <w:rsid w:val="00986055"/>
    <w:rPr>
      <w:rFonts w:ascii="Tahoma" w:hAnsi="Tahoma"/>
      <w:sz w:val="16"/>
      <w:lang w:val="ru-RU" w:eastAsia="ru-RU"/>
    </w:rPr>
  </w:style>
  <w:style w:type="character" w:customStyle="1" w:styleId="190">
    <w:name w:val="Знак Знак19"/>
    <w:uiPriority w:val="99"/>
    <w:qFormat/>
    <w:locked/>
    <w:rsid w:val="00986055"/>
    <w:rPr>
      <w:sz w:val="24"/>
      <w:lang w:val="en-US" w:eastAsia="ru-RU"/>
    </w:rPr>
  </w:style>
  <w:style w:type="character" w:customStyle="1" w:styleId="180">
    <w:name w:val="Знак Знак18"/>
    <w:uiPriority w:val="99"/>
    <w:qFormat/>
    <w:locked/>
    <w:rsid w:val="00986055"/>
    <w:rPr>
      <w:b/>
      <w:lang w:val="ru-RU" w:eastAsia="ru-RU"/>
    </w:rPr>
  </w:style>
  <w:style w:type="character" w:customStyle="1" w:styleId="170">
    <w:name w:val="Знак Знак17"/>
    <w:uiPriority w:val="99"/>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Знак7 Знак Знак1 Знак, Знак6 Знак1"/>
    <w:uiPriority w:val="99"/>
    <w:qFormat/>
    <w:rsid w:val="00986055"/>
    <w:rPr>
      <w:rFonts w:ascii="Times New Roman" w:hAnsi="Times New Roman"/>
      <w:sz w:val="24"/>
      <w:lang w:eastAsia="ru-RU"/>
    </w:rPr>
  </w:style>
  <w:style w:type="character" w:customStyle="1" w:styleId="BodyTextFirstIndent2Char">
    <w:name w:val="Body Text First Indent 2 Char"/>
    <w:uiPriority w:val="99"/>
    <w:qFormat/>
    <w:locked/>
    <w:rsid w:val="00986055"/>
    <w:rPr>
      <w:rFonts w:ascii="PragmaticaCTT" w:hAnsi="PragmaticaCTT"/>
      <w:sz w:val="24"/>
      <w:lang w:eastAsia="ru-RU"/>
    </w:rPr>
  </w:style>
  <w:style w:type="character" w:customStyle="1" w:styleId="1fffff1">
    <w:name w:val="Текст выноски Знак1"/>
    <w:uiPriority w:val="99"/>
    <w:qFormat/>
    <w:rsid w:val="00986055"/>
    <w:rPr>
      <w:rFonts w:ascii="Segoe UI" w:hAnsi="Segoe UI"/>
      <w:sz w:val="18"/>
      <w:lang w:eastAsia="ru-RU"/>
    </w:rPr>
  </w:style>
  <w:style w:type="character" w:customStyle="1" w:styleId="2ff5">
    <w:name w:val="Основной текст2"/>
    <w:uiPriority w:val="99"/>
    <w:rsid w:val="00986055"/>
    <w:rPr>
      <w:rFonts w:ascii="Times New Roman" w:hAnsi="Times New Roman"/>
      <w:spacing w:val="0"/>
      <w:sz w:val="21"/>
    </w:rPr>
  </w:style>
  <w:style w:type="character" w:customStyle="1" w:styleId="FontStyle573">
    <w:name w:val="Font Style573"/>
    <w:uiPriority w:val="99"/>
    <w:qFormat/>
    <w:rsid w:val="00986055"/>
    <w:rPr>
      <w:rFonts w:ascii="Times New Roman" w:hAnsi="Times New Roman"/>
      <w:i/>
      <w:sz w:val="20"/>
    </w:rPr>
  </w:style>
  <w:style w:type="character" w:customStyle="1" w:styleId="FontStyle115">
    <w:name w:val="Font Style115"/>
    <w:uiPriority w:val="99"/>
    <w:qFormat/>
    <w:rsid w:val="00986055"/>
    <w:rPr>
      <w:rFonts w:ascii="Times New Roman" w:hAnsi="Times New Roman"/>
      <w:sz w:val="28"/>
    </w:rPr>
  </w:style>
  <w:style w:type="character" w:customStyle="1" w:styleId="FontStyle293">
    <w:name w:val="Font Style293"/>
    <w:uiPriority w:val="99"/>
    <w:qFormat/>
    <w:rsid w:val="00986055"/>
    <w:rPr>
      <w:rFonts w:ascii="Times New Roman" w:hAnsi="Times New Roman"/>
      <w:sz w:val="20"/>
    </w:rPr>
  </w:style>
  <w:style w:type="character" w:customStyle="1" w:styleId="FontStyle325">
    <w:name w:val="Font Style325"/>
    <w:uiPriority w:val="99"/>
    <w:qFormat/>
    <w:rsid w:val="00986055"/>
    <w:rPr>
      <w:rFonts w:ascii="Times New Roman" w:hAnsi="Times New Roman"/>
      <w:sz w:val="26"/>
    </w:rPr>
  </w:style>
  <w:style w:type="character" w:customStyle="1" w:styleId="FontStyle219">
    <w:name w:val="Font Style219"/>
    <w:uiPriority w:val="99"/>
    <w:qFormat/>
    <w:rsid w:val="00986055"/>
    <w:rPr>
      <w:rFonts w:ascii="Times New Roman" w:hAnsi="Times New Roman"/>
      <w:b/>
      <w:sz w:val="18"/>
    </w:rPr>
  </w:style>
  <w:style w:type="character" w:customStyle="1" w:styleId="FontStyle207">
    <w:name w:val="Font Style207"/>
    <w:uiPriority w:val="99"/>
    <w:qFormat/>
    <w:rsid w:val="00986055"/>
    <w:rPr>
      <w:rFonts w:ascii="Times New Roman" w:hAnsi="Times New Roman"/>
      <w:i/>
      <w:sz w:val="18"/>
    </w:rPr>
  </w:style>
  <w:style w:type="character" w:customStyle="1" w:styleId="FontStyle574">
    <w:name w:val="Font Style574"/>
    <w:uiPriority w:val="99"/>
    <w:qFormat/>
    <w:rsid w:val="00986055"/>
    <w:rPr>
      <w:rFonts w:ascii="Times New Roman" w:hAnsi="Times New Roman"/>
      <w:b/>
      <w:i/>
      <w:sz w:val="20"/>
    </w:rPr>
  </w:style>
  <w:style w:type="character" w:customStyle="1" w:styleId="FontStyle588">
    <w:name w:val="Font Style588"/>
    <w:uiPriority w:val="99"/>
    <w:qFormat/>
    <w:rsid w:val="00986055"/>
    <w:rPr>
      <w:rFonts w:ascii="Times New Roman" w:hAnsi="Times New Roman"/>
      <w:sz w:val="20"/>
    </w:rPr>
  </w:style>
  <w:style w:type="character" w:customStyle="1" w:styleId="FontStyle117">
    <w:name w:val="Font Style117"/>
    <w:uiPriority w:val="99"/>
    <w:qFormat/>
    <w:rsid w:val="00986055"/>
    <w:rPr>
      <w:rFonts w:ascii="Times New Roman" w:hAnsi="Times New Roman"/>
      <w:i/>
      <w:sz w:val="28"/>
    </w:rPr>
  </w:style>
  <w:style w:type="character" w:customStyle="1" w:styleId="1fffff2">
    <w:name w:val="Основной текст + Полужирный1"/>
    <w:uiPriority w:val="99"/>
    <w:qFormat/>
    <w:rsid w:val="00986055"/>
    <w:rPr>
      <w:rFonts w:ascii="Times New Roman" w:hAnsi="Times New Roman"/>
      <w:b/>
      <w:sz w:val="20"/>
    </w:rPr>
  </w:style>
  <w:style w:type="character" w:customStyle="1" w:styleId="150">
    <w:name w:val="Знак Знак15"/>
    <w:uiPriority w:val="99"/>
    <w:qFormat/>
    <w:rsid w:val="00986055"/>
    <w:rPr>
      <w:rFonts w:ascii="Times New Roman" w:hAnsi="Times New Roman"/>
      <w:sz w:val="24"/>
      <w:lang w:eastAsia="ru-RU"/>
    </w:rPr>
  </w:style>
  <w:style w:type="character" w:customStyle="1" w:styleId="r">
    <w:name w:val="r"/>
    <w:uiPriority w:val="99"/>
    <w:qFormat/>
    <w:rsid w:val="00986055"/>
  </w:style>
  <w:style w:type="character" w:customStyle="1" w:styleId="Garamond">
    <w:name w:val="Основной текст + Garamond"/>
    <w:aliases w:val="12 pt56"/>
    <w:uiPriority w:val="99"/>
    <w:qFormat/>
    <w:rsid w:val="00986055"/>
    <w:rPr>
      <w:rFonts w:ascii="Garamond" w:hAnsi="Garamond"/>
      <w:sz w:val="24"/>
    </w:rPr>
  </w:style>
  <w:style w:type="character" w:customStyle="1" w:styleId="FontStyle278">
    <w:name w:val="Font Style278"/>
    <w:uiPriority w:val="99"/>
    <w:qFormat/>
    <w:rsid w:val="00986055"/>
    <w:rPr>
      <w:rFonts w:ascii="Times New Roman" w:hAnsi="Times New Roman"/>
      <w:color w:val="000000"/>
      <w:sz w:val="22"/>
    </w:rPr>
  </w:style>
  <w:style w:type="character" w:customStyle="1" w:styleId="FontStyle271">
    <w:name w:val="Font Style271"/>
    <w:uiPriority w:val="99"/>
    <w:qFormat/>
    <w:rsid w:val="00986055"/>
    <w:rPr>
      <w:rFonts w:ascii="Times New Roman" w:hAnsi="Times New Roman"/>
      <w:i/>
      <w:color w:val="000000"/>
      <w:sz w:val="22"/>
    </w:rPr>
  </w:style>
  <w:style w:type="character" w:customStyle="1" w:styleId="21d">
    <w:name w:val="Знак Знак21"/>
    <w:uiPriority w:val="99"/>
    <w:qFormat/>
    <w:locked/>
    <w:rsid w:val="00986055"/>
    <w:rPr>
      <w:b/>
      <w:sz w:val="28"/>
      <w:lang w:val="ru-RU" w:eastAsia="ru-RU"/>
    </w:rPr>
  </w:style>
  <w:style w:type="character" w:customStyle="1" w:styleId="413">
    <w:name w:val="Знак Знак41"/>
    <w:uiPriority w:val="99"/>
    <w:qFormat/>
    <w:locked/>
    <w:rsid w:val="00986055"/>
    <w:rPr>
      <w:rFonts w:ascii="Arial" w:hAnsi="Arial"/>
      <w:b/>
      <w:i/>
      <w:sz w:val="28"/>
      <w:lang w:val="ru-RU" w:eastAsia="en-US"/>
    </w:rPr>
  </w:style>
  <w:style w:type="character" w:customStyle="1" w:styleId="402">
    <w:name w:val="Знак Знак40"/>
    <w:uiPriority w:val="99"/>
    <w:qFormat/>
    <w:locked/>
    <w:rsid w:val="00986055"/>
    <w:rPr>
      <w:b/>
      <w:sz w:val="27"/>
      <w:lang w:val="ru-RU" w:eastAsia="ru-RU"/>
    </w:rPr>
  </w:style>
  <w:style w:type="character" w:customStyle="1" w:styleId="390">
    <w:name w:val="Знак Знак39"/>
    <w:uiPriority w:val="99"/>
    <w:qFormat/>
    <w:locked/>
    <w:rsid w:val="00986055"/>
    <w:rPr>
      <w:b/>
      <w:sz w:val="28"/>
      <w:lang w:val="ru-RU" w:eastAsia="ru-RU"/>
    </w:rPr>
  </w:style>
  <w:style w:type="character" w:customStyle="1" w:styleId="380">
    <w:name w:val="Знак Знак38"/>
    <w:uiPriority w:val="99"/>
    <w:qFormat/>
    <w:locked/>
    <w:rsid w:val="00986055"/>
    <w:rPr>
      <w:b/>
      <w:i/>
      <w:sz w:val="26"/>
      <w:lang w:val="ru-RU" w:eastAsia="ru-RU"/>
    </w:rPr>
  </w:style>
  <w:style w:type="character" w:customStyle="1" w:styleId="370">
    <w:name w:val="Знак Знак37"/>
    <w:uiPriority w:val="99"/>
    <w:qFormat/>
    <w:locked/>
    <w:rsid w:val="00986055"/>
    <w:rPr>
      <w:sz w:val="24"/>
      <w:lang w:val="ru-RU" w:eastAsia="ru-RU"/>
    </w:rPr>
  </w:style>
  <w:style w:type="character" w:customStyle="1" w:styleId="360">
    <w:name w:val="Знак Знак36"/>
    <w:uiPriority w:val="99"/>
    <w:qFormat/>
    <w:locked/>
    <w:rsid w:val="00986055"/>
    <w:rPr>
      <w:sz w:val="24"/>
      <w:lang w:val="ru-RU" w:eastAsia="ru-RU"/>
    </w:rPr>
  </w:style>
  <w:style w:type="character" w:customStyle="1" w:styleId="351">
    <w:name w:val="Знак Знак35"/>
    <w:uiPriority w:val="99"/>
    <w:qFormat/>
    <w:locked/>
    <w:rsid w:val="00986055"/>
    <w:rPr>
      <w:i/>
      <w:sz w:val="24"/>
      <w:lang w:val="ru-RU" w:eastAsia="ru-RU"/>
    </w:rPr>
  </w:style>
  <w:style w:type="character" w:customStyle="1" w:styleId="341">
    <w:name w:val="Знак Знак34"/>
    <w:uiPriority w:val="99"/>
    <w:qFormat/>
    <w:locked/>
    <w:rsid w:val="00986055"/>
    <w:rPr>
      <w:rFonts w:ascii="Arial" w:hAnsi="Arial"/>
      <w:sz w:val="22"/>
      <w:lang w:val="ru-RU" w:eastAsia="ru-RU"/>
    </w:rPr>
  </w:style>
  <w:style w:type="character" w:customStyle="1" w:styleId="HTML11">
    <w:name w:val="Адрес HTML Знак1"/>
    <w:uiPriority w:val="99"/>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uiPriority w:val="99"/>
    <w:qFormat/>
    <w:locked/>
    <w:rsid w:val="00986055"/>
    <w:rPr>
      <w:lang w:val="ru-RU" w:eastAsia="ru-RU"/>
    </w:rPr>
  </w:style>
  <w:style w:type="character" w:customStyle="1" w:styleId="316">
    <w:name w:val="Знак Знак31"/>
    <w:uiPriority w:val="99"/>
    <w:qFormat/>
    <w:locked/>
    <w:rsid w:val="00986055"/>
    <w:rPr>
      <w:sz w:val="24"/>
      <w:lang w:val="ru-RU" w:eastAsia="ru-RU"/>
    </w:rPr>
  </w:style>
  <w:style w:type="character" w:customStyle="1" w:styleId="301">
    <w:name w:val="Знак Знак30"/>
    <w:uiPriority w:val="99"/>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uiPriority w:val="99"/>
    <w:qFormat/>
    <w:locked/>
    <w:rsid w:val="00986055"/>
    <w:rPr>
      <w:sz w:val="24"/>
      <w:lang w:val="ru-RU" w:eastAsia="ru-RU"/>
    </w:rPr>
  </w:style>
  <w:style w:type="character" w:customStyle="1" w:styleId="128">
    <w:name w:val="Знак Знак12"/>
    <w:uiPriority w:val="99"/>
    <w:qFormat/>
    <w:locked/>
    <w:rsid w:val="00986055"/>
    <w:rPr>
      <w:rFonts w:ascii="PragmaticaCTT" w:hAnsi="PragmaticaCTT"/>
      <w:sz w:val="24"/>
      <w:lang w:val="ru-RU" w:eastAsia="ru-RU"/>
    </w:rPr>
  </w:style>
  <w:style w:type="character" w:customStyle="1" w:styleId="290">
    <w:name w:val="Знак Знак29"/>
    <w:uiPriority w:val="99"/>
    <w:qFormat/>
    <w:locked/>
    <w:rsid w:val="00986055"/>
    <w:rPr>
      <w:sz w:val="16"/>
      <w:lang w:val="ru-RU" w:eastAsia="ru-RU"/>
    </w:rPr>
  </w:style>
  <w:style w:type="character" w:customStyle="1" w:styleId="280">
    <w:name w:val="Знак Знак28"/>
    <w:uiPriority w:val="99"/>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uiPriority w:val="99"/>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9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99"/>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uiPriority w:val="99"/>
    <w:qFormat/>
    <w:rsid w:val="00986055"/>
  </w:style>
  <w:style w:type="character" w:customStyle="1" w:styleId="udar">
    <w:name w:val="udar"/>
    <w:uiPriority w:val="99"/>
    <w:qFormat/>
    <w:rsid w:val="00986055"/>
  </w:style>
  <w:style w:type="character" w:customStyle="1" w:styleId="FontStyle139">
    <w:name w:val="Font Style139"/>
    <w:uiPriority w:val="99"/>
    <w:qFormat/>
    <w:rsid w:val="00986055"/>
    <w:rPr>
      <w:rFonts w:ascii="Palatino Linotype" w:hAnsi="Palatino Linotype"/>
      <w:sz w:val="18"/>
    </w:rPr>
  </w:style>
  <w:style w:type="character" w:customStyle="1" w:styleId="FontStyle156">
    <w:name w:val="Font Style156"/>
    <w:uiPriority w:val="99"/>
    <w:qFormat/>
    <w:rsid w:val="00986055"/>
    <w:rPr>
      <w:rFonts w:ascii="Palatino Linotype" w:hAnsi="Palatino Linotype"/>
      <w:sz w:val="18"/>
    </w:rPr>
  </w:style>
  <w:style w:type="character" w:customStyle="1" w:styleId="FontStyle157">
    <w:name w:val="Font Style157"/>
    <w:uiPriority w:val="99"/>
    <w:qFormat/>
    <w:rsid w:val="00986055"/>
    <w:rPr>
      <w:rFonts w:ascii="Palatino Linotype" w:hAnsi="Palatino Linotype"/>
      <w:sz w:val="18"/>
    </w:rPr>
  </w:style>
  <w:style w:type="character" w:customStyle="1" w:styleId="FontStyle138">
    <w:name w:val="Font Style138"/>
    <w:uiPriority w:val="99"/>
    <w:qFormat/>
    <w:rsid w:val="00986055"/>
    <w:rPr>
      <w:rFonts w:ascii="Palatino Linotype" w:hAnsi="Palatino Linotype"/>
      <w:b/>
      <w:sz w:val="18"/>
    </w:rPr>
  </w:style>
  <w:style w:type="character" w:customStyle="1" w:styleId="FontStyle146">
    <w:name w:val="Font Style146"/>
    <w:uiPriority w:val="99"/>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uiPriority w:val="99"/>
    <w:rsid w:val="00986055"/>
    <w:rPr>
      <w:rFonts w:ascii="Arial" w:hAnsi="Arial"/>
      <w:b/>
      <w:i/>
      <w:sz w:val="21"/>
      <w:shd w:val="clear" w:color="auto" w:fill="FFFFFF"/>
    </w:rPr>
  </w:style>
  <w:style w:type="character" w:customStyle="1" w:styleId="affffffff7">
    <w:name w:val="Основной текст + Полужирный"/>
    <w:aliases w:val="Курсив87,Интервал 0 pt122"/>
    <w:uiPriority w:val="99"/>
    <w:qFormat/>
    <w:rsid w:val="00986055"/>
    <w:rPr>
      <w:rFonts w:ascii="Century Schoolbook" w:hAnsi="Century Schoolbook"/>
      <w:b/>
      <w:sz w:val="18"/>
      <w:shd w:val="clear" w:color="auto" w:fill="FFFFFF"/>
    </w:rPr>
  </w:style>
  <w:style w:type="character" w:customStyle="1" w:styleId="21f0">
    <w:name w:val="Заголовок 2 Знак1"/>
    <w:uiPriority w:val="99"/>
    <w:qFormat/>
    <w:rsid w:val="00986055"/>
    <w:rPr>
      <w:rFonts w:ascii="Arial" w:hAnsi="Arial"/>
      <w:b/>
      <w:i/>
      <w:sz w:val="28"/>
    </w:rPr>
  </w:style>
  <w:style w:type="character" w:customStyle="1" w:styleId="414">
    <w:name w:val="Заголовок 4 Знак1"/>
    <w:uiPriority w:val="99"/>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uiPriority w:val="99"/>
    <w:qFormat/>
    <w:locked/>
    <w:rsid w:val="00986055"/>
    <w:rPr>
      <w:rFonts w:ascii="Times New Roman" w:hAnsi="Times New Roman"/>
      <w:b/>
      <w:sz w:val="27"/>
      <w:lang w:eastAsia="ru-RU"/>
    </w:rPr>
  </w:style>
  <w:style w:type="character" w:customStyle="1" w:styleId="610">
    <w:name w:val="Заголовок 6 Знак1"/>
    <w:uiPriority w:val="99"/>
    <w:qFormat/>
    <w:rsid w:val="00986055"/>
    <w:rPr>
      <w:b/>
      <w:sz w:val="22"/>
      <w:lang w:val="ru-RU" w:eastAsia="ru-RU"/>
    </w:rPr>
  </w:style>
  <w:style w:type="character" w:customStyle="1" w:styleId="tbb121">
    <w:name w:val="tbb121"/>
    <w:uiPriority w:val="99"/>
    <w:qFormat/>
    <w:rsid w:val="00986055"/>
    <w:rPr>
      <w:rFonts w:ascii="Arial" w:hAnsi="Arial"/>
      <w:b/>
      <w:color w:val="000000"/>
      <w:sz w:val="18"/>
      <w:u w:val="none"/>
    </w:rPr>
  </w:style>
  <w:style w:type="character" w:customStyle="1" w:styleId="tbl121">
    <w:name w:val="tbl121"/>
    <w:uiPriority w:val="99"/>
    <w:qFormat/>
    <w:rsid w:val="00986055"/>
    <w:rPr>
      <w:rFonts w:ascii="Tahoma" w:hAnsi="Tahoma"/>
      <w:color w:val="000000"/>
      <w:sz w:val="18"/>
      <w:u w:val="none"/>
    </w:rPr>
  </w:style>
  <w:style w:type="character" w:customStyle="1" w:styleId="em11">
    <w:name w:val="em11"/>
    <w:uiPriority w:val="99"/>
    <w:qFormat/>
    <w:rsid w:val="00986055"/>
    <w:rPr>
      <w:b/>
      <w:sz w:val="24"/>
    </w:rPr>
  </w:style>
  <w:style w:type="character" w:customStyle="1" w:styleId="8pt">
    <w:name w:val="Основной текст + 8 pt"/>
    <w:uiPriority w:val="99"/>
    <w:qFormat/>
    <w:rsid w:val="00986055"/>
    <w:rPr>
      <w:rFonts w:ascii="Times New Roman" w:hAnsi="Times New Roman"/>
      <w:spacing w:val="0"/>
      <w:sz w:val="16"/>
    </w:rPr>
  </w:style>
  <w:style w:type="character" w:customStyle="1" w:styleId="7pt">
    <w:name w:val="Основной текст + 7 pt"/>
    <w:uiPriority w:val="99"/>
    <w:qFormat/>
    <w:rsid w:val="00986055"/>
    <w:rPr>
      <w:rFonts w:ascii="Times New Roman" w:hAnsi="Times New Roman"/>
      <w:spacing w:val="0"/>
      <w:sz w:val="14"/>
    </w:rPr>
  </w:style>
  <w:style w:type="character" w:customStyle="1" w:styleId="10pt">
    <w:name w:val="Основной текст + 10 pt"/>
    <w:uiPriority w:val="99"/>
    <w:qFormat/>
    <w:rsid w:val="00986055"/>
    <w:rPr>
      <w:rFonts w:ascii="Times New Roman" w:hAnsi="Times New Roman"/>
      <w:b/>
      <w:spacing w:val="0"/>
      <w:sz w:val="20"/>
    </w:rPr>
  </w:style>
  <w:style w:type="character" w:customStyle="1" w:styleId="affffffff8">
    <w:name w:val="Основной текст + Курсив"/>
    <w:aliases w:val="Интервал 1 pt144"/>
    <w:uiPriority w:val="99"/>
    <w:qFormat/>
    <w:rsid w:val="00986055"/>
    <w:rPr>
      <w:rFonts w:ascii="Times New Roman" w:hAnsi="Times New Roman"/>
      <w:i/>
      <w:spacing w:val="0"/>
      <w:sz w:val="21"/>
    </w:rPr>
  </w:style>
  <w:style w:type="character" w:customStyle="1" w:styleId="5pt">
    <w:name w:val="Основной текст + 5 pt"/>
    <w:uiPriority w:val="99"/>
    <w:qFormat/>
    <w:rsid w:val="00986055"/>
    <w:rPr>
      <w:rFonts w:ascii="Times New Roman" w:hAnsi="Times New Roman"/>
      <w:spacing w:val="10"/>
      <w:sz w:val="10"/>
    </w:rPr>
  </w:style>
  <w:style w:type="character" w:customStyle="1" w:styleId="9pt">
    <w:name w:val="Основной текст + 9 pt"/>
    <w:uiPriority w:val="99"/>
    <w:qFormat/>
    <w:rsid w:val="00986055"/>
    <w:rPr>
      <w:rFonts w:ascii="Times New Roman" w:hAnsi="Times New Roman"/>
      <w:spacing w:val="0"/>
      <w:sz w:val="18"/>
    </w:rPr>
  </w:style>
  <w:style w:type="character" w:customStyle="1" w:styleId="TimesNewRoman0">
    <w:name w:val="Основной текст + Times New Roman"/>
    <w:uiPriority w:val="99"/>
    <w:qFormat/>
    <w:rsid w:val="00986055"/>
    <w:rPr>
      <w:rFonts w:ascii="Times New Roman" w:hAnsi="Times New Roman"/>
      <w:spacing w:val="0"/>
      <w:sz w:val="21"/>
    </w:rPr>
  </w:style>
  <w:style w:type="character" w:customStyle="1" w:styleId="WW-9pt">
    <w:name w:val="WW-Основной текст + 9 pt"/>
    <w:uiPriority w:val="99"/>
    <w:qFormat/>
    <w:rsid w:val="00986055"/>
    <w:rPr>
      <w:rFonts w:ascii="Times New Roman" w:hAnsi="Times New Roman"/>
      <w:spacing w:val="0"/>
      <w:sz w:val="18"/>
    </w:rPr>
  </w:style>
  <w:style w:type="character" w:customStyle="1" w:styleId="gogofoundword">
    <w:name w:val="gogofoundword"/>
    <w:uiPriority w:val="99"/>
    <w:qFormat/>
    <w:rsid w:val="00986055"/>
  </w:style>
  <w:style w:type="character" w:customStyle="1" w:styleId="DefaultParagraphFont1">
    <w:name w:val="Default Paragraph Font1"/>
    <w:uiPriority w:val="99"/>
    <w:rsid w:val="00986055"/>
  </w:style>
  <w:style w:type="character" w:customStyle="1" w:styleId="FontStyle124">
    <w:name w:val="Font Style124"/>
    <w:uiPriority w:val="99"/>
    <w:qFormat/>
    <w:rsid w:val="00986055"/>
    <w:rPr>
      <w:rFonts w:ascii="Times New Roman" w:hAnsi="Times New Roman"/>
      <w:b/>
      <w:sz w:val="18"/>
    </w:rPr>
  </w:style>
  <w:style w:type="character" w:customStyle="1" w:styleId="red">
    <w:name w:val="red"/>
    <w:uiPriority w:val="99"/>
    <w:qFormat/>
    <w:rsid w:val="00986055"/>
  </w:style>
  <w:style w:type="character" w:customStyle="1" w:styleId="msosubtleemphasis0">
    <w:name w:val="msosubtleemphasis"/>
    <w:uiPriority w:val="99"/>
    <w:qFormat/>
    <w:rsid w:val="00986055"/>
    <w:rPr>
      <w:i/>
      <w:color w:val="808080"/>
    </w:rPr>
  </w:style>
  <w:style w:type="character" w:customStyle="1" w:styleId="FontStyle120">
    <w:name w:val="Font Style120"/>
    <w:uiPriority w:val="99"/>
    <w:qFormat/>
    <w:rsid w:val="00986055"/>
    <w:rPr>
      <w:rFonts w:ascii="Times New Roman" w:hAnsi="Times New Roman"/>
      <w:b/>
      <w:sz w:val="26"/>
    </w:rPr>
  </w:style>
  <w:style w:type="character" w:customStyle="1" w:styleId="FontStyle121">
    <w:name w:val="Font Style121"/>
    <w:uiPriority w:val="99"/>
    <w:qFormat/>
    <w:rsid w:val="00986055"/>
    <w:rPr>
      <w:rFonts w:ascii="Times New Roman" w:hAnsi="Times New Roman"/>
      <w:sz w:val="26"/>
    </w:rPr>
  </w:style>
  <w:style w:type="character" w:customStyle="1" w:styleId="t9">
    <w:name w:val="t9"/>
    <w:uiPriority w:val="99"/>
    <w:qFormat/>
    <w:rsid w:val="00986055"/>
    <w:rPr>
      <w:rFonts w:ascii="Times New Roman" w:hAnsi="Times New Roman"/>
    </w:rPr>
  </w:style>
  <w:style w:type="character" w:customStyle="1" w:styleId="t10">
    <w:name w:val="t10"/>
    <w:uiPriority w:val="99"/>
    <w:qFormat/>
    <w:rsid w:val="00986055"/>
    <w:rPr>
      <w:rFonts w:ascii="Times New Roman" w:hAnsi="Times New Roman"/>
    </w:rPr>
  </w:style>
  <w:style w:type="character" w:customStyle="1" w:styleId="c2">
    <w:name w:val="c2"/>
    <w:uiPriority w:val="99"/>
    <w:qFormat/>
    <w:rsid w:val="00986055"/>
    <w:rPr>
      <w:rFonts w:ascii="Times New Roman" w:hAnsi="Times New Roman"/>
    </w:rPr>
  </w:style>
  <w:style w:type="character" w:customStyle="1" w:styleId="c0">
    <w:name w:val="c0"/>
    <w:uiPriority w:val="99"/>
    <w:qFormat/>
    <w:rsid w:val="00986055"/>
    <w:rPr>
      <w:rFonts w:ascii="Times New Roman" w:hAnsi="Times New Roman"/>
    </w:rPr>
  </w:style>
  <w:style w:type="character" w:customStyle="1" w:styleId="ft776">
    <w:name w:val="ft776"/>
    <w:uiPriority w:val="99"/>
    <w:qFormat/>
    <w:rsid w:val="00986055"/>
    <w:rPr>
      <w:rFonts w:ascii="Times New Roman" w:hAnsi="Times New Roman"/>
    </w:rPr>
  </w:style>
  <w:style w:type="character" w:customStyle="1" w:styleId="highlight">
    <w:name w:val="highlight"/>
    <w:uiPriority w:val="99"/>
    <w:qFormat/>
    <w:rsid w:val="00986055"/>
    <w:rPr>
      <w:rFonts w:ascii="Times New Roman" w:hAnsi="Times New Roman"/>
    </w:rPr>
  </w:style>
  <w:style w:type="character" w:customStyle="1" w:styleId="ft431">
    <w:name w:val="ft431"/>
    <w:uiPriority w:val="99"/>
    <w:qFormat/>
    <w:rsid w:val="00986055"/>
    <w:rPr>
      <w:rFonts w:ascii="Times New Roman" w:hAnsi="Times New Roman"/>
    </w:rPr>
  </w:style>
  <w:style w:type="character" w:customStyle="1" w:styleId="ft793">
    <w:name w:val="ft793"/>
    <w:uiPriority w:val="99"/>
    <w:qFormat/>
    <w:rsid w:val="00986055"/>
    <w:rPr>
      <w:rFonts w:ascii="Times New Roman" w:hAnsi="Times New Roman"/>
    </w:rPr>
  </w:style>
  <w:style w:type="character" w:customStyle="1" w:styleId="ft802">
    <w:name w:val="ft802"/>
    <w:uiPriority w:val="99"/>
    <w:qFormat/>
    <w:rsid w:val="00986055"/>
    <w:rPr>
      <w:rFonts w:ascii="Times New Roman" w:hAnsi="Times New Roman"/>
    </w:rPr>
  </w:style>
  <w:style w:type="character" w:customStyle="1" w:styleId="ft890">
    <w:name w:val="ft890"/>
    <w:uiPriority w:val="99"/>
    <w:qFormat/>
    <w:rsid w:val="00986055"/>
    <w:rPr>
      <w:rFonts w:ascii="Times New Roman" w:hAnsi="Times New Roman"/>
    </w:rPr>
  </w:style>
  <w:style w:type="character" w:customStyle="1" w:styleId="ft904">
    <w:name w:val="ft904"/>
    <w:uiPriority w:val="99"/>
    <w:qFormat/>
    <w:rsid w:val="00986055"/>
    <w:rPr>
      <w:rFonts w:ascii="Times New Roman" w:hAnsi="Times New Roman"/>
    </w:rPr>
  </w:style>
  <w:style w:type="character" w:customStyle="1" w:styleId="ft914">
    <w:name w:val="ft914"/>
    <w:uiPriority w:val="99"/>
    <w:qFormat/>
    <w:rsid w:val="00986055"/>
    <w:rPr>
      <w:rFonts w:ascii="Times New Roman" w:hAnsi="Times New Roman"/>
    </w:rPr>
  </w:style>
  <w:style w:type="character" w:customStyle="1" w:styleId="accented">
    <w:name w:val="accented"/>
    <w:uiPriority w:val="99"/>
    <w:qFormat/>
    <w:rsid w:val="00986055"/>
  </w:style>
  <w:style w:type="character" w:customStyle="1" w:styleId="FontStyle214">
    <w:name w:val="Font Style214"/>
    <w:uiPriority w:val="99"/>
    <w:qFormat/>
    <w:rsid w:val="00986055"/>
    <w:rPr>
      <w:rFonts w:ascii="Trebuchet MS" w:hAnsi="Trebuchet MS"/>
      <w:b/>
      <w:color w:val="000000"/>
      <w:sz w:val="22"/>
    </w:rPr>
  </w:style>
  <w:style w:type="character" w:customStyle="1" w:styleId="affffffff9">
    <w:name w:val="Цветовое выделение"/>
    <w:uiPriority w:val="99"/>
    <w:qFormat/>
    <w:rsid w:val="00986055"/>
    <w:rPr>
      <w:b/>
      <w:color w:val="000080"/>
      <w:sz w:val="22"/>
    </w:rPr>
  </w:style>
  <w:style w:type="character" w:customStyle="1" w:styleId="affffffffa">
    <w:name w:val="Гипертекстовая ссылка"/>
    <w:uiPriority w:val="99"/>
    <w:qFormat/>
    <w:rsid w:val="00986055"/>
    <w:rPr>
      <w:b/>
      <w:color w:val="008000"/>
      <w:sz w:val="22"/>
      <w:u w:val="single"/>
    </w:rPr>
  </w:style>
  <w:style w:type="character" w:customStyle="1" w:styleId="HTML12">
    <w:name w:val="Стандартный HTML Знак1"/>
    <w:uiPriority w:val="99"/>
    <w:qFormat/>
    <w:rsid w:val="00986055"/>
    <w:rPr>
      <w:rFonts w:ascii="Consolas" w:hAnsi="Consolas"/>
      <w:sz w:val="20"/>
      <w:lang w:val="ru-RU" w:eastAsia="ru-RU"/>
    </w:rPr>
  </w:style>
  <w:style w:type="character" w:customStyle="1" w:styleId="FontStyle53">
    <w:name w:val="Font Style53"/>
    <w:uiPriority w:val="99"/>
    <w:qFormat/>
    <w:rsid w:val="00986055"/>
    <w:rPr>
      <w:rFonts w:ascii="Arial" w:hAnsi="Arial"/>
      <w:b/>
      <w:sz w:val="18"/>
    </w:rPr>
  </w:style>
  <w:style w:type="character" w:customStyle="1" w:styleId="21f1">
    <w:name w:val="Красная строка 2 Знак1"/>
    <w:uiPriority w:val="99"/>
    <w:qFormat/>
    <w:rsid w:val="00986055"/>
    <w:rPr>
      <w:sz w:val="24"/>
      <w:lang w:val="ru-RU" w:eastAsia="ru-RU"/>
    </w:rPr>
  </w:style>
  <w:style w:type="character" w:customStyle="1" w:styleId="1fffff6">
    <w:name w:val="Название Знак1"/>
    <w:uiPriority w:val="99"/>
    <w:qFormat/>
    <w:rsid w:val="00986055"/>
    <w:rPr>
      <w:rFonts w:ascii="Cambria" w:hAnsi="Cambria"/>
      <w:color w:val="17365D"/>
      <w:spacing w:val="5"/>
      <w:kern w:val="28"/>
      <w:sz w:val="52"/>
      <w:lang w:eastAsia="ru-RU"/>
    </w:rPr>
  </w:style>
  <w:style w:type="character" w:customStyle="1" w:styleId="font0">
    <w:name w:val="font0"/>
    <w:uiPriority w:val="99"/>
    <w:qFormat/>
    <w:rsid w:val="00986055"/>
  </w:style>
  <w:style w:type="character" w:customStyle="1" w:styleId="s3">
    <w:name w:val="s3"/>
    <w:uiPriority w:val="99"/>
    <w:qFormat/>
    <w:rsid w:val="00986055"/>
    <w:rPr>
      <w:rFonts w:ascii="Times New Roman" w:hAnsi="Times New Roman"/>
    </w:rPr>
  </w:style>
  <w:style w:type="character" w:customStyle="1" w:styleId="FontStyle46">
    <w:name w:val="Font Style46"/>
    <w:uiPriority w:val="99"/>
    <w:qFormat/>
    <w:rsid w:val="00986055"/>
    <w:rPr>
      <w:rFonts w:ascii="Times New Roman" w:hAnsi="Times New Roman"/>
      <w:b/>
      <w:sz w:val="30"/>
    </w:rPr>
  </w:style>
  <w:style w:type="character" w:customStyle="1" w:styleId="newstitle">
    <w:name w:val="news_title"/>
    <w:uiPriority w:val="99"/>
    <w:qFormat/>
    <w:rsid w:val="00986055"/>
  </w:style>
  <w:style w:type="character" w:customStyle="1" w:styleId="s1">
    <w:name w:val="s1"/>
    <w:uiPriority w:val="99"/>
    <w:qFormat/>
    <w:rsid w:val="00986055"/>
    <w:rPr>
      <w:rFonts w:ascii="Times New Roman" w:hAnsi="Times New Roman"/>
    </w:rPr>
  </w:style>
  <w:style w:type="character" w:customStyle="1" w:styleId="WW8Num8z0">
    <w:name w:val="WW8Num8z0"/>
    <w:uiPriority w:val="99"/>
    <w:qFormat/>
    <w:rsid w:val="00986055"/>
    <w:rPr>
      <w:rFonts w:ascii="Wingdings 2" w:hAnsi="Wingdings 2"/>
    </w:rPr>
  </w:style>
  <w:style w:type="character" w:customStyle="1" w:styleId="ep">
    <w:name w:val="ep"/>
    <w:uiPriority w:val="99"/>
    <w:qFormat/>
    <w:rsid w:val="00986055"/>
  </w:style>
  <w:style w:type="character" w:customStyle="1" w:styleId="searchterm1">
    <w:name w:val="searchterm1"/>
    <w:uiPriority w:val="99"/>
    <w:qFormat/>
    <w:rsid w:val="00986055"/>
    <w:rPr>
      <w:b/>
      <w:sz w:val="2"/>
      <w:bdr w:val="single" w:sz="6" w:space="0" w:color="0000FF"/>
      <w:shd w:val="clear" w:color="auto" w:fill="CCCCFF"/>
    </w:rPr>
  </w:style>
  <w:style w:type="character" w:customStyle="1" w:styleId="review-h52">
    <w:name w:val="review-h52"/>
    <w:uiPriority w:val="99"/>
    <w:qFormat/>
    <w:rsid w:val="00986055"/>
    <w:rPr>
      <w:b/>
      <w:color w:val="004080"/>
      <w:sz w:val="18"/>
      <w:u w:val="none"/>
    </w:rPr>
  </w:style>
  <w:style w:type="character" w:customStyle="1" w:styleId="FontStyle571">
    <w:name w:val="Font Style571"/>
    <w:uiPriority w:val="99"/>
    <w:qFormat/>
    <w:rsid w:val="00986055"/>
    <w:rPr>
      <w:rFonts w:ascii="Candara" w:hAnsi="Candara"/>
      <w:b/>
      <w:sz w:val="24"/>
    </w:rPr>
  </w:style>
  <w:style w:type="character" w:customStyle="1" w:styleId="FontStyle596">
    <w:name w:val="Font Style596"/>
    <w:uiPriority w:val="99"/>
    <w:qFormat/>
    <w:rsid w:val="00986055"/>
    <w:rPr>
      <w:rFonts w:ascii="Times New Roman" w:hAnsi="Times New Roman"/>
      <w:b/>
      <w:i/>
      <w:sz w:val="16"/>
    </w:rPr>
  </w:style>
  <w:style w:type="character" w:customStyle="1" w:styleId="FontStyle264">
    <w:name w:val="Font Style264"/>
    <w:uiPriority w:val="99"/>
    <w:qFormat/>
    <w:rsid w:val="00986055"/>
    <w:rPr>
      <w:rFonts w:ascii="Franklin Gothic Demi" w:hAnsi="Franklin Gothic Demi"/>
      <w:b/>
      <w:sz w:val="22"/>
    </w:rPr>
  </w:style>
  <w:style w:type="character" w:customStyle="1" w:styleId="FontStyle260">
    <w:name w:val="Font Style260"/>
    <w:uiPriority w:val="99"/>
    <w:qFormat/>
    <w:rsid w:val="00986055"/>
    <w:rPr>
      <w:rFonts w:ascii="Franklin Gothic Demi" w:hAnsi="Franklin Gothic Demi"/>
      <w:b/>
      <w:sz w:val="26"/>
    </w:rPr>
  </w:style>
  <w:style w:type="character" w:customStyle="1" w:styleId="FontStyle426">
    <w:name w:val="Font Style426"/>
    <w:uiPriority w:val="99"/>
    <w:qFormat/>
    <w:rsid w:val="00986055"/>
    <w:rPr>
      <w:rFonts w:ascii="Times New Roman" w:hAnsi="Times New Roman"/>
      <w:color w:val="000000"/>
      <w:sz w:val="20"/>
    </w:rPr>
  </w:style>
  <w:style w:type="character" w:customStyle="1" w:styleId="FontStyle707">
    <w:name w:val="Font Style707"/>
    <w:uiPriority w:val="99"/>
    <w:qFormat/>
    <w:rsid w:val="00986055"/>
    <w:rPr>
      <w:rFonts w:ascii="Bookman Old Style" w:hAnsi="Bookman Old Style"/>
      <w:color w:val="000000"/>
      <w:sz w:val="16"/>
    </w:rPr>
  </w:style>
  <w:style w:type="character" w:customStyle="1" w:styleId="FontStyle679">
    <w:name w:val="Font Style679"/>
    <w:uiPriority w:val="99"/>
    <w:qFormat/>
    <w:rsid w:val="00986055"/>
    <w:rPr>
      <w:rFonts w:ascii="Times New Roman" w:hAnsi="Times New Roman"/>
      <w:i/>
      <w:color w:val="000000"/>
      <w:sz w:val="20"/>
    </w:rPr>
  </w:style>
  <w:style w:type="character" w:customStyle="1" w:styleId="FontStyle695">
    <w:name w:val="Font Style695"/>
    <w:uiPriority w:val="99"/>
    <w:qFormat/>
    <w:rsid w:val="00986055"/>
    <w:rPr>
      <w:rFonts w:ascii="Times New Roman" w:hAnsi="Times New Roman"/>
      <w:b/>
      <w:color w:val="000000"/>
      <w:sz w:val="16"/>
    </w:rPr>
  </w:style>
  <w:style w:type="character" w:customStyle="1" w:styleId="FontStyle668">
    <w:name w:val="Font Style668"/>
    <w:uiPriority w:val="99"/>
    <w:qFormat/>
    <w:rsid w:val="00986055"/>
    <w:rPr>
      <w:rFonts w:ascii="Times New Roman" w:hAnsi="Times New Roman"/>
      <w:color w:val="000000"/>
      <w:sz w:val="20"/>
    </w:rPr>
  </w:style>
  <w:style w:type="character" w:customStyle="1" w:styleId="FontStyle527">
    <w:name w:val="Font Style527"/>
    <w:uiPriority w:val="99"/>
    <w:qFormat/>
    <w:rsid w:val="00986055"/>
    <w:rPr>
      <w:rFonts w:ascii="Times New Roman" w:hAnsi="Times New Roman"/>
      <w:b/>
      <w:color w:val="000000"/>
      <w:sz w:val="16"/>
    </w:rPr>
  </w:style>
  <w:style w:type="character" w:customStyle="1" w:styleId="FontStyle236">
    <w:name w:val="Font Style236"/>
    <w:uiPriority w:val="99"/>
    <w:qFormat/>
    <w:rsid w:val="00986055"/>
    <w:rPr>
      <w:rFonts w:ascii="Times New Roman" w:hAnsi="Times New Roman"/>
      <w:color w:val="000000"/>
      <w:sz w:val="20"/>
    </w:rPr>
  </w:style>
  <w:style w:type="character" w:customStyle="1" w:styleId="FontStyle719">
    <w:name w:val="Font Style719"/>
    <w:uiPriority w:val="99"/>
    <w:qFormat/>
    <w:rsid w:val="00986055"/>
    <w:rPr>
      <w:rFonts w:ascii="Bookman Old Style" w:hAnsi="Bookman Old Style"/>
      <w:b/>
      <w:color w:val="000000"/>
      <w:sz w:val="16"/>
    </w:rPr>
  </w:style>
  <w:style w:type="character" w:customStyle="1" w:styleId="FontStyle720">
    <w:name w:val="Font Style720"/>
    <w:uiPriority w:val="99"/>
    <w:qFormat/>
    <w:rsid w:val="00986055"/>
    <w:rPr>
      <w:rFonts w:ascii="Tahoma" w:hAnsi="Tahoma"/>
      <w:color w:val="000000"/>
      <w:sz w:val="14"/>
    </w:rPr>
  </w:style>
  <w:style w:type="character" w:customStyle="1" w:styleId="FontStyle815">
    <w:name w:val="Font Style815"/>
    <w:uiPriority w:val="99"/>
    <w:qFormat/>
    <w:rsid w:val="00986055"/>
    <w:rPr>
      <w:rFonts w:ascii="Bookman Old Style" w:hAnsi="Bookman Old Style"/>
      <w:color w:val="000000"/>
      <w:sz w:val="16"/>
    </w:rPr>
  </w:style>
  <w:style w:type="character" w:customStyle="1" w:styleId="FontStyle106">
    <w:name w:val="Font Style106"/>
    <w:uiPriority w:val="99"/>
    <w:qFormat/>
    <w:rsid w:val="00986055"/>
    <w:rPr>
      <w:rFonts w:ascii="Times New Roman" w:hAnsi="Times New Roman"/>
      <w:color w:val="000000"/>
      <w:sz w:val="24"/>
    </w:rPr>
  </w:style>
  <w:style w:type="character" w:customStyle="1" w:styleId="FontStyle122">
    <w:name w:val="Font Style122"/>
    <w:uiPriority w:val="99"/>
    <w:qFormat/>
    <w:rsid w:val="00986055"/>
    <w:rPr>
      <w:rFonts w:ascii="Times New Roman" w:hAnsi="Times New Roman"/>
      <w:color w:val="000000"/>
      <w:sz w:val="22"/>
    </w:rPr>
  </w:style>
  <w:style w:type="character" w:customStyle="1" w:styleId="146pt">
    <w:name w:val="Основной текст (14) + 6 pt"/>
    <w:uiPriority w:val="99"/>
    <w:qFormat/>
    <w:rsid w:val="00986055"/>
    <w:rPr>
      <w:rFonts w:ascii="Times New Roman" w:hAnsi="Times New Roman"/>
      <w:sz w:val="12"/>
      <w:shd w:val="clear" w:color="auto" w:fill="FFFFFF"/>
    </w:rPr>
  </w:style>
  <w:style w:type="character" w:customStyle="1" w:styleId="listing-desc">
    <w:name w:val="listing-desc"/>
    <w:uiPriority w:val="99"/>
    <w:qFormat/>
    <w:rsid w:val="00986055"/>
    <w:rPr>
      <w:rFonts w:ascii="Times New Roman" w:hAnsi="Times New Roman"/>
    </w:rPr>
  </w:style>
  <w:style w:type="character" w:customStyle="1" w:styleId="WW8Num1z0">
    <w:name w:val="WW8Num1z0"/>
    <w:uiPriority w:val="99"/>
    <w:qFormat/>
    <w:rsid w:val="00986055"/>
  </w:style>
  <w:style w:type="character" w:customStyle="1" w:styleId="WW8Num2z0">
    <w:name w:val="WW8Num2z0"/>
    <w:uiPriority w:val="99"/>
    <w:qFormat/>
    <w:rsid w:val="00986055"/>
  </w:style>
  <w:style w:type="character" w:customStyle="1" w:styleId="WW8Num3z0">
    <w:name w:val="WW8Num3z0"/>
    <w:uiPriority w:val="99"/>
    <w:qFormat/>
    <w:rsid w:val="00986055"/>
  </w:style>
  <w:style w:type="character" w:customStyle="1" w:styleId="WW8Num1z1">
    <w:name w:val="WW8Num1z1"/>
    <w:uiPriority w:val="99"/>
    <w:qFormat/>
    <w:rsid w:val="00986055"/>
  </w:style>
  <w:style w:type="character" w:customStyle="1" w:styleId="WW8Num1z2">
    <w:name w:val="WW8Num1z2"/>
    <w:uiPriority w:val="99"/>
    <w:qFormat/>
    <w:rsid w:val="00986055"/>
  </w:style>
  <w:style w:type="character" w:customStyle="1" w:styleId="WW8Num1z3">
    <w:name w:val="WW8Num1z3"/>
    <w:uiPriority w:val="99"/>
    <w:qFormat/>
    <w:rsid w:val="00986055"/>
  </w:style>
  <w:style w:type="character" w:customStyle="1" w:styleId="WW8Num1z4">
    <w:name w:val="WW8Num1z4"/>
    <w:uiPriority w:val="99"/>
    <w:qFormat/>
    <w:rsid w:val="00986055"/>
  </w:style>
  <w:style w:type="character" w:customStyle="1" w:styleId="WW8Num1z5">
    <w:name w:val="WW8Num1z5"/>
    <w:uiPriority w:val="99"/>
    <w:qFormat/>
    <w:rsid w:val="00986055"/>
  </w:style>
  <w:style w:type="character" w:customStyle="1" w:styleId="WW8Num1z6">
    <w:name w:val="WW8Num1z6"/>
    <w:uiPriority w:val="99"/>
    <w:qFormat/>
    <w:rsid w:val="00986055"/>
  </w:style>
  <w:style w:type="character" w:customStyle="1" w:styleId="WW8Num1z7">
    <w:name w:val="WW8Num1z7"/>
    <w:uiPriority w:val="99"/>
    <w:qFormat/>
    <w:rsid w:val="00986055"/>
  </w:style>
  <w:style w:type="character" w:customStyle="1" w:styleId="WW8Num1z8">
    <w:name w:val="WW8Num1z8"/>
    <w:uiPriority w:val="99"/>
    <w:qFormat/>
    <w:rsid w:val="00986055"/>
  </w:style>
  <w:style w:type="character" w:customStyle="1" w:styleId="1fffff7">
    <w:name w:val="Основной шрифт абзаца1"/>
    <w:uiPriority w:val="99"/>
    <w:qFormat/>
    <w:rsid w:val="00986055"/>
  </w:style>
  <w:style w:type="character" w:customStyle="1" w:styleId="affffffffb">
    <w:name w:val="Символ сноски"/>
    <w:uiPriority w:val="99"/>
    <w:qFormat/>
    <w:rsid w:val="00986055"/>
    <w:rPr>
      <w:vertAlign w:val="superscript"/>
    </w:rPr>
  </w:style>
  <w:style w:type="character" w:customStyle="1" w:styleId="-">
    <w:name w:val="опред-е"/>
    <w:uiPriority w:val="99"/>
    <w:qFormat/>
    <w:rsid w:val="00986055"/>
    <w:rPr>
      <w:b/>
    </w:rPr>
  </w:style>
  <w:style w:type="character" w:customStyle="1" w:styleId="FontStyle436">
    <w:name w:val="Font Style436"/>
    <w:uiPriority w:val="99"/>
    <w:qFormat/>
    <w:rsid w:val="00986055"/>
    <w:rPr>
      <w:rFonts w:ascii="Times New Roman" w:hAnsi="Times New Roman"/>
      <w:b/>
      <w:sz w:val="18"/>
    </w:rPr>
  </w:style>
  <w:style w:type="character" w:customStyle="1" w:styleId="FontStyle434">
    <w:name w:val="Font Style434"/>
    <w:uiPriority w:val="99"/>
    <w:qFormat/>
    <w:rsid w:val="00986055"/>
    <w:rPr>
      <w:rFonts w:ascii="Times New Roman" w:hAnsi="Times New Roman"/>
      <w:sz w:val="18"/>
    </w:rPr>
  </w:style>
  <w:style w:type="character" w:customStyle="1" w:styleId="2ff7">
    <w:name w:val="Основной текст Знак2"/>
    <w:uiPriority w:val="99"/>
    <w:qFormat/>
    <w:locked/>
    <w:rsid w:val="00986055"/>
    <w:rPr>
      <w:sz w:val="24"/>
      <w:lang w:val="ru-RU" w:eastAsia="ru-RU"/>
    </w:rPr>
  </w:style>
  <w:style w:type="character" w:customStyle="1" w:styleId="95">
    <w:name w:val="Знак Знак9"/>
    <w:link w:val="3fa"/>
    <w:uiPriority w:val="99"/>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uiPriority w:val="99"/>
    <w:qFormat/>
    <w:locked/>
    <w:rsid w:val="00986055"/>
    <w:rPr>
      <w:b/>
      <w:caps/>
      <w:sz w:val="24"/>
      <w:lang w:val="ru-RU" w:eastAsia="ru-RU"/>
    </w:rPr>
  </w:style>
  <w:style w:type="character" w:customStyle="1" w:styleId="st1">
    <w:name w:val="st1"/>
    <w:uiPriority w:val="99"/>
    <w:qFormat/>
    <w:rsid w:val="00986055"/>
  </w:style>
  <w:style w:type="character" w:customStyle="1" w:styleId="2ff8">
    <w:name w:val="Основной текст Знак Знак Знак2"/>
    <w:uiPriority w:val="99"/>
    <w:qFormat/>
    <w:locked/>
    <w:rsid w:val="00986055"/>
    <w:rPr>
      <w:sz w:val="24"/>
      <w:lang w:val="ru-RU" w:eastAsia="ru-RU"/>
    </w:rPr>
  </w:style>
  <w:style w:type="character" w:customStyle="1" w:styleId="FontStyle126">
    <w:name w:val="Font Style126"/>
    <w:uiPriority w:val="99"/>
    <w:qFormat/>
    <w:rsid w:val="00986055"/>
    <w:rPr>
      <w:rFonts w:ascii="Times New Roman" w:hAnsi="Times New Roman"/>
      <w:color w:val="000000"/>
      <w:sz w:val="20"/>
    </w:rPr>
  </w:style>
  <w:style w:type="character" w:customStyle="1" w:styleId="137">
    <w:name w:val="Знак Знак13"/>
    <w:uiPriority w:val="99"/>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uiPriority w:val="99"/>
    <w:qFormat/>
    <w:locked/>
    <w:rsid w:val="00986055"/>
    <w:rPr>
      <w:sz w:val="24"/>
    </w:rPr>
  </w:style>
  <w:style w:type="character" w:customStyle="1" w:styleId="460">
    <w:name w:val="Знак Знак46"/>
    <w:uiPriority w:val="99"/>
    <w:qFormat/>
    <w:locked/>
    <w:rsid w:val="00986055"/>
    <w:rPr>
      <w:b/>
      <w:sz w:val="27"/>
      <w:lang w:val="ru-RU" w:eastAsia="ru-RU"/>
    </w:rPr>
  </w:style>
  <w:style w:type="character" w:customStyle="1" w:styleId="rvts6">
    <w:name w:val="rvts6"/>
    <w:uiPriority w:val="99"/>
    <w:qFormat/>
    <w:rsid w:val="00986055"/>
    <w:rPr>
      <w:rFonts w:ascii="Times New Roman" w:hAnsi="Times New Roman"/>
      <w:sz w:val="28"/>
    </w:rPr>
  </w:style>
  <w:style w:type="character" w:customStyle="1" w:styleId="3917">
    <w:name w:val="3917"/>
    <w:uiPriority w:val="99"/>
    <w:qFormat/>
    <w:rsid w:val="00986055"/>
  </w:style>
  <w:style w:type="character" w:customStyle="1" w:styleId="epm">
    <w:name w:val="epm"/>
    <w:uiPriority w:val="99"/>
    <w:qFormat/>
    <w:rsid w:val="00986055"/>
  </w:style>
  <w:style w:type="character" w:customStyle="1" w:styleId="affffffffc">
    <w:name w:val="Стиль Зеленый"/>
    <w:uiPriority w:val="99"/>
    <w:qFormat/>
    <w:rsid w:val="00986055"/>
    <w:rPr>
      <w:color w:val="00B050"/>
      <w:spacing w:val="0"/>
    </w:rPr>
  </w:style>
  <w:style w:type="character" w:customStyle="1" w:styleId="FontStyle44">
    <w:name w:val="Font Style44"/>
    <w:uiPriority w:val="99"/>
    <w:qFormat/>
    <w:rsid w:val="00986055"/>
    <w:rPr>
      <w:rFonts w:ascii="Times New Roman" w:hAnsi="Times New Roman"/>
      <w:b/>
      <w:sz w:val="26"/>
    </w:rPr>
  </w:style>
  <w:style w:type="character" w:customStyle="1" w:styleId="FontStyle45">
    <w:name w:val="Font Style45"/>
    <w:uiPriority w:val="99"/>
    <w:qFormat/>
    <w:rsid w:val="00986055"/>
    <w:rPr>
      <w:rFonts w:ascii="Times New Roman" w:hAnsi="Times New Roman"/>
      <w:i/>
      <w:sz w:val="26"/>
    </w:rPr>
  </w:style>
  <w:style w:type="character" w:customStyle="1" w:styleId="s10">
    <w:name w:val="s_10"/>
    <w:uiPriority w:val="99"/>
    <w:qFormat/>
    <w:rsid w:val="00986055"/>
  </w:style>
  <w:style w:type="character" w:customStyle="1" w:styleId="s5">
    <w:name w:val="s5"/>
    <w:uiPriority w:val="99"/>
    <w:qFormat/>
    <w:rsid w:val="00986055"/>
  </w:style>
  <w:style w:type="character" w:customStyle="1" w:styleId="sz12">
    <w:name w:val="sz12"/>
    <w:uiPriority w:val="99"/>
    <w:qFormat/>
    <w:rsid w:val="00986055"/>
  </w:style>
  <w:style w:type="character" w:customStyle="1" w:styleId="s6">
    <w:name w:val="s6"/>
    <w:uiPriority w:val="99"/>
    <w:qFormat/>
    <w:rsid w:val="00986055"/>
  </w:style>
  <w:style w:type="character" w:customStyle="1" w:styleId="FontStyle133">
    <w:name w:val="Font Style133"/>
    <w:uiPriority w:val="99"/>
    <w:qFormat/>
    <w:rsid w:val="00986055"/>
    <w:rPr>
      <w:rFonts w:ascii="Times New Roman" w:hAnsi="Times New Roman"/>
      <w:i/>
      <w:sz w:val="18"/>
    </w:rPr>
  </w:style>
  <w:style w:type="character" w:customStyle="1" w:styleId="blk3">
    <w:name w:val="blk3"/>
    <w:uiPriority w:val="99"/>
    <w:qFormat/>
    <w:rsid w:val="00986055"/>
  </w:style>
  <w:style w:type="character" w:customStyle="1" w:styleId="11d">
    <w:name w:val="Знак1 Знак Знак1"/>
    <w:aliases w:val=" Знак1 Знак Знак4,Знак1 Знак Знак43"/>
    <w:uiPriority w:val="99"/>
    <w:qFormat/>
    <w:locked/>
    <w:rsid w:val="00986055"/>
    <w:rPr>
      <w:rFonts w:ascii="Times New Roman" w:hAnsi="Times New Roman"/>
      <w:sz w:val="24"/>
      <w:lang w:eastAsia="ru-RU"/>
    </w:rPr>
  </w:style>
  <w:style w:type="character" w:customStyle="1" w:styleId="480">
    <w:name w:val="Знак Знак48"/>
    <w:uiPriority w:val="99"/>
    <w:qFormat/>
    <w:locked/>
    <w:rsid w:val="00986055"/>
    <w:rPr>
      <w:b/>
      <w:sz w:val="27"/>
      <w:lang w:val="ru-RU" w:eastAsia="ru-RU"/>
    </w:rPr>
  </w:style>
  <w:style w:type="paragraph" w:styleId="z-">
    <w:name w:val="HTML Top of Form"/>
    <w:basedOn w:val="a8"/>
    <w:next w:val="a8"/>
    <w:link w:val="z-0"/>
    <w:uiPriority w:val="99"/>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uiPriority w:val="99"/>
    <w:qFormat/>
    <w:rsid w:val="00986055"/>
    <w:rPr>
      <w:rFonts w:ascii="Arial" w:eastAsia="Calibri" w:hAnsi="Arial" w:cs="Times New Roman"/>
      <w:vanish/>
      <w:sz w:val="16"/>
      <w:szCs w:val="20"/>
      <w:lang w:eastAsia="ru-RU"/>
    </w:rPr>
  </w:style>
  <w:style w:type="character" w:customStyle="1" w:styleId="440">
    <w:name w:val="Знак Знак44"/>
    <w:uiPriority w:val="99"/>
    <w:qFormat/>
    <w:rsid w:val="00986055"/>
    <w:rPr>
      <w:sz w:val="24"/>
      <w:lang w:val="ru-RU" w:eastAsia="ru-RU"/>
    </w:rPr>
  </w:style>
  <w:style w:type="character" w:customStyle="1" w:styleId="510">
    <w:name w:val="Знак Знак51"/>
    <w:uiPriority w:val="99"/>
    <w:qFormat/>
    <w:locked/>
    <w:rsid w:val="00986055"/>
    <w:rPr>
      <w:b/>
      <w:sz w:val="27"/>
      <w:lang w:val="ru-RU" w:eastAsia="ru-RU"/>
    </w:rPr>
  </w:style>
  <w:style w:type="character" w:customStyle="1" w:styleId="FontStyle16">
    <w:name w:val="Font Style16"/>
    <w:uiPriority w:val="99"/>
    <w:qFormat/>
    <w:rsid w:val="00986055"/>
    <w:rPr>
      <w:rFonts w:ascii="Century Gothic" w:hAnsi="Century Gothic"/>
      <w:sz w:val="18"/>
    </w:rPr>
  </w:style>
  <w:style w:type="character" w:customStyle="1" w:styleId="430">
    <w:name w:val="Знак Знак43"/>
    <w:uiPriority w:val="99"/>
    <w:qFormat/>
    <w:locked/>
    <w:rsid w:val="00986055"/>
    <w:rPr>
      <w:sz w:val="24"/>
    </w:rPr>
  </w:style>
  <w:style w:type="character" w:customStyle="1" w:styleId="st">
    <w:name w:val="st"/>
    <w:uiPriority w:val="99"/>
    <w:qFormat/>
    <w:rsid w:val="00986055"/>
  </w:style>
  <w:style w:type="paragraph" w:styleId="z-1">
    <w:name w:val="HTML Bottom of Form"/>
    <w:basedOn w:val="a8"/>
    <w:next w:val="a8"/>
    <w:link w:val="z-2"/>
    <w:uiPriority w:val="99"/>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uiPriority w:val="99"/>
    <w:qFormat/>
    <w:rsid w:val="00986055"/>
    <w:rPr>
      <w:rFonts w:ascii="Arial" w:eastAsia="Calibri" w:hAnsi="Arial" w:cs="Times New Roman"/>
      <w:vanish/>
      <w:sz w:val="16"/>
      <w:szCs w:val="20"/>
      <w:lang w:eastAsia="ru-RU"/>
    </w:rPr>
  </w:style>
  <w:style w:type="character" w:customStyle="1" w:styleId="keyworddef">
    <w:name w:val="keyword_def"/>
    <w:uiPriority w:val="99"/>
    <w:qFormat/>
    <w:rsid w:val="00986055"/>
  </w:style>
  <w:style w:type="character" w:customStyle="1" w:styleId="bold">
    <w:name w:val="bold"/>
    <w:uiPriority w:val="99"/>
    <w:qFormat/>
    <w:rsid w:val="00986055"/>
    <w:rPr>
      <w:rFonts w:ascii="Times New Roman" w:hAnsi="Times New Roman"/>
    </w:rPr>
  </w:style>
  <w:style w:type="character" w:customStyle="1" w:styleId="lbldata1">
    <w:name w:val="lbldata1"/>
    <w:uiPriority w:val="99"/>
    <w:qFormat/>
    <w:rsid w:val="00986055"/>
    <w:rPr>
      <w:rFonts w:ascii="Arial" w:hAnsi="Arial"/>
      <w:sz w:val="24"/>
      <w:u w:val="single"/>
    </w:rPr>
  </w:style>
  <w:style w:type="character" w:customStyle="1" w:styleId="FontStyle17">
    <w:name w:val="Font Style17"/>
    <w:uiPriority w:val="99"/>
    <w:qFormat/>
    <w:rsid w:val="00986055"/>
    <w:rPr>
      <w:rFonts w:ascii="Times New Roman" w:hAnsi="Times New Roman"/>
      <w:sz w:val="20"/>
    </w:rPr>
  </w:style>
  <w:style w:type="character" w:customStyle="1" w:styleId="FontStyle18">
    <w:name w:val="Font Style18"/>
    <w:uiPriority w:val="99"/>
    <w:qFormat/>
    <w:rsid w:val="00986055"/>
    <w:rPr>
      <w:rFonts w:ascii="Times New Roman" w:hAnsi="Times New Roman"/>
      <w:i/>
      <w:sz w:val="20"/>
    </w:rPr>
  </w:style>
  <w:style w:type="character" w:customStyle="1" w:styleId="FontStyle19">
    <w:name w:val="Font Style19"/>
    <w:uiPriority w:val="99"/>
    <w:qFormat/>
    <w:rsid w:val="00986055"/>
    <w:rPr>
      <w:rFonts w:ascii="Times New Roman" w:hAnsi="Times New Roman"/>
      <w:sz w:val="20"/>
    </w:rPr>
  </w:style>
  <w:style w:type="character" w:customStyle="1" w:styleId="420">
    <w:name w:val="Знак Знак42"/>
    <w:uiPriority w:val="99"/>
    <w:qFormat/>
    <w:locked/>
    <w:rsid w:val="00986055"/>
    <w:rPr>
      <w:color w:val="000000"/>
      <w:sz w:val="24"/>
      <w:lang w:val="ru-RU" w:eastAsia="ru-RU"/>
    </w:rPr>
  </w:style>
  <w:style w:type="character" w:customStyle="1" w:styleId="490">
    <w:name w:val="Знак Знак49"/>
    <w:uiPriority w:val="99"/>
    <w:qFormat/>
    <w:rsid w:val="00986055"/>
    <w:rPr>
      <w:rFonts w:ascii="Times New Roman" w:hAnsi="Times New Roman"/>
      <w:b/>
      <w:caps/>
      <w:sz w:val="24"/>
      <w:lang w:eastAsia="ru-RU"/>
    </w:rPr>
  </w:style>
  <w:style w:type="character" w:customStyle="1" w:styleId="c4">
    <w:name w:val="c4"/>
    <w:uiPriority w:val="99"/>
    <w:qFormat/>
    <w:rsid w:val="00986055"/>
  </w:style>
  <w:style w:type="character" w:customStyle="1" w:styleId="470">
    <w:name w:val="Знак Знак47"/>
    <w:uiPriority w:val="99"/>
    <w:qFormat/>
    <w:rsid w:val="00986055"/>
    <w:rPr>
      <w:rFonts w:ascii="Times New Roman" w:hAnsi="Times New Roman"/>
      <w:b/>
      <w:sz w:val="27"/>
      <w:lang w:eastAsia="ru-RU"/>
    </w:rPr>
  </w:style>
  <w:style w:type="character" w:customStyle="1" w:styleId="450">
    <w:name w:val="Знак Знак45"/>
    <w:uiPriority w:val="99"/>
    <w:qFormat/>
    <w:rsid w:val="00986055"/>
    <w:rPr>
      <w:rFonts w:ascii="Times New Roman" w:hAnsi="Times New Roman"/>
      <w:b/>
      <w:i/>
      <w:sz w:val="26"/>
      <w:lang w:eastAsia="ru-RU"/>
    </w:rPr>
  </w:style>
  <w:style w:type="character" w:customStyle="1" w:styleId="1fffff8">
    <w:name w:val="Текст макроса Знак1"/>
    <w:uiPriority w:val="99"/>
    <w:qFormat/>
    <w:rsid w:val="00986055"/>
    <w:rPr>
      <w:rFonts w:ascii="Consolas" w:hAnsi="Consolas"/>
      <w:sz w:val="20"/>
      <w:lang w:eastAsia="ru-RU"/>
    </w:rPr>
  </w:style>
  <w:style w:type="character" w:customStyle="1" w:styleId="toctext">
    <w:name w:val="toctext"/>
    <w:uiPriority w:val="99"/>
    <w:qFormat/>
    <w:rsid w:val="00986055"/>
  </w:style>
  <w:style w:type="character" w:customStyle="1" w:styleId="searchmatch">
    <w:name w:val="searchmatch"/>
    <w:uiPriority w:val="99"/>
    <w:qFormat/>
    <w:rsid w:val="00986055"/>
  </w:style>
  <w:style w:type="character" w:customStyle="1" w:styleId="745">
    <w:name w:val="Основной текст (7)45"/>
    <w:uiPriority w:val="99"/>
    <w:qFormat/>
    <w:rsid w:val="00986055"/>
    <w:rPr>
      <w:rFonts w:ascii="Times New Roman" w:hAnsi="Times New Roman"/>
      <w:spacing w:val="0"/>
      <w:sz w:val="20"/>
    </w:rPr>
  </w:style>
  <w:style w:type="character" w:customStyle="1" w:styleId="c7">
    <w:name w:val="c7"/>
    <w:uiPriority w:val="99"/>
    <w:qFormat/>
    <w:rsid w:val="00986055"/>
  </w:style>
  <w:style w:type="character" w:customStyle="1" w:styleId="affffffffd">
    <w:name w:val="полужирный"/>
    <w:uiPriority w:val="99"/>
    <w:qFormat/>
    <w:rsid w:val="00986055"/>
    <w:rPr>
      <w:rFonts w:ascii="Times New Roman" w:hAnsi="Times New Roman"/>
      <w:b/>
      <w:color w:val="auto"/>
      <w:sz w:val="24"/>
    </w:rPr>
  </w:style>
  <w:style w:type="character" w:customStyle="1" w:styleId="authorabout1">
    <w:name w:val="authorabout1"/>
    <w:uiPriority w:val="99"/>
    <w:qFormat/>
    <w:rsid w:val="00986055"/>
    <w:rPr>
      <w:sz w:val="26"/>
    </w:rPr>
  </w:style>
  <w:style w:type="character" w:customStyle="1" w:styleId="Sylfaen1">
    <w:name w:val="Основной текст + Sylfaen1"/>
    <w:aliases w:val="10 pt"/>
    <w:uiPriority w:val="99"/>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986055"/>
    <w:rPr>
      <w:rFonts w:ascii="Sylfaen" w:hAnsi="Sylfaen"/>
      <w:sz w:val="19"/>
      <w:u w:val="none"/>
      <w:lang w:val="ru-RU" w:eastAsia="ru-RU"/>
    </w:rPr>
  </w:style>
  <w:style w:type="character" w:customStyle="1" w:styleId="129">
    <w:name w:val="Стиль Выделение + 12 пт не курсив"/>
    <w:uiPriority w:val="99"/>
    <w:qFormat/>
    <w:rsid w:val="00986055"/>
    <w:rPr>
      <w:rFonts w:ascii="Times New Roman" w:hAnsi="Times New Roman"/>
      <w:b/>
      <w:i/>
      <w:sz w:val="24"/>
    </w:rPr>
  </w:style>
  <w:style w:type="character" w:customStyle="1" w:styleId="743">
    <w:name w:val="Основной текст (7)43"/>
    <w:uiPriority w:val="99"/>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uiPriority w:val="99"/>
    <w:qFormat/>
    <w:locked/>
    <w:rsid w:val="00986055"/>
    <w:rPr>
      <w:b/>
      <w:sz w:val="28"/>
      <w:lang w:val="ru-RU" w:eastAsia="ru-RU"/>
    </w:rPr>
  </w:style>
  <w:style w:type="character" w:customStyle="1" w:styleId="sem">
    <w:name w:val="sem"/>
    <w:uiPriority w:val="99"/>
    <w:qFormat/>
    <w:rsid w:val="00986055"/>
  </w:style>
  <w:style w:type="character" w:customStyle="1" w:styleId="520">
    <w:name w:val="Знак Знак52"/>
    <w:uiPriority w:val="99"/>
    <w:qFormat/>
    <w:rsid w:val="00986055"/>
    <w:rPr>
      <w:rFonts w:ascii="Arial" w:hAnsi="Arial"/>
      <w:b/>
      <w:i/>
      <w:sz w:val="28"/>
    </w:rPr>
  </w:style>
  <w:style w:type="character" w:customStyle="1" w:styleId="ipa">
    <w:name w:val="ipa"/>
    <w:uiPriority w:val="99"/>
    <w:qFormat/>
    <w:rsid w:val="00986055"/>
    <w:rPr>
      <w:rFonts w:ascii="Times New Roman" w:hAnsi="Times New Roman"/>
    </w:rPr>
  </w:style>
  <w:style w:type="character" w:customStyle="1" w:styleId="fliesstext">
    <w:name w:val="fliesstext"/>
    <w:uiPriority w:val="99"/>
    <w:qFormat/>
    <w:rsid w:val="00986055"/>
    <w:rPr>
      <w:rFonts w:ascii="Times New Roman" w:hAnsi="Times New Roman"/>
    </w:rPr>
  </w:style>
  <w:style w:type="character" w:customStyle="1" w:styleId="skypec2ctextspan">
    <w:name w:val="skype_c2c_text_span"/>
    <w:uiPriority w:val="99"/>
    <w:qFormat/>
    <w:rsid w:val="00986055"/>
    <w:rPr>
      <w:rFonts w:ascii="Times New Roman" w:hAnsi="Times New Roman"/>
    </w:rPr>
  </w:style>
  <w:style w:type="character" w:customStyle="1" w:styleId="w">
    <w:name w:val="w"/>
    <w:uiPriority w:val="99"/>
    <w:qFormat/>
    <w:rsid w:val="00986055"/>
  </w:style>
  <w:style w:type="character" w:customStyle="1" w:styleId="selectionindex">
    <w:name w:val="selection_index"/>
    <w:uiPriority w:val="99"/>
    <w:qFormat/>
    <w:rsid w:val="00986055"/>
  </w:style>
  <w:style w:type="character" w:customStyle="1" w:styleId="citecrochet">
    <w:name w:val="cite_crochet"/>
    <w:uiPriority w:val="99"/>
    <w:qFormat/>
    <w:rsid w:val="00986055"/>
  </w:style>
  <w:style w:type="character" w:customStyle="1" w:styleId="hoverable">
    <w:name w:val="hoverable"/>
    <w:uiPriority w:val="99"/>
    <w:qFormat/>
    <w:rsid w:val="00986055"/>
  </w:style>
  <w:style w:type="character" w:customStyle="1" w:styleId="3fb">
    <w:name w:val="Основной текст Знак3"/>
    <w:qFormat/>
    <w:locked/>
    <w:rsid w:val="00986055"/>
    <w:rPr>
      <w:sz w:val="24"/>
    </w:rPr>
  </w:style>
  <w:style w:type="character" w:customStyle="1" w:styleId="s15122">
    <w:name w:val="s15122"/>
    <w:uiPriority w:val="99"/>
    <w:qFormat/>
    <w:rsid w:val="00986055"/>
  </w:style>
  <w:style w:type="character" w:customStyle="1" w:styleId="shorttext">
    <w:name w:val="short_text"/>
    <w:uiPriority w:val="99"/>
    <w:qFormat/>
    <w:rsid w:val="00986055"/>
  </w:style>
  <w:style w:type="character" w:customStyle="1" w:styleId="CommentTextChar1">
    <w:name w:val="Comment Text Char1"/>
    <w:uiPriority w:val="99"/>
    <w:qFormat/>
    <w:rsid w:val="00986055"/>
    <w:rPr>
      <w:rFonts w:ascii="Times New Roman" w:hAnsi="Times New Roman"/>
    </w:rPr>
  </w:style>
  <w:style w:type="character" w:customStyle="1" w:styleId="12a">
    <w:name w:val="Знак1 Знак Знак2"/>
    <w:aliases w:val="Основной текст Знак Знак4, Знак1 Знак Знак2"/>
    <w:uiPriority w:val="99"/>
    <w:qFormat/>
    <w:locked/>
    <w:rsid w:val="00986055"/>
    <w:rPr>
      <w:sz w:val="24"/>
    </w:rPr>
  </w:style>
  <w:style w:type="character" w:customStyle="1" w:styleId="1fffff9">
    <w:name w:val="Основной текст Знак Знак Знак1"/>
    <w:uiPriority w:val="99"/>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uiPriority w:val="99"/>
    <w:qFormat/>
    <w:rsid w:val="00986055"/>
    <w:rPr>
      <w:rFonts w:ascii="Times New Roman" w:hAnsi="Times New Roman"/>
      <w:b/>
      <w:sz w:val="18"/>
    </w:rPr>
  </w:style>
  <w:style w:type="character" w:customStyle="1" w:styleId="FontStyle58">
    <w:name w:val="Font Style58"/>
    <w:uiPriority w:val="99"/>
    <w:qFormat/>
    <w:rsid w:val="00986055"/>
    <w:rPr>
      <w:rFonts w:ascii="Times New Roman" w:hAnsi="Times New Roman"/>
      <w:b/>
      <w:w w:val="40"/>
      <w:sz w:val="38"/>
    </w:rPr>
  </w:style>
  <w:style w:type="character" w:customStyle="1" w:styleId="FontStyle26">
    <w:name w:val="Font Style26"/>
    <w:uiPriority w:val="99"/>
    <w:qFormat/>
    <w:rsid w:val="00986055"/>
    <w:rPr>
      <w:rFonts w:ascii="Times New Roman" w:hAnsi="Times New Roman"/>
      <w:sz w:val="26"/>
    </w:rPr>
  </w:style>
  <w:style w:type="character" w:customStyle="1" w:styleId="b-serp-itemtextpassage">
    <w:name w:val="b-serp-item__text_passage"/>
    <w:uiPriority w:val="99"/>
    <w:qFormat/>
    <w:rsid w:val="00986055"/>
  </w:style>
  <w:style w:type="character" w:customStyle="1" w:styleId="postheader">
    <w:name w:val="postheader"/>
    <w:uiPriority w:val="99"/>
    <w:qFormat/>
    <w:rsid w:val="00986055"/>
  </w:style>
  <w:style w:type="character" w:customStyle="1" w:styleId="field-label-subj-value3font-optima-mb">
    <w:name w:val="field-label-subj-value3 font-optima-mb"/>
    <w:uiPriority w:val="99"/>
    <w:qFormat/>
    <w:rsid w:val="00986055"/>
  </w:style>
  <w:style w:type="character" w:customStyle="1" w:styleId="65">
    <w:name w:val="Знак6 Знак Знак"/>
    <w:uiPriority w:val="99"/>
    <w:qFormat/>
    <w:rsid w:val="00986055"/>
    <w:rPr>
      <w:sz w:val="24"/>
      <w:lang w:val="ru-RU" w:eastAsia="ru-RU"/>
    </w:rPr>
  </w:style>
  <w:style w:type="character" w:customStyle="1" w:styleId="searchterm">
    <w:name w:val="searchterm"/>
    <w:uiPriority w:val="99"/>
    <w:qFormat/>
    <w:rsid w:val="00986055"/>
  </w:style>
  <w:style w:type="character" w:customStyle="1" w:styleId="3200">
    <w:name w:val="Основной текст (3) + Полужирный20"/>
    <w:aliases w:val="Курсив19"/>
    <w:uiPriority w:val="99"/>
    <w:qFormat/>
    <w:rsid w:val="00986055"/>
    <w:rPr>
      <w:rFonts w:ascii="Times New Roman" w:hAnsi="Times New Roman"/>
      <w:b/>
      <w:i/>
      <w:spacing w:val="0"/>
      <w:sz w:val="23"/>
    </w:rPr>
  </w:style>
  <w:style w:type="character" w:customStyle="1" w:styleId="349">
    <w:name w:val="Основной текст (3)49"/>
    <w:uiPriority w:val="9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986055"/>
    <w:rPr>
      <w:rFonts w:ascii="Times New Roman" w:hAnsi="Times New Roman"/>
      <w:b/>
      <w:kern w:val="32"/>
      <w:sz w:val="32"/>
      <w:lang w:eastAsia="ru-RU"/>
    </w:rPr>
  </w:style>
  <w:style w:type="character" w:customStyle="1" w:styleId="news">
    <w:name w:val="news"/>
    <w:uiPriority w:val="99"/>
    <w:qFormat/>
    <w:rsid w:val="00986055"/>
    <w:rPr>
      <w:rFonts w:ascii="Times New Roman" w:hAnsi="Times New Roman"/>
    </w:rPr>
  </w:style>
  <w:style w:type="character" w:customStyle="1" w:styleId="affffffffe">
    <w:name w:val="выделение"/>
    <w:uiPriority w:val="99"/>
    <w:qFormat/>
    <w:rsid w:val="00986055"/>
    <w:rPr>
      <w:rFonts w:ascii="Times New Roman" w:hAnsi="Times New Roman"/>
    </w:rPr>
  </w:style>
  <w:style w:type="character" w:customStyle="1" w:styleId="347">
    <w:name w:val="Основной текст (3)47"/>
    <w:uiPriority w:val="99"/>
    <w:qFormat/>
    <w:rsid w:val="00986055"/>
    <w:rPr>
      <w:rFonts w:ascii="Times New Roman" w:hAnsi="Times New Roman"/>
      <w:spacing w:val="0"/>
      <w:sz w:val="20"/>
    </w:rPr>
  </w:style>
  <w:style w:type="character" w:customStyle="1" w:styleId="345">
    <w:name w:val="Основной текст (3)45"/>
    <w:uiPriority w:val="99"/>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uiPriority w:val="99"/>
    <w:qFormat/>
    <w:locked/>
    <w:rsid w:val="00986055"/>
    <w:rPr>
      <w:sz w:val="24"/>
      <w:lang w:val="ru-RU" w:eastAsia="ru-RU"/>
    </w:rPr>
  </w:style>
  <w:style w:type="character" w:customStyle="1" w:styleId="FontStyle205">
    <w:name w:val="Font Style205"/>
    <w:uiPriority w:val="99"/>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uiPriority w:val="99"/>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986055"/>
    <w:rPr>
      <w:rFonts w:ascii="Times New Roman" w:hAnsi="Times New Roman"/>
      <w:sz w:val="24"/>
    </w:rPr>
  </w:style>
  <w:style w:type="character" w:customStyle="1" w:styleId="PlainTextChar1">
    <w:name w:val="Plain Text Char1"/>
    <w:aliases w:val="Знак3 Char11,Heading 12 Char11"/>
    <w:uiPriority w:val="99"/>
    <w:qFormat/>
    <w:rsid w:val="00986055"/>
    <w:rPr>
      <w:rFonts w:ascii="Courier New" w:hAnsi="Courier New"/>
    </w:rPr>
  </w:style>
  <w:style w:type="character" w:customStyle="1" w:styleId="HeaderChar1">
    <w:name w:val="Header Char1"/>
    <w:uiPriority w:val="99"/>
    <w:qFormat/>
    <w:rsid w:val="00986055"/>
    <w:rPr>
      <w:rFonts w:ascii="Times New Roman" w:hAnsi="Times New Roman"/>
      <w:sz w:val="24"/>
    </w:rPr>
  </w:style>
  <w:style w:type="character" w:customStyle="1" w:styleId="FooterChar1">
    <w:name w:val="Footer Char1"/>
    <w:uiPriority w:val="99"/>
    <w:qFormat/>
    <w:rsid w:val="00986055"/>
    <w:rPr>
      <w:rFonts w:ascii="Times New Roman" w:hAnsi="Times New Roman"/>
      <w:sz w:val="24"/>
    </w:rPr>
  </w:style>
  <w:style w:type="character" w:customStyle="1" w:styleId="TitleChar1">
    <w:name w:val="Title Char1"/>
    <w:uiPriority w:val="99"/>
    <w:qFormat/>
    <w:rsid w:val="00986055"/>
    <w:rPr>
      <w:rFonts w:ascii="Cambria" w:hAnsi="Cambria"/>
      <w:b/>
      <w:kern w:val="28"/>
      <w:sz w:val="32"/>
    </w:rPr>
  </w:style>
  <w:style w:type="character" w:customStyle="1" w:styleId="BodyText2Char1">
    <w:name w:val="Body Text 2 Char1"/>
    <w:uiPriority w:val="99"/>
    <w:qFormat/>
    <w:rsid w:val="00986055"/>
    <w:rPr>
      <w:rFonts w:ascii="Times New Roman" w:hAnsi="Times New Roman"/>
      <w:sz w:val="24"/>
    </w:rPr>
  </w:style>
  <w:style w:type="character" w:customStyle="1" w:styleId="BodyText3Char1">
    <w:name w:val="Body Text 3 Char1"/>
    <w:aliases w:val="Знак5 Char1"/>
    <w:uiPriority w:val="99"/>
    <w:qFormat/>
    <w:rsid w:val="00986055"/>
    <w:rPr>
      <w:rFonts w:ascii="Times New Roman" w:hAnsi="Times New Roman"/>
      <w:sz w:val="16"/>
    </w:rPr>
  </w:style>
  <w:style w:type="character" w:customStyle="1" w:styleId="BodyTextIndent2Char1">
    <w:name w:val="Body Text Indent 2 Char1"/>
    <w:uiPriority w:val="99"/>
    <w:qFormat/>
    <w:rsid w:val="00986055"/>
    <w:rPr>
      <w:rFonts w:ascii="Times New Roman" w:hAnsi="Times New Roman"/>
      <w:sz w:val="24"/>
    </w:rPr>
  </w:style>
  <w:style w:type="character" w:customStyle="1" w:styleId="BodyTextIndent3Char1">
    <w:name w:val="Body Text Indent 3 Char1"/>
    <w:uiPriority w:val="99"/>
    <w:qFormat/>
    <w:rsid w:val="00986055"/>
    <w:rPr>
      <w:rFonts w:ascii="Times New Roman" w:hAnsi="Times New Roman"/>
      <w:sz w:val="16"/>
    </w:rPr>
  </w:style>
  <w:style w:type="character" w:customStyle="1" w:styleId="DocumentMapChar1">
    <w:name w:val="Document Map Char1"/>
    <w:uiPriority w:val="99"/>
    <w:qFormat/>
    <w:rsid w:val="00986055"/>
    <w:rPr>
      <w:rFonts w:ascii="Times New Roman" w:hAnsi="Times New Roman"/>
      <w:sz w:val="2"/>
    </w:rPr>
  </w:style>
  <w:style w:type="character" w:customStyle="1" w:styleId="CommentSubjectChar1">
    <w:name w:val="Comment Subject Char1"/>
    <w:uiPriority w:val="99"/>
    <w:qFormat/>
    <w:rsid w:val="00986055"/>
    <w:rPr>
      <w:rFonts w:ascii="Times New Roman" w:hAnsi="Times New Roman"/>
      <w:b/>
      <w:i/>
      <w:color w:val="4F81BD"/>
      <w:spacing w:val="15"/>
      <w:sz w:val="20"/>
      <w:lang w:eastAsia="ru-RU"/>
    </w:rPr>
  </w:style>
  <w:style w:type="character" w:customStyle="1" w:styleId="BalloonTextChar1">
    <w:name w:val="Balloon Text Char1"/>
    <w:uiPriority w:val="99"/>
    <w:qFormat/>
    <w:rsid w:val="00986055"/>
    <w:rPr>
      <w:rFonts w:ascii="Times New Roman" w:hAnsi="Times New Roman"/>
      <w:sz w:val="2"/>
    </w:rPr>
  </w:style>
  <w:style w:type="character" w:customStyle="1" w:styleId="SubtitleChar1">
    <w:name w:val="Subtitle Char1"/>
    <w:uiPriority w:val="99"/>
    <w:qFormat/>
    <w:rsid w:val="00986055"/>
    <w:rPr>
      <w:rFonts w:ascii="Cambria" w:hAnsi="Cambria"/>
      <w:sz w:val="24"/>
    </w:rPr>
  </w:style>
  <w:style w:type="character" w:customStyle="1" w:styleId="QuoteChar1">
    <w:name w:val="Quote Char1"/>
    <w:uiPriority w:val="99"/>
    <w:qFormat/>
    <w:rsid w:val="00986055"/>
    <w:rPr>
      <w:rFonts w:ascii="Times New Roman" w:hAnsi="Times New Roman"/>
      <w:i/>
      <w:color w:val="000000"/>
      <w:sz w:val="24"/>
    </w:rPr>
  </w:style>
  <w:style w:type="character" w:customStyle="1" w:styleId="IntenseQuoteChar1">
    <w:name w:val="Intense Quote Char1"/>
    <w:uiPriority w:val="99"/>
    <w:qFormat/>
    <w:rsid w:val="00986055"/>
    <w:rPr>
      <w:rFonts w:ascii="Times New Roman" w:hAnsi="Times New Roman"/>
      <w:b/>
      <w:i/>
      <w:color w:val="4F81BD"/>
      <w:sz w:val="24"/>
    </w:rPr>
  </w:style>
  <w:style w:type="character" w:customStyle="1" w:styleId="BodyTextFirstIndentChar1">
    <w:name w:val="Body Text First Indent Char1"/>
    <w:uiPriority w:val="99"/>
    <w:qFormat/>
    <w:rsid w:val="00986055"/>
    <w:rPr>
      <w:rFonts w:ascii="Times New Roman" w:hAnsi="Times New Roman"/>
      <w:sz w:val="24"/>
      <w:lang w:eastAsia="ru-RU"/>
    </w:rPr>
  </w:style>
  <w:style w:type="character" w:customStyle="1" w:styleId="BodyTextFirstIndent2Char1">
    <w:name w:val="Body Text First Indent 2 Char1"/>
    <w:uiPriority w:val="99"/>
    <w:qFormat/>
    <w:rsid w:val="00986055"/>
    <w:rPr>
      <w:rFonts w:ascii="Times New Roman" w:hAnsi="Times New Roman"/>
      <w:sz w:val="24"/>
      <w:lang w:eastAsia="ru-RU"/>
    </w:rPr>
  </w:style>
  <w:style w:type="character" w:customStyle="1" w:styleId="1fffffa">
    <w:name w:val="Слабое выделение1"/>
    <w:uiPriority w:val="99"/>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uiPriority w:val="99"/>
    <w:qFormat/>
    <w:rsid w:val="00986055"/>
  </w:style>
  <w:style w:type="character" w:customStyle="1" w:styleId="FontStyle820">
    <w:name w:val="Font Style820"/>
    <w:uiPriority w:val="99"/>
    <w:qFormat/>
    <w:rsid w:val="00986055"/>
    <w:rPr>
      <w:rFonts w:ascii="Times New Roman" w:hAnsi="Times New Roman"/>
      <w:sz w:val="22"/>
    </w:rPr>
  </w:style>
  <w:style w:type="character" w:customStyle="1" w:styleId="FontStyle594">
    <w:name w:val="Font Style594"/>
    <w:uiPriority w:val="99"/>
    <w:qFormat/>
    <w:rsid w:val="00986055"/>
    <w:rPr>
      <w:rFonts w:ascii="Times New Roman" w:hAnsi="Times New Roman"/>
      <w:i/>
      <w:sz w:val="20"/>
    </w:rPr>
  </w:style>
  <w:style w:type="character" w:customStyle="1" w:styleId="FontStyle187">
    <w:name w:val="Font Style187"/>
    <w:uiPriority w:val="99"/>
    <w:qFormat/>
    <w:rsid w:val="00986055"/>
    <w:rPr>
      <w:rFonts w:ascii="Times New Roman" w:hAnsi="Times New Roman"/>
      <w:i/>
      <w:sz w:val="20"/>
    </w:rPr>
  </w:style>
  <w:style w:type="character" w:customStyle="1" w:styleId="FontStyle600">
    <w:name w:val="Font Style600"/>
    <w:uiPriority w:val="99"/>
    <w:qFormat/>
    <w:rsid w:val="00986055"/>
    <w:rPr>
      <w:rFonts w:ascii="Times New Roman" w:hAnsi="Times New Roman"/>
      <w:sz w:val="22"/>
    </w:rPr>
  </w:style>
  <w:style w:type="character" w:customStyle="1" w:styleId="FontStyle624">
    <w:name w:val="Font Style624"/>
    <w:uiPriority w:val="99"/>
    <w:qFormat/>
    <w:rsid w:val="00986055"/>
    <w:rPr>
      <w:rFonts w:ascii="Times New Roman" w:hAnsi="Times New Roman"/>
      <w:b/>
      <w:i/>
      <w:sz w:val="22"/>
    </w:rPr>
  </w:style>
  <w:style w:type="character" w:customStyle="1" w:styleId="FontStyle572">
    <w:name w:val="Font Style572"/>
    <w:uiPriority w:val="99"/>
    <w:qFormat/>
    <w:rsid w:val="00986055"/>
    <w:rPr>
      <w:rFonts w:ascii="Times New Roman" w:hAnsi="Times New Roman"/>
      <w:sz w:val="16"/>
    </w:rPr>
  </w:style>
  <w:style w:type="character" w:customStyle="1" w:styleId="FontStyle184">
    <w:name w:val="Font Style184"/>
    <w:uiPriority w:val="99"/>
    <w:qFormat/>
    <w:rsid w:val="00986055"/>
    <w:rPr>
      <w:rFonts w:ascii="Times New Roman" w:hAnsi="Times New Roman"/>
      <w:sz w:val="20"/>
    </w:rPr>
  </w:style>
  <w:style w:type="character" w:customStyle="1" w:styleId="550">
    <w:name w:val="Знак Знак55"/>
    <w:uiPriority w:val="99"/>
    <w:qFormat/>
    <w:locked/>
    <w:rsid w:val="00986055"/>
    <w:rPr>
      <w:sz w:val="24"/>
      <w:lang w:val="ru-RU" w:eastAsia="ru-RU"/>
    </w:rPr>
  </w:style>
  <w:style w:type="character" w:customStyle="1" w:styleId="650">
    <w:name w:val="Знак Знак65"/>
    <w:uiPriority w:val="99"/>
    <w:qFormat/>
    <w:locked/>
    <w:rsid w:val="00986055"/>
    <w:rPr>
      <w:b/>
      <w:sz w:val="27"/>
      <w:lang w:val="ru-RU" w:eastAsia="ru-RU"/>
    </w:rPr>
  </w:style>
  <w:style w:type="character" w:customStyle="1" w:styleId="640">
    <w:name w:val="Знак Знак64"/>
    <w:uiPriority w:val="99"/>
    <w:qFormat/>
    <w:locked/>
    <w:rsid w:val="00986055"/>
    <w:rPr>
      <w:b/>
      <w:sz w:val="28"/>
      <w:lang w:val="ru-RU" w:eastAsia="ru-RU"/>
    </w:rPr>
  </w:style>
  <w:style w:type="character" w:customStyle="1" w:styleId="630">
    <w:name w:val="Знак Знак63"/>
    <w:uiPriority w:val="99"/>
    <w:qFormat/>
    <w:locked/>
    <w:rsid w:val="00986055"/>
    <w:rPr>
      <w:b/>
      <w:i/>
      <w:sz w:val="26"/>
      <w:lang w:val="ru-RU" w:eastAsia="ru-RU"/>
    </w:rPr>
  </w:style>
  <w:style w:type="character" w:customStyle="1" w:styleId="620">
    <w:name w:val="Знак Знак62"/>
    <w:uiPriority w:val="99"/>
    <w:qFormat/>
    <w:locked/>
    <w:rsid w:val="00986055"/>
    <w:rPr>
      <w:sz w:val="24"/>
      <w:lang w:val="ru-RU" w:eastAsia="ru-RU"/>
    </w:rPr>
  </w:style>
  <w:style w:type="character" w:customStyle="1" w:styleId="600">
    <w:name w:val="Знак Знак60"/>
    <w:uiPriority w:val="99"/>
    <w:qFormat/>
    <w:locked/>
    <w:rsid w:val="00986055"/>
    <w:rPr>
      <w:i/>
      <w:sz w:val="24"/>
      <w:lang w:val="ru-RU" w:eastAsia="ru-RU"/>
    </w:rPr>
  </w:style>
  <w:style w:type="character" w:customStyle="1" w:styleId="590">
    <w:name w:val="Знак Знак59"/>
    <w:uiPriority w:val="99"/>
    <w:qFormat/>
    <w:locked/>
    <w:rsid w:val="00986055"/>
    <w:rPr>
      <w:rFonts w:ascii="Arial" w:hAnsi="Arial"/>
      <w:sz w:val="22"/>
      <w:lang w:val="ru-RU" w:eastAsia="ru-RU"/>
    </w:rPr>
  </w:style>
  <w:style w:type="character" w:customStyle="1" w:styleId="580">
    <w:name w:val="Знак Знак58"/>
    <w:uiPriority w:val="99"/>
    <w:qFormat/>
    <w:locked/>
    <w:rsid w:val="00986055"/>
    <w:rPr>
      <w:rFonts w:ascii="Courier New" w:hAnsi="Courier New"/>
      <w:lang w:val="ru-RU" w:eastAsia="ru-RU"/>
    </w:rPr>
  </w:style>
  <w:style w:type="character" w:customStyle="1" w:styleId="570">
    <w:name w:val="Знак Знак57"/>
    <w:uiPriority w:val="99"/>
    <w:qFormat/>
    <w:locked/>
    <w:rsid w:val="00986055"/>
    <w:rPr>
      <w:lang w:val="ru-RU" w:eastAsia="ru-RU"/>
    </w:rPr>
  </w:style>
  <w:style w:type="character" w:customStyle="1" w:styleId="560">
    <w:name w:val="Знак Знак56"/>
    <w:uiPriority w:val="99"/>
    <w:qFormat/>
    <w:locked/>
    <w:rsid w:val="00986055"/>
    <w:rPr>
      <w:sz w:val="24"/>
      <w:lang w:val="ru-RU" w:eastAsia="ru-RU"/>
    </w:rPr>
  </w:style>
  <w:style w:type="character" w:customStyle="1" w:styleId="540">
    <w:name w:val="Знак Знак54"/>
    <w:uiPriority w:val="99"/>
    <w:qFormat/>
    <w:locked/>
    <w:rsid w:val="00986055"/>
    <w:rPr>
      <w:sz w:val="24"/>
      <w:lang w:val="en-US" w:eastAsia="ru-RU"/>
    </w:rPr>
  </w:style>
  <w:style w:type="character" w:customStyle="1" w:styleId="b-material-headdate-day">
    <w:name w:val="b-material-head__date-day"/>
    <w:uiPriority w:val="99"/>
    <w:qFormat/>
    <w:rsid w:val="00986055"/>
  </w:style>
  <w:style w:type="character" w:customStyle="1" w:styleId="s2">
    <w:name w:val="s2"/>
    <w:uiPriority w:val="99"/>
    <w:qFormat/>
    <w:rsid w:val="00986055"/>
  </w:style>
  <w:style w:type="character" w:customStyle="1" w:styleId="WW8Num16z0">
    <w:name w:val="WW8Num16z0"/>
    <w:uiPriority w:val="99"/>
    <w:qFormat/>
    <w:rsid w:val="00986055"/>
    <w:rPr>
      <w:rFonts w:ascii="Wingdings" w:hAnsi="Wingdings"/>
    </w:rPr>
  </w:style>
  <w:style w:type="character" w:customStyle="1" w:styleId="WW8Num4z0">
    <w:name w:val="WW8Num4z0"/>
    <w:uiPriority w:val="99"/>
    <w:qFormat/>
    <w:rsid w:val="00986055"/>
    <w:rPr>
      <w:color w:val="auto"/>
    </w:rPr>
  </w:style>
  <w:style w:type="character" w:customStyle="1" w:styleId="WW8Num5z0">
    <w:name w:val="WW8Num5z0"/>
    <w:uiPriority w:val="99"/>
    <w:qFormat/>
    <w:rsid w:val="00986055"/>
    <w:rPr>
      <w:b/>
      <w:sz w:val="20"/>
    </w:rPr>
  </w:style>
  <w:style w:type="character" w:customStyle="1" w:styleId="WW8Num6z0">
    <w:name w:val="WW8Num6z0"/>
    <w:uiPriority w:val="99"/>
    <w:qFormat/>
    <w:rsid w:val="00986055"/>
    <w:rPr>
      <w:sz w:val="20"/>
    </w:rPr>
  </w:style>
  <w:style w:type="character" w:customStyle="1" w:styleId="WW8Num7z0">
    <w:name w:val="WW8Num7z0"/>
    <w:uiPriority w:val="99"/>
    <w:qFormat/>
    <w:rsid w:val="00986055"/>
    <w:rPr>
      <w:b/>
      <w:sz w:val="20"/>
    </w:rPr>
  </w:style>
  <w:style w:type="character" w:customStyle="1" w:styleId="WW8Num9z0">
    <w:name w:val="WW8Num9z0"/>
    <w:uiPriority w:val="99"/>
    <w:qFormat/>
    <w:rsid w:val="00986055"/>
    <w:rPr>
      <w:sz w:val="20"/>
    </w:rPr>
  </w:style>
  <w:style w:type="character" w:customStyle="1" w:styleId="WW8Num9z1">
    <w:name w:val="WW8Num9z1"/>
    <w:uiPriority w:val="99"/>
    <w:qFormat/>
    <w:rsid w:val="00986055"/>
    <w:rPr>
      <w:rFonts w:ascii="Symbol" w:hAnsi="Symbol"/>
      <w:sz w:val="20"/>
    </w:rPr>
  </w:style>
  <w:style w:type="character" w:customStyle="1" w:styleId="WW8Num9z2">
    <w:name w:val="WW8Num9z2"/>
    <w:uiPriority w:val="99"/>
    <w:qFormat/>
    <w:rsid w:val="00986055"/>
  </w:style>
  <w:style w:type="character" w:customStyle="1" w:styleId="WW8Num9z3">
    <w:name w:val="WW8Num9z3"/>
    <w:uiPriority w:val="99"/>
    <w:qFormat/>
    <w:rsid w:val="00986055"/>
  </w:style>
  <w:style w:type="character" w:customStyle="1" w:styleId="WW8Num9z4">
    <w:name w:val="WW8Num9z4"/>
    <w:uiPriority w:val="99"/>
    <w:qFormat/>
    <w:rsid w:val="00986055"/>
  </w:style>
  <w:style w:type="character" w:customStyle="1" w:styleId="WW8Num9z5">
    <w:name w:val="WW8Num9z5"/>
    <w:uiPriority w:val="99"/>
    <w:qFormat/>
    <w:rsid w:val="00986055"/>
  </w:style>
  <w:style w:type="character" w:customStyle="1" w:styleId="WW8Num9z6">
    <w:name w:val="WW8Num9z6"/>
    <w:uiPriority w:val="99"/>
    <w:qFormat/>
    <w:rsid w:val="00986055"/>
  </w:style>
  <w:style w:type="character" w:customStyle="1" w:styleId="WW8Num9z7">
    <w:name w:val="WW8Num9z7"/>
    <w:uiPriority w:val="99"/>
    <w:qFormat/>
    <w:rsid w:val="00986055"/>
  </w:style>
  <w:style w:type="character" w:customStyle="1" w:styleId="WW8Num9z8">
    <w:name w:val="WW8Num9z8"/>
    <w:uiPriority w:val="99"/>
    <w:qFormat/>
    <w:rsid w:val="00986055"/>
  </w:style>
  <w:style w:type="character" w:customStyle="1" w:styleId="WW8Num10z0">
    <w:name w:val="WW8Num10z0"/>
    <w:uiPriority w:val="99"/>
    <w:qFormat/>
    <w:rsid w:val="00986055"/>
    <w:rPr>
      <w:sz w:val="20"/>
    </w:rPr>
  </w:style>
  <w:style w:type="character" w:customStyle="1" w:styleId="WW8Num11z0">
    <w:name w:val="WW8Num11z0"/>
    <w:uiPriority w:val="99"/>
    <w:qFormat/>
    <w:rsid w:val="00986055"/>
    <w:rPr>
      <w:rFonts w:ascii="Symbol" w:hAnsi="Symbol"/>
      <w:b/>
    </w:rPr>
  </w:style>
  <w:style w:type="character" w:customStyle="1" w:styleId="WW8Num12z0">
    <w:name w:val="WW8Num12z0"/>
    <w:uiPriority w:val="99"/>
    <w:qFormat/>
    <w:rsid w:val="00986055"/>
    <w:rPr>
      <w:rFonts w:ascii="Symbol" w:hAnsi="Symbol"/>
      <w:sz w:val="24"/>
    </w:rPr>
  </w:style>
  <w:style w:type="character" w:customStyle="1" w:styleId="WW8Num13z0">
    <w:name w:val="WW8Num13z0"/>
    <w:uiPriority w:val="99"/>
    <w:qFormat/>
    <w:rsid w:val="00986055"/>
    <w:rPr>
      <w:rFonts w:ascii="Symbol" w:hAnsi="Symbol"/>
      <w:sz w:val="20"/>
    </w:rPr>
  </w:style>
  <w:style w:type="character" w:customStyle="1" w:styleId="WW8Num14z0">
    <w:name w:val="WW8Num14z0"/>
    <w:uiPriority w:val="99"/>
    <w:qFormat/>
    <w:rsid w:val="00986055"/>
    <w:rPr>
      <w:sz w:val="20"/>
    </w:rPr>
  </w:style>
  <w:style w:type="character" w:customStyle="1" w:styleId="WW8Num15z0">
    <w:name w:val="WW8Num15z0"/>
    <w:uiPriority w:val="99"/>
    <w:qFormat/>
    <w:rsid w:val="00986055"/>
    <w:rPr>
      <w:rFonts w:ascii="Times New Roman" w:hAnsi="Times New Roman"/>
      <w:sz w:val="20"/>
    </w:rPr>
  </w:style>
  <w:style w:type="character" w:customStyle="1" w:styleId="WW8Num17z0">
    <w:name w:val="WW8Num17z0"/>
    <w:uiPriority w:val="99"/>
    <w:qFormat/>
    <w:rsid w:val="00986055"/>
    <w:rPr>
      <w:rFonts w:ascii="Wingdings" w:hAnsi="Wingdings"/>
    </w:rPr>
  </w:style>
  <w:style w:type="character" w:customStyle="1" w:styleId="WW8Num18z0">
    <w:name w:val="WW8Num18z0"/>
    <w:uiPriority w:val="99"/>
    <w:qFormat/>
    <w:rsid w:val="00986055"/>
  </w:style>
  <w:style w:type="character" w:customStyle="1" w:styleId="WW8Num18z1">
    <w:name w:val="WW8Num18z1"/>
    <w:uiPriority w:val="99"/>
    <w:qFormat/>
    <w:rsid w:val="00986055"/>
    <w:rPr>
      <w:rFonts w:ascii="Symbol" w:hAnsi="Symbol"/>
      <w:sz w:val="20"/>
    </w:rPr>
  </w:style>
  <w:style w:type="character" w:customStyle="1" w:styleId="WW8Num18z2">
    <w:name w:val="WW8Num18z2"/>
    <w:uiPriority w:val="99"/>
    <w:qFormat/>
    <w:rsid w:val="00986055"/>
  </w:style>
  <w:style w:type="character" w:customStyle="1" w:styleId="WW8Num18z3">
    <w:name w:val="WW8Num18z3"/>
    <w:uiPriority w:val="99"/>
    <w:qFormat/>
    <w:rsid w:val="00986055"/>
  </w:style>
  <w:style w:type="character" w:customStyle="1" w:styleId="WW8Num18z4">
    <w:name w:val="WW8Num18z4"/>
    <w:uiPriority w:val="99"/>
    <w:qFormat/>
    <w:rsid w:val="00986055"/>
  </w:style>
  <w:style w:type="character" w:customStyle="1" w:styleId="WW8Num18z5">
    <w:name w:val="WW8Num18z5"/>
    <w:uiPriority w:val="99"/>
    <w:qFormat/>
    <w:rsid w:val="00986055"/>
  </w:style>
  <w:style w:type="character" w:customStyle="1" w:styleId="WW8Num18z6">
    <w:name w:val="WW8Num18z6"/>
    <w:uiPriority w:val="99"/>
    <w:qFormat/>
    <w:rsid w:val="00986055"/>
  </w:style>
  <w:style w:type="character" w:customStyle="1" w:styleId="WW8Num18z7">
    <w:name w:val="WW8Num18z7"/>
    <w:uiPriority w:val="99"/>
    <w:qFormat/>
    <w:rsid w:val="00986055"/>
  </w:style>
  <w:style w:type="character" w:customStyle="1" w:styleId="WW8Num18z8">
    <w:name w:val="WW8Num18z8"/>
    <w:uiPriority w:val="99"/>
    <w:qFormat/>
    <w:rsid w:val="00986055"/>
  </w:style>
  <w:style w:type="character" w:customStyle="1" w:styleId="WW8Num19z0">
    <w:name w:val="WW8Num19z0"/>
    <w:uiPriority w:val="99"/>
    <w:qFormat/>
    <w:rsid w:val="00986055"/>
  </w:style>
  <w:style w:type="character" w:customStyle="1" w:styleId="WW8Num19z1">
    <w:name w:val="WW8Num19z1"/>
    <w:uiPriority w:val="99"/>
    <w:qFormat/>
    <w:rsid w:val="00986055"/>
  </w:style>
  <w:style w:type="character" w:customStyle="1" w:styleId="WW8Num19z2">
    <w:name w:val="WW8Num19z2"/>
    <w:uiPriority w:val="99"/>
    <w:qFormat/>
    <w:rsid w:val="00986055"/>
  </w:style>
  <w:style w:type="character" w:customStyle="1" w:styleId="WW8Num19z3">
    <w:name w:val="WW8Num19z3"/>
    <w:uiPriority w:val="99"/>
    <w:qFormat/>
    <w:rsid w:val="00986055"/>
  </w:style>
  <w:style w:type="character" w:customStyle="1" w:styleId="WW8Num19z4">
    <w:name w:val="WW8Num19z4"/>
    <w:uiPriority w:val="99"/>
    <w:qFormat/>
    <w:rsid w:val="00986055"/>
  </w:style>
  <w:style w:type="character" w:customStyle="1" w:styleId="WW8Num19z5">
    <w:name w:val="WW8Num19z5"/>
    <w:uiPriority w:val="99"/>
    <w:qFormat/>
    <w:rsid w:val="00986055"/>
  </w:style>
  <w:style w:type="character" w:customStyle="1" w:styleId="WW8Num19z6">
    <w:name w:val="WW8Num19z6"/>
    <w:uiPriority w:val="99"/>
    <w:qFormat/>
    <w:rsid w:val="00986055"/>
  </w:style>
  <w:style w:type="character" w:customStyle="1" w:styleId="WW8Num19z7">
    <w:name w:val="WW8Num19z7"/>
    <w:uiPriority w:val="99"/>
    <w:qFormat/>
    <w:rsid w:val="00986055"/>
  </w:style>
  <w:style w:type="character" w:customStyle="1" w:styleId="WW8Num19z8">
    <w:name w:val="WW8Num19z8"/>
    <w:uiPriority w:val="99"/>
    <w:qFormat/>
    <w:rsid w:val="00986055"/>
  </w:style>
  <w:style w:type="character" w:customStyle="1" w:styleId="WW8Num4z1">
    <w:name w:val="WW8Num4z1"/>
    <w:uiPriority w:val="99"/>
    <w:qFormat/>
    <w:rsid w:val="00986055"/>
  </w:style>
  <w:style w:type="character" w:customStyle="1" w:styleId="WW8Num4z2">
    <w:name w:val="WW8Num4z2"/>
    <w:uiPriority w:val="99"/>
    <w:qFormat/>
    <w:rsid w:val="00986055"/>
  </w:style>
  <w:style w:type="character" w:customStyle="1" w:styleId="WW8Num4z3">
    <w:name w:val="WW8Num4z3"/>
    <w:uiPriority w:val="99"/>
    <w:qFormat/>
    <w:rsid w:val="00986055"/>
  </w:style>
  <w:style w:type="character" w:customStyle="1" w:styleId="WW8Num4z4">
    <w:name w:val="WW8Num4z4"/>
    <w:uiPriority w:val="99"/>
    <w:qFormat/>
    <w:rsid w:val="00986055"/>
  </w:style>
  <w:style w:type="character" w:customStyle="1" w:styleId="WW8Num4z5">
    <w:name w:val="WW8Num4z5"/>
    <w:uiPriority w:val="99"/>
    <w:qFormat/>
    <w:rsid w:val="00986055"/>
  </w:style>
  <w:style w:type="character" w:customStyle="1" w:styleId="WW8Num4z6">
    <w:name w:val="WW8Num4z6"/>
    <w:uiPriority w:val="99"/>
    <w:qFormat/>
    <w:rsid w:val="00986055"/>
  </w:style>
  <w:style w:type="character" w:customStyle="1" w:styleId="WW8Num4z7">
    <w:name w:val="WW8Num4z7"/>
    <w:uiPriority w:val="99"/>
    <w:qFormat/>
    <w:rsid w:val="00986055"/>
  </w:style>
  <w:style w:type="character" w:customStyle="1" w:styleId="WW8Num4z8">
    <w:name w:val="WW8Num4z8"/>
    <w:uiPriority w:val="99"/>
    <w:qFormat/>
    <w:rsid w:val="00986055"/>
  </w:style>
  <w:style w:type="character" w:customStyle="1" w:styleId="WW8Num5z1">
    <w:name w:val="WW8Num5z1"/>
    <w:uiPriority w:val="99"/>
    <w:qFormat/>
    <w:rsid w:val="00986055"/>
  </w:style>
  <w:style w:type="character" w:customStyle="1" w:styleId="WW8Num5z2">
    <w:name w:val="WW8Num5z2"/>
    <w:uiPriority w:val="99"/>
    <w:qFormat/>
    <w:rsid w:val="00986055"/>
  </w:style>
  <w:style w:type="character" w:customStyle="1" w:styleId="WW8Num5z3">
    <w:name w:val="WW8Num5z3"/>
    <w:uiPriority w:val="99"/>
    <w:qFormat/>
    <w:rsid w:val="00986055"/>
  </w:style>
  <w:style w:type="character" w:customStyle="1" w:styleId="WW8Num5z4">
    <w:name w:val="WW8Num5z4"/>
    <w:uiPriority w:val="99"/>
    <w:qFormat/>
    <w:rsid w:val="00986055"/>
  </w:style>
  <w:style w:type="character" w:customStyle="1" w:styleId="WW8Num5z5">
    <w:name w:val="WW8Num5z5"/>
    <w:uiPriority w:val="99"/>
    <w:qFormat/>
    <w:rsid w:val="00986055"/>
  </w:style>
  <w:style w:type="character" w:customStyle="1" w:styleId="WW8Num5z6">
    <w:name w:val="WW8Num5z6"/>
    <w:uiPriority w:val="99"/>
    <w:qFormat/>
    <w:rsid w:val="00986055"/>
  </w:style>
  <w:style w:type="character" w:customStyle="1" w:styleId="WW8Num5z7">
    <w:name w:val="WW8Num5z7"/>
    <w:uiPriority w:val="99"/>
    <w:qFormat/>
    <w:rsid w:val="00986055"/>
  </w:style>
  <w:style w:type="character" w:customStyle="1" w:styleId="WW8Num5z8">
    <w:name w:val="WW8Num5z8"/>
    <w:uiPriority w:val="99"/>
    <w:qFormat/>
    <w:rsid w:val="00986055"/>
  </w:style>
  <w:style w:type="character" w:customStyle="1" w:styleId="WW8Num6z1">
    <w:name w:val="WW8Num6z1"/>
    <w:uiPriority w:val="99"/>
    <w:qFormat/>
    <w:rsid w:val="00986055"/>
  </w:style>
  <w:style w:type="character" w:customStyle="1" w:styleId="WW8Num6z2">
    <w:name w:val="WW8Num6z2"/>
    <w:uiPriority w:val="99"/>
    <w:qFormat/>
    <w:rsid w:val="00986055"/>
  </w:style>
  <w:style w:type="character" w:customStyle="1" w:styleId="WW8Num6z3">
    <w:name w:val="WW8Num6z3"/>
    <w:uiPriority w:val="99"/>
    <w:qFormat/>
    <w:rsid w:val="00986055"/>
  </w:style>
  <w:style w:type="character" w:customStyle="1" w:styleId="WW8Num6z4">
    <w:name w:val="WW8Num6z4"/>
    <w:uiPriority w:val="99"/>
    <w:qFormat/>
    <w:rsid w:val="00986055"/>
  </w:style>
  <w:style w:type="character" w:customStyle="1" w:styleId="WW8Num6z5">
    <w:name w:val="WW8Num6z5"/>
    <w:uiPriority w:val="99"/>
    <w:qFormat/>
    <w:rsid w:val="00986055"/>
  </w:style>
  <w:style w:type="character" w:customStyle="1" w:styleId="WW8Num6z6">
    <w:name w:val="WW8Num6z6"/>
    <w:uiPriority w:val="99"/>
    <w:qFormat/>
    <w:rsid w:val="00986055"/>
  </w:style>
  <w:style w:type="character" w:customStyle="1" w:styleId="WW8Num6z7">
    <w:name w:val="WW8Num6z7"/>
    <w:uiPriority w:val="99"/>
    <w:qFormat/>
    <w:rsid w:val="00986055"/>
  </w:style>
  <w:style w:type="character" w:customStyle="1" w:styleId="WW8Num6z8">
    <w:name w:val="WW8Num6z8"/>
    <w:uiPriority w:val="99"/>
    <w:qFormat/>
    <w:rsid w:val="00986055"/>
  </w:style>
  <w:style w:type="character" w:customStyle="1" w:styleId="WW8Num7z1">
    <w:name w:val="WW8Num7z1"/>
    <w:uiPriority w:val="99"/>
    <w:qFormat/>
    <w:rsid w:val="00986055"/>
  </w:style>
  <w:style w:type="character" w:customStyle="1" w:styleId="WW8Num7z2">
    <w:name w:val="WW8Num7z2"/>
    <w:uiPriority w:val="99"/>
    <w:qFormat/>
    <w:rsid w:val="00986055"/>
  </w:style>
  <w:style w:type="character" w:customStyle="1" w:styleId="WW8Num7z3">
    <w:name w:val="WW8Num7z3"/>
    <w:uiPriority w:val="99"/>
    <w:qFormat/>
    <w:rsid w:val="00986055"/>
  </w:style>
  <w:style w:type="character" w:customStyle="1" w:styleId="WW8Num7z4">
    <w:name w:val="WW8Num7z4"/>
    <w:uiPriority w:val="99"/>
    <w:qFormat/>
    <w:rsid w:val="00986055"/>
  </w:style>
  <w:style w:type="character" w:customStyle="1" w:styleId="WW8Num7z5">
    <w:name w:val="WW8Num7z5"/>
    <w:uiPriority w:val="99"/>
    <w:qFormat/>
    <w:rsid w:val="00986055"/>
  </w:style>
  <w:style w:type="character" w:customStyle="1" w:styleId="WW8Num7z6">
    <w:name w:val="WW8Num7z6"/>
    <w:uiPriority w:val="99"/>
    <w:qFormat/>
    <w:rsid w:val="00986055"/>
  </w:style>
  <w:style w:type="character" w:customStyle="1" w:styleId="WW8Num7z7">
    <w:name w:val="WW8Num7z7"/>
    <w:uiPriority w:val="99"/>
    <w:qFormat/>
    <w:rsid w:val="00986055"/>
  </w:style>
  <w:style w:type="character" w:customStyle="1" w:styleId="WW8Num7z8">
    <w:name w:val="WW8Num7z8"/>
    <w:uiPriority w:val="99"/>
    <w:qFormat/>
    <w:rsid w:val="00986055"/>
  </w:style>
  <w:style w:type="character" w:customStyle="1" w:styleId="WW8Num8z1">
    <w:name w:val="WW8Num8z1"/>
    <w:uiPriority w:val="99"/>
    <w:qFormat/>
    <w:rsid w:val="00986055"/>
    <w:rPr>
      <w:rFonts w:ascii="Symbol" w:hAnsi="Symbol"/>
      <w:sz w:val="20"/>
    </w:rPr>
  </w:style>
  <w:style w:type="character" w:customStyle="1" w:styleId="WW8Num8z2">
    <w:name w:val="WW8Num8z2"/>
    <w:uiPriority w:val="99"/>
    <w:qFormat/>
    <w:rsid w:val="00986055"/>
  </w:style>
  <w:style w:type="character" w:customStyle="1" w:styleId="WW8Num8z3">
    <w:name w:val="WW8Num8z3"/>
    <w:uiPriority w:val="99"/>
    <w:qFormat/>
    <w:rsid w:val="00986055"/>
  </w:style>
  <w:style w:type="character" w:customStyle="1" w:styleId="WW8Num8z4">
    <w:name w:val="WW8Num8z4"/>
    <w:uiPriority w:val="99"/>
    <w:qFormat/>
    <w:rsid w:val="00986055"/>
  </w:style>
  <w:style w:type="character" w:customStyle="1" w:styleId="WW8Num8z5">
    <w:name w:val="WW8Num8z5"/>
    <w:uiPriority w:val="99"/>
    <w:qFormat/>
    <w:rsid w:val="00986055"/>
  </w:style>
  <w:style w:type="character" w:customStyle="1" w:styleId="WW8Num8z6">
    <w:name w:val="WW8Num8z6"/>
    <w:uiPriority w:val="99"/>
    <w:qFormat/>
    <w:rsid w:val="00986055"/>
  </w:style>
  <w:style w:type="character" w:customStyle="1" w:styleId="WW8Num8z7">
    <w:name w:val="WW8Num8z7"/>
    <w:uiPriority w:val="99"/>
    <w:qFormat/>
    <w:rsid w:val="00986055"/>
  </w:style>
  <w:style w:type="character" w:customStyle="1" w:styleId="WW8Num8z8">
    <w:name w:val="WW8Num8z8"/>
    <w:uiPriority w:val="99"/>
    <w:qFormat/>
    <w:rsid w:val="00986055"/>
  </w:style>
  <w:style w:type="character" w:customStyle="1" w:styleId="WW8Num10z1">
    <w:name w:val="WW8Num10z1"/>
    <w:uiPriority w:val="99"/>
    <w:qFormat/>
    <w:rsid w:val="00986055"/>
  </w:style>
  <w:style w:type="character" w:customStyle="1" w:styleId="WW8Num10z2">
    <w:name w:val="WW8Num10z2"/>
    <w:uiPriority w:val="99"/>
    <w:qFormat/>
    <w:rsid w:val="00986055"/>
  </w:style>
  <w:style w:type="character" w:customStyle="1" w:styleId="WW8Num10z3">
    <w:name w:val="WW8Num10z3"/>
    <w:uiPriority w:val="99"/>
    <w:qFormat/>
    <w:rsid w:val="00986055"/>
  </w:style>
  <w:style w:type="character" w:customStyle="1" w:styleId="WW8Num10z4">
    <w:name w:val="WW8Num10z4"/>
    <w:uiPriority w:val="99"/>
    <w:qFormat/>
    <w:rsid w:val="00986055"/>
  </w:style>
  <w:style w:type="character" w:customStyle="1" w:styleId="WW8Num10z5">
    <w:name w:val="WW8Num10z5"/>
    <w:uiPriority w:val="99"/>
    <w:qFormat/>
    <w:rsid w:val="00986055"/>
  </w:style>
  <w:style w:type="character" w:customStyle="1" w:styleId="WW8Num10z6">
    <w:name w:val="WW8Num10z6"/>
    <w:uiPriority w:val="99"/>
    <w:qFormat/>
    <w:rsid w:val="00986055"/>
  </w:style>
  <w:style w:type="character" w:customStyle="1" w:styleId="WW8Num10z7">
    <w:name w:val="WW8Num10z7"/>
    <w:uiPriority w:val="99"/>
    <w:qFormat/>
    <w:rsid w:val="00986055"/>
  </w:style>
  <w:style w:type="character" w:customStyle="1" w:styleId="WW8Num10z8">
    <w:name w:val="WW8Num10z8"/>
    <w:uiPriority w:val="99"/>
    <w:qFormat/>
    <w:rsid w:val="00986055"/>
  </w:style>
  <w:style w:type="character" w:customStyle="1" w:styleId="WW8Num11z1">
    <w:name w:val="WW8Num11z1"/>
    <w:uiPriority w:val="99"/>
    <w:qFormat/>
    <w:rsid w:val="00986055"/>
    <w:rPr>
      <w:sz w:val="20"/>
    </w:rPr>
  </w:style>
  <w:style w:type="character" w:customStyle="1" w:styleId="WW8Num11z2">
    <w:name w:val="WW8Num11z2"/>
    <w:uiPriority w:val="99"/>
    <w:qFormat/>
    <w:rsid w:val="00986055"/>
  </w:style>
  <w:style w:type="character" w:customStyle="1" w:styleId="WW8Num11z3">
    <w:name w:val="WW8Num11z3"/>
    <w:uiPriority w:val="99"/>
    <w:qFormat/>
    <w:rsid w:val="00986055"/>
  </w:style>
  <w:style w:type="character" w:customStyle="1" w:styleId="WW8Num11z4">
    <w:name w:val="WW8Num11z4"/>
    <w:uiPriority w:val="99"/>
    <w:qFormat/>
    <w:rsid w:val="00986055"/>
  </w:style>
  <w:style w:type="character" w:customStyle="1" w:styleId="WW8Num11z5">
    <w:name w:val="WW8Num11z5"/>
    <w:uiPriority w:val="99"/>
    <w:qFormat/>
    <w:rsid w:val="00986055"/>
  </w:style>
  <w:style w:type="character" w:customStyle="1" w:styleId="WW8Num11z6">
    <w:name w:val="WW8Num11z6"/>
    <w:uiPriority w:val="99"/>
    <w:qFormat/>
    <w:rsid w:val="00986055"/>
  </w:style>
  <w:style w:type="character" w:customStyle="1" w:styleId="WW8Num11z7">
    <w:name w:val="WW8Num11z7"/>
    <w:uiPriority w:val="99"/>
    <w:qFormat/>
    <w:rsid w:val="00986055"/>
  </w:style>
  <w:style w:type="character" w:customStyle="1" w:styleId="WW8Num11z8">
    <w:name w:val="WW8Num11z8"/>
    <w:uiPriority w:val="99"/>
    <w:qFormat/>
    <w:rsid w:val="00986055"/>
  </w:style>
  <w:style w:type="character" w:customStyle="1" w:styleId="WW8Num12z2">
    <w:name w:val="WW8Num12z2"/>
    <w:uiPriority w:val="99"/>
    <w:qFormat/>
    <w:rsid w:val="00986055"/>
    <w:rPr>
      <w:rFonts w:ascii="Wingdings" w:hAnsi="Wingdings"/>
    </w:rPr>
  </w:style>
  <w:style w:type="character" w:customStyle="1" w:styleId="WW8Num12z3">
    <w:name w:val="WW8Num12z3"/>
    <w:uiPriority w:val="99"/>
    <w:qFormat/>
    <w:rsid w:val="00986055"/>
    <w:rPr>
      <w:rFonts w:ascii="Symbol" w:hAnsi="Symbol"/>
    </w:rPr>
  </w:style>
  <w:style w:type="character" w:customStyle="1" w:styleId="WW8Num12z4">
    <w:name w:val="WW8Num12z4"/>
    <w:uiPriority w:val="99"/>
    <w:qFormat/>
    <w:rsid w:val="00986055"/>
    <w:rPr>
      <w:rFonts w:ascii="Courier New" w:hAnsi="Courier New"/>
    </w:rPr>
  </w:style>
  <w:style w:type="character" w:customStyle="1" w:styleId="WW8Num13z1">
    <w:name w:val="WW8Num13z1"/>
    <w:uiPriority w:val="99"/>
    <w:qFormat/>
    <w:rsid w:val="00986055"/>
  </w:style>
  <w:style w:type="character" w:customStyle="1" w:styleId="WW8Num13z2">
    <w:name w:val="WW8Num13z2"/>
    <w:uiPriority w:val="99"/>
    <w:qFormat/>
    <w:rsid w:val="00986055"/>
  </w:style>
  <w:style w:type="character" w:customStyle="1" w:styleId="WW8Num13z3">
    <w:name w:val="WW8Num13z3"/>
    <w:uiPriority w:val="99"/>
    <w:qFormat/>
    <w:rsid w:val="00986055"/>
  </w:style>
  <w:style w:type="character" w:customStyle="1" w:styleId="WW8Num13z4">
    <w:name w:val="WW8Num13z4"/>
    <w:uiPriority w:val="99"/>
    <w:qFormat/>
    <w:rsid w:val="00986055"/>
  </w:style>
  <w:style w:type="character" w:customStyle="1" w:styleId="WW8Num13z5">
    <w:name w:val="WW8Num13z5"/>
    <w:uiPriority w:val="99"/>
    <w:qFormat/>
    <w:rsid w:val="00986055"/>
  </w:style>
  <w:style w:type="character" w:customStyle="1" w:styleId="WW8Num13z6">
    <w:name w:val="WW8Num13z6"/>
    <w:uiPriority w:val="99"/>
    <w:qFormat/>
    <w:rsid w:val="00986055"/>
  </w:style>
  <w:style w:type="character" w:customStyle="1" w:styleId="WW8Num13z7">
    <w:name w:val="WW8Num13z7"/>
    <w:uiPriority w:val="99"/>
    <w:qFormat/>
    <w:rsid w:val="00986055"/>
  </w:style>
  <w:style w:type="character" w:customStyle="1" w:styleId="WW8Num13z8">
    <w:name w:val="WW8Num13z8"/>
    <w:uiPriority w:val="99"/>
    <w:qFormat/>
    <w:rsid w:val="00986055"/>
  </w:style>
  <w:style w:type="character" w:customStyle="1" w:styleId="WW8Num14z1">
    <w:name w:val="WW8Num14z1"/>
    <w:uiPriority w:val="99"/>
    <w:qFormat/>
    <w:rsid w:val="00986055"/>
  </w:style>
  <w:style w:type="character" w:customStyle="1" w:styleId="WW8Num14z2">
    <w:name w:val="WW8Num14z2"/>
    <w:uiPriority w:val="99"/>
    <w:qFormat/>
    <w:rsid w:val="00986055"/>
  </w:style>
  <w:style w:type="character" w:customStyle="1" w:styleId="WW8Num14z3">
    <w:name w:val="WW8Num14z3"/>
    <w:uiPriority w:val="99"/>
    <w:qFormat/>
    <w:rsid w:val="00986055"/>
  </w:style>
  <w:style w:type="character" w:customStyle="1" w:styleId="WW8Num14z4">
    <w:name w:val="WW8Num14z4"/>
    <w:uiPriority w:val="99"/>
    <w:qFormat/>
    <w:rsid w:val="00986055"/>
  </w:style>
  <w:style w:type="character" w:customStyle="1" w:styleId="WW8Num14z5">
    <w:name w:val="WW8Num14z5"/>
    <w:uiPriority w:val="99"/>
    <w:qFormat/>
    <w:rsid w:val="00986055"/>
  </w:style>
  <w:style w:type="character" w:customStyle="1" w:styleId="WW8Num14z6">
    <w:name w:val="WW8Num14z6"/>
    <w:uiPriority w:val="99"/>
    <w:qFormat/>
    <w:rsid w:val="00986055"/>
  </w:style>
  <w:style w:type="character" w:customStyle="1" w:styleId="WW8Num14z7">
    <w:name w:val="WW8Num14z7"/>
    <w:uiPriority w:val="99"/>
    <w:qFormat/>
    <w:rsid w:val="00986055"/>
  </w:style>
  <w:style w:type="character" w:customStyle="1" w:styleId="WW8Num14z8">
    <w:name w:val="WW8Num14z8"/>
    <w:uiPriority w:val="99"/>
    <w:qFormat/>
    <w:rsid w:val="00986055"/>
  </w:style>
  <w:style w:type="character" w:customStyle="1" w:styleId="WW8Num15z1">
    <w:name w:val="WW8Num15z1"/>
    <w:uiPriority w:val="99"/>
    <w:qFormat/>
    <w:rsid w:val="00986055"/>
  </w:style>
  <w:style w:type="character" w:customStyle="1" w:styleId="WW8Num15z2">
    <w:name w:val="WW8Num15z2"/>
    <w:uiPriority w:val="99"/>
    <w:qFormat/>
    <w:rsid w:val="00986055"/>
  </w:style>
  <w:style w:type="character" w:customStyle="1" w:styleId="WW8Num15z3">
    <w:name w:val="WW8Num15z3"/>
    <w:uiPriority w:val="99"/>
    <w:qFormat/>
    <w:rsid w:val="00986055"/>
  </w:style>
  <w:style w:type="character" w:customStyle="1" w:styleId="WW8Num15z4">
    <w:name w:val="WW8Num15z4"/>
    <w:uiPriority w:val="99"/>
    <w:qFormat/>
    <w:rsid w:val="00986055"/>
  </w:style>
  <w:style w:type="character" w:customStyle="1" w:styleId="WW8Num15z5">
    <w:name w:val="WW8Num15z5"/>
    <w:uiPriority w:val="99"/>
    <w:qFormat/>
    <w:rsid w:val="00986055"/>
  </w:style>
  <w:style w:type="character" w:customStyle="1" w:styleId="WW8Num15z6">
    <w:name w:val="WW8Num15z6"/>
    <w:uiPriority w:val="99"/>
    <w:qFormat/>
    <w:rsid w:val="00986055"/>
  </w:style>
  <w:style w:type="character" w:customStyle="1" w:styleId="WW8Num15z7">
    <w:name w:val="WW8Num15z7"/>
    <w:uiPriority w:val="99"/>
    <w:qFormat/>
    <w:rsid w:val="00986055"/>
  </w:style>
  <w:style w:type="character" w:customStyle="1" w:styleId="WW8Num15z8">
    <w:name w:val="WW8Num15z8"/>
    <w:uiPriority w:val="99"/>
    <w:qFormat/>
    <w:rsid w:val="00986055"/>
  </w:style>
  <w:style w:type="character" w:customStyle="1" w:styleId="WW8Num16z1">
    <w:name w:val="WW8Num16z1"/>
    <w:uiPriority w:val="99"/>
    <w:qFormat/>
    <w:rsid w:val="00986055"/>
  </w:style>
  <w:style w:type="character" w:customStyle="1" w:styleId="WW8Num16z2">
    <w:name w:val="WW8Num16z2"/>
    <w:uiPriority w:val="99"/>
    <w:qFormat/>
    <w:rsid w:val="00986055"/>
  </w:style>
  <w:style w:type="character" w:customStyle="1" w:styleId="WW8Num16z3">
    <w:name w:val="WW8Num16z3"/>
    <w:uiPriority w:val="99"/>
    <w:qFormat/>
    <w:rsid w:val="00986055"/>
  </w:style>
  <w:style w:type="character" w:customStyle="1" w:styleId="WW8Num16z4">
    <w:name w:val="WW8Num16z4"/>
    <w:uiPriority w:val="99"/>
    <w:qFormat/>
    <w:rsid w:val="00986055"/>
  </w:style>
  <w:style w:type="character" w:customStyle="1" w:styleId="WW8Num16z5">
    <w:name w:val="WW8Num16z5"/>
    <w:uiPriority w:val="99"/>
    <w:qFormat/>
    <w:rsid w:val="00986055"/>
  </w:style>
  <w:style w:type="character" w:customStyle="1" w:styleId="WW8Num16z6">
    <w:name w:val="WW8Num16z6"/>
    <w:uiPriority w:val="99"/>
    <w:qFormat/>
    <w:rsid w:val="00986055"/>
  </w:style>
  <w:style w:type="character" w:customStyle="1" w:styleId="WW8Num16z7">
    <w:name w:val="WW8Num16z7"/>
    <w:uiPriority w:val="99"/>
    <w:qFormat/>
    <w:rsid w:val="00986055"/>
  </w:style>
  <w:style w:type="character" w:customStyle="1" w:styleId="WW8Num16z8">
    <w:name w:val="WW8Num16z8"/>
    <w:uiPriority w:val="99"/>
    <w:qFormat/>
    <w:rsid w:val="00986055"/>
  </w:style>
  <w:style w:type="character" w:customStyle="1" w:styleId="afffffffff">
    <w:name w:val="Символ нумерации"/>
    <w:uiPriority w:val="99"/>
    <w:qFormat/>
    <w:rsid w:val="00986055"/>
  </w:style>
  <w:style w:type="character" w:customStyle="1" w:styleId="z-10">
    <w:name w:val="z-Начало формы Знак1"/>
    <w:uiPriority w:val="99"/>
    <w:qFormat/>
    <w:rsid w:val="00986055"/>
    <w:rPr>
      <w:rFonts w:ascii="Arial" w:hAnsi="Arial"/>
      <w:vanish/>
      <w:sz w:val="16"/>
    </w:rPr>
  </w:style>
  <w:style w:type="character" w:customStyle="1" w:styleId="s100">
    <w:name w:val="s10"/>
    <w:uiPriority w:val="99"/>
    <w:qFormat/>
    <w:rsid w:val="00986055"/>
  </w:style>
  <w:style w:type="character" w:customStyle="1" w:styleId="Heading12">
    <w:name w:val="Heading 12 Знак Знак"/>
    <w:uiPriority w:val="99"/>
    <w:qFormat/>
    <w:rsid w:val="00986055"/>
    <w:rPr>
      <w:rFonts w:ascii="Courier New" w:hAnsi="Courier New"/>
    </w:rPr>
  </w:style>
  <w:style w:type="character" w:customStyle="1" w:styleId="67">
    <w:name w:val="Знак Знак67"/>
    <w:uiPriority w:val="99"/>
    <w:qFormat/>
    <w:rsid w:val="00986055"/>
    <w:rPr>
      <w:rFonts w:ascii="Arial" w:hAnsi="Arial"/>
      <w:b/>
      <w:sz w:val="26"/>
    </w:rPr>
  </w:style>
  <w:style w:type="character" w:customStyle="1" w:styleId="66">
    <w:name w:val="Знак Знак66"/>
    <w:uiPriority w:val="99"/>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uiPriority w:val="99"/>
    <w:qFormat/>
    <w:rsid w:val="00986055"/>
    <w:rPr>
      <w:lang w:eastAsia="en-US"/>
    </w:rPr>
  </w:style>
  <w:style w:type="character" w:customStyle="1" w:styleId="226">
    <w:name w:val="Заголовок 2 Знак2"/>
    <w:uiPriority w:val="99"/>
    <w:qFormat/>
    <w:rsid w:val="00986055"/>
    <w:rPr>
      <w:rFonts w:ascii="Arial" w:hAnsi="Arial"/>
      <w:b/>
      <w:i/>
      <w:sz w:val="28"/>
    </w:rPr>
  </w:style>
  <w:style w:type="character" w:customStyle="1" w:styleId="afffffffff0">
    <w:name w:val="Основной текст Знак Знак Знак Знак"/>
    <w:uiPriority w:val="99"/>
    <w:locked/>
    <w:rsid w:val="00986055"/>
    <w:rPr>
      <w:sz w:val="24"/>
    </w:rPr>
  </w:style>
  <w:style w:type="character" w:customStyle="1" w:styleId="1fffffc">
    <w:name w:val="Текст концевой сноски Знак1"/>
    <w:uiPriority w:val="99"/>
    <w:qFormat/>
    <w:rsid w:val="00986055"/>
    <w:rPr>
      <w:rFonts w:ascii="Times New Roman" w:hAnsi="Times New Roman"/>
      <w:sz w:val="20"/>
      <w:lang w:eastAsia="ru-RU"/>
    </w:rPr>
  </w:style>
  <w:style w:type="character" w:customStyle="1" w:styleId="FontStyle528">
    <w:name w:val="Font Style528"/>
    <w:uiPriority w:val="99"/>
    <w:qFormat/>
    <w:rsid w:val="00986055"/>
    <w:rPr>
      <w:rFonts w:ascii="Times New Roman" w:hAnsi="Times New Roman"/>
      <w:b/>
      <w:i/>
      <w:sz w:val="16"/>
    </w:rPr>
  </w:style>
  <w:style w:type="character" w:customStyle="1" w:styleId="FontStyle514">
    <w:name w:val="Font Style514"/>
    <w:uiPriority w:val="99"/>
    <w:qFormat/>
    <w:rsid w:val="00986055"/>
    <w:rPr>
      <w:rFonts w:ascii="Times New Roman" w:hAnsi="Times New Roman"/>
      <w:sz w:val="20"/>
    </w:rPr>
  </w:style>
  <w:style w:type="character" w:customStyle="1" w:styleId="FontStyle511">
    <w:name w:val="Font Style511"/>
    <w:uiPriority w:val="99"/>
    <w:qFormat/>
    <w:rsid w:val="00986055"/>
    <w:rPr>
      <w:rFonts w:ascii="Times New Roman" w:hAnsi="Times New Roman"/>
      <w:i/>
      <w:sz w:val="20"/>
    </w:rPr>
  </w:style>
  <w:style w:type="character" w:customStyle="1" w:styleId="keyword1">
    <w:name w:val="keyword1"/>
    <w:uiPriority w:val="99"/>
    <w:qFormat/>
    <w:rsid w:val="00986055"/>
    <w:rPr>
      <w:i/>
    </w:rPr>
  </w:style>
  <w:style w:type="character" w:customStyle="1" w:styleId="font2">
    <w:name w:val="font2"/>
    <w:uiPriority w:val="99"/>
    <w:qFormat/>
    <w:rsid w:val="00986055"/>
    <w:rPr>
      <w:rFonts w:ascii="Times New Roman" w:hAnsi="Times New Roman"/>
    </w:rPr>
  </w:style>
  <w:style w:type="character" w:customStyle="1" w:styleId="keyworddef1">
    <w:name w:val="keyword_def1"/>
    <w:uiPriority w:val="99"/>
    <w:qFormat/>
    <w:rsid w:val="00986055"/>
    <w:rPr>
      <w:b/>
      <w:i/>
    </w:rPr>
  </w:style>
  <w:style w:type="character" w:customStyle="1" w:styleId="afffffffff1">
    <w:name w:val="Выделение в тексте документа"/>
    <w:uiPriority w:val="99"/>
    <w:qFormat/>
    <w:rsid w:val="00986055"/>
    <w:rPr>
      <w:rFonts w:ascii="Times New Roman" w:hAnsi="Times New Roman"/>
      <w:b/>
    </w:rPr>
  </w:style>
  <w:style w:type="character" w:customStyle="1" w:styleId="xmlemitalic1">
    <w:name w:val="xml_em_italic1"/>
    <w:uiPriority w:val="99"/>
    <w:qFormat/>
    <w:rsid w:val="00986055"/>
    <w:rPr>
      <w:i/>
    </w:rPr>
  </w:style>
  <w:style w:type="character" w:customStyle="1" w:styleId="afffffffff2">
    <w:name w:val="Текст.Акцентированный"/>
    <w:uiPriority w:val="99"/>
    <w:qFormat/>
    <w:rsid w:val="00986055"/>
    <w:rPr>
      <w:rFonts w:ascii="Times New Roman" w:hAnsi="Times New Roman"/>
      <w:i/>
    </w:rPr>
  </w:style>
  <w:style w:type="character" w:customStyle="1" w:styleId="fontstyle27">
    <w:name w:val="fontstyle27"/>
    <w:uiPriority w:val="99"/>
    <w:qFormat/>
    <w:rsid w:val="00986055"/>
  </w:style>
  <w:style w:type="character" w:customStyle="1" w:styleId="pav31">
    <w:name w:val="pav31"/>
    <w:uiPriority w:val="99"/>
    <w:qFormat/>
    <w:rsid w:val="00986055"/>
    <w:rPr>
      <w:rFonts w:ascii="Comic Sans MS" w:hAnsi="Comic Sans MS"/>
      <w:color w:val="272652"/>
      <w:sz w:val="12"/>
    </w:rPr>
  </w:style>
  <w:style w:type="character" w:customStyle="1" w:styleId="WW8Num3z1">
    <w:name w:val="WW8Num3z1"/>
    <w:uiPriority w:val="99"/>
    <w:qFormat/>
    <w:rsid w:val="00986055"/>
    <w:rPr>
      <w:rFonts w:ascii="Times New Roman" w:hAnsi="Times New Roman"/>
    </w:rPr>
  </w:style>
  <w:style w:type="character" w:customStyle="1" w:styleId="WW8Num17z1">
    <w:name w:val="WW8Num17z1"/>
    <w:uiPriority w:val="99"/>
    <w:qFormat/>
    <w:rsid w:val="00986055"/>
    <w:rPr>
      <w:rFonts w:ascii="Times New Roman" w:hAnsi="Times New Roman"/>
    </w:rPr>
  </w:style>
  <w:style w:type="character" w:customStyle="1" w:styleId="MTEquationSection">
    <w:name w:val="MTEquationSection"/>
    <w:uiPriority w:val="99"/>
    <w:qFormat/>
    <w:rsid w:val="00986055"/>
    <w:rPr>
      <w:vanish/>
      <w:color w:val="FF0000"/>
      <w:lang w:val="en-US"/>
    </w:rPr>
  </w:style>
  <w:style w:type="character" w:customStyle="1" w:styleId="texample1">
    <w:name w:val="texample1"/>
    <w:uiPriority w:val="99"/>
    <w:qFormat/>
    <w:rsid w:val="00986055"/>
    <w:rPr>
      <w:rFonts w:ascii="Courier New" w:hAnsi="Courier New"/>
      <w:color w:val="8B0000"/>
    </w:rPr>
  </w:style>
  <w:style w:type="character" w:customStyle="1" w:styleId="FontStyle28">
    <w:name w:val="Font Style28"/>
    <w:uiPriority w:val="99"/>
    <w:qFormat/>
    <w:rsid w:val="00986055"/>
    <w:rPr>
      <w:rFonts w:ascii="Times New Roman" w:hAnsi="Times New Roman"/>
      <w:i/>
      <w:sz w:val="18"/>
    </w:rPr>
  </w:style>
  <w:style w:type="character" w:customStyle="1" w:styleId="FontStyle20">
    <w:name w:val="Font Style20"/>
    <w:uiPriority w:val="99"/>
    <w:qFormat/>
    <w:rsid w:val="00986055"/>
    <w:rPr>
      <w:rFonts w:ascii="Book Antiqua" w:hAnsi="Book Antiqua"/>
      <w:sz w:val="18"/>
    </w:rPr>
  </w:style>
  <w:style w:type="character" w:customStyle="1" w:styleId="FontStyle140">
    <w:name w:val="Font Style14"/>
    <w:uiPriority w:val="99"/>
    <w:qFormat/>
    <w:rsid w:val="00986055"/>
    <w:rPr>
      <w:rFonts w:ascii="Franklin Gothic Book" w:hAnsi="Franklin Gothic Book"/>
      <w:b/>
      <w:sz w:val="30"/>
    </w:rPr>
  </w:style>
  <w:style w:type="character" w:customStyle="1" w:styleId="FontStyle13">
    <w:name w:val="Font Style13"/>
    <w:uiPriority w:val="99"/>
    <w:qFormat/>
    <w:rsid w:val="00986055"/>
    <w:rPr>
      <w:rFonts w:ascii="Arial" w:hAnsi="Arial"/>
      <w:b/>
      <w:sz w:val="14"/>
    </w:rPr>
  </w:style>
  <w:style w:type="character" w:customStyle="1" w:styleId="fontstyle15">
    <w:name w:val="fontstyle15"/>
    <w:uiPriority w:val="99"/>
    <w:qFormat/>
    <w:rsid w:val="00986055"/>
  </w:style>
  <w:style w:type="character" w:customStyle="1" w:styleId="fontstyle160">
    <w:name w:val="fontstyle16"/>
    <w:uiPriority w:val="99"/>
    <w:qFormat/>
    <w:rsid w:val="00986055"/>
  </w:style>
  <w:style w:type="character" w:customStyle="1" w:styleId="noprint">
    <w:name w:val="noprint"/>
    <w:uiPriority w:val="99"/>
    <w:qFormat/>
    <w:rsid w:val="00986055"/>
  </w:style>
  <w:style w:type="character" w:customStyle="1" w:styleId="a00">
    <w:name w:val="a0"/>
    <w:uiPriority w:val="99"/>
    <w:qFormat/>
    <w:rsid w:val="00986055"/>
  </w:style>
  <w:style w:type="character" w:customStyle="1" w:styleId="Typewriter">
    <w:name w:val="Typewriter"/>
    <w:uiPriority w:val="99"/>
    <w:qFormat/>
    <w:rsid w:val="00986055"/>
    <w:rPr>
      <w:rFonts w:ascii="Courier New" w:hAnsi="Courier New"/>
      <w:sz w:val="20"/>
    </w:rPr>
  </w:style>
  <w:style w:type="character" w:customStyle="1" w:styleId="keyword">
    <w:name w:val="keyword"/>
    <w:uiPriority w:val="99"/>
    <w:qFormat/>
    <w:rsid w:val="00986055"/>
  </w:style>
  <w:style w:type="character" w:customStyle="1" w:styleId="texample">
    <w:name w:val="texample"/>
    <w:uiPriority w:val="99"/>
    <w:qFormat/>
    <w:rsid w:val="00986055"/>
  </w:style>
  <w:style w:type="character" w:customStyle="1" w:styleId="sentence">
    <w:name w:val="sentence"/>
    <w:uiPriority w:val="99"/>
    <w:qFormat/>
    <w:rsid w:val="00986055"/>
  </w:style>
  <w:style w:type="character" w:customStyle="1" w:styleId="input">
    <w:name w:val="input"/>
    <w:uiPriority w:val="99"/>
    <w:qFormat/>
    <w:rsid w:val="00986055"/>
  </w:style>
  <w:style w:type="character" w:customStyle="1" w:styleId="xmlemitalic">
    <w:name w:val="xml_em_italic"/>
    <w:uiPriority w:val="99"/>
    <w:qFormat/>
    <w:rsid w:val="00986055"/>
  </w:style>
  <w:style w:type="character" w:customStyle="1" w:styleId="serp-urlitem">
    <w:name w:val="serp-url__item"/>
    <w:uiPriority w:val="99"/>
    <w:qFormat/>
    <w:rsid w:val="00986055"/>
  </w:style>
  <w:style w:type="character" w:customStyle="1" w:styleId="1fffffd">
    <w:name w:val="Гиперссылка1"/>
    <w:uiPriority w:val="99"/>
    <w:qFormat/>
    <w:rsid w:val="00986055"/>
    <w:rPr>
      <w:color w:val="006890"/>
      <w:u w:val="none"/>
    </w:rPr>
  </w:style>
  <w:style w:type="character" w:customStyle="1" w:styleId="maintxt">
    <w:name w:val="maintxt"/>
    <w:uiPriority w:val="99"/>
    <w:qFormat/>
    <w:rsid w:val="00986055"/>
    <w:rPr>
      <w:rFonts w:ascii="Times New Roman" w:hAnsi="Times New Roman"/>
    </w:rPr>
  </w:style>
  <w:style w:type="character" w:customStyle="1" w:styleId="zagl">
    <w:name w:val="zagl"/>
    <w:uiPriority w:val="99"/>
    <w:qFormat/>
    <w:rsid w:val="00986055"/>
  </w:style>
  <w:style w:type="character" w:customStyle="1" w:styleId="FontStyle135">
    <w:name w:val="Font Style135"/>
    <w:uiPriority w:val="99"/>
    <w:qFormat/>
    <w:rsid w:val="00986055"/>
    <w:rPr>
      <w:rFonts w:ascii="Times New Roman" w:hAnsi="Times New Roman"/>
      <w:sz w:val="20"/>
    </w:rPr>
  </w:style>
  <w:style w:type="character" w:customStyle="1" w:styleId="wrc131">
    <w:name w:val="wrc131"/>
    <w:uiPriority w:val="99"/>
    <w:qFormat/>
    <w:rsid w:val="00986055"/>
    <w:rPr>
      <w:vanish/>
    </w:rPr>
  </w:style>
  <w:style w:type="character" w:customStyle="1" w:styleId="butback">
    <w:name w:val="butback"/>
    <w:uiPriority w:val="99"/>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Знак1 Знак Знак1"/>
    <w:uiPriority w:val="99"/>
    <w:locked/>
    <w:rsid w:val="00986055"/>
    <w:rPr>
      <w:sz w:val="24"/>
      <w:lang w:val="ru-RU" w:eastAsia="ru-RU"/>
    </w:rPr>
  </w:style>
  <w:style w:type="character" w:customStyle="1" w:styleId="a30">
    <w:name w:val="a3"/>
    <w:uiPriority w:val="99"/>
    <w:qFormat/>
    <w:rsid w:val="00986055"/>
  </w:style>
  <w:style w:type="character" w:customStyle="1" w:styleId="formula">
    <w:name w:val="formula"/>
    <w:uiPriority w:val="99"/>
    <w:qFormat/>
    <w:rsid w:val="00986055"/>
  </w:style>
  <w:style w:type="character" w:customStyle="1" w:styleId="style170">
    <w:name w:val="style17"/>
    <w:uiPriority w:val="99"/>
    <w:qFormat/>
    <w:rsid w:val="00986055"/>
  </w:style>
  <w:style w:type="character" w:customStyle="1" w:styleId="texhtml">
    <w:name w:val="texhtml"/>
    <w:uiPriority w:val="99"/>
    <w:qFormat/>
    <w:rsid w:val="00986055"/>
  </w:style>
  <w:style w:type="character" w:customStyle="1" w:styleId="style230">
    <w:name w:val="style23"/>
    <w:uiPriority w:val="99"/>
    <w:qFormat/>
    <w:rsid w:val="00986055"/>
  </w:style>
  <w:style w:type="character" w:customStyle="1" w:styleId="BodyTextChar1">
    <w:name w:val="Body Text Char1"/>
    <w:uiPriority w:val="99"/>
    <w:qFormat/>
    <w:locked/>
    <w:rsid w:val="00986055"/>
    <w:rPr>
      <w:sz w:val="24"/>
      <w:lang w:eastAsia="ru-RU"/>
    </w:rPr>
  </w:style>
  <w:style w:type="character" w:customStyle="1" w:styleId="FontStyle29">
    <w:name w:val="Font Style29"/>
    <w:uiPriority w:val="99"/>
    <w:qFormat/>
    <w:rsid w:val="00986055"/>
    <w:rPr>
      <w:rFonts w:ascii="Times New Roman" w:hAnsi="Times New Roman"/>
      <w:sz w:val="26"/>
    </w:rPr>
  </w:style>
  <w:style w:type="character" w:customStyle="1" w:styleId="small1">
    <w:name w:val="small1"/>
    <w:uiPriority w:val="99"/>
    <w:qFormat/>
    <w:rsid w:val="00986055"/>
  </w:style>
  <w:style w:type="character" w:customStyle="1" w:styleId="answer-source">
    <w:name w:val="answer-source"/>
    <w:uiPriority w:val="99"/>
    <w:qFormat/>
    <w:rsid w:val="00986055"/>
  </w:style>
  <w:style w:type="character" w:customStyle="1" w:styleId="reftag">
    <w:name w:val="reftag"/>
    <w:uiPriority w:val="99"/>
    <w:qFormat/>
    <w:rsid w:val="00986055"/>
  </w:style>
  <w:style w:type="character" w:customStyle="1" w:styleId="tgc">
    <w:name w:val="_tgc"/>
    <w:uiPriority w:val="99"/>
    <w:qFormat/>
    <w:rsid w:val="00986055"/>
  </w:style>
  <w:style w:type="character" w:customStyle="1" w:styleId="FontStyle39">
    <w:name w:val="Font Style39"/>
    <w:uiPriority w:val="99"/>
    <w:qFormat/>
    <w:rsid w:val="00986055"/>
    <w:rPr>
      <w:rFonts w:ascii="Times New Roman" w:hAnsi="Times New Roman"/>
      <w:b/>
      <w:sz w:val="24"/>
    </w:rPr>
  </w:style>
  <w:style w:type="character" w:customStyle="1" w:styleId="FontStyle816">
    <w:name w:val="Font Style816"/>
    <w:uiPriority w:val="99"/>
    <w:qFormat/>
    <w:rsid w:val="00986055"/>
    <w:rPr>
      <w:rFonts w:ascii="Times New Roman" w:hAnsi="Times New Roman"/>
      <w:sz w:val="20"/>
    </w:rPr>
  </w:style>
  <w:style w:type="character" w:customStyle="1" w:styleId="EndnoteTextChar1">
    <w:name w:val="Endnote Text Char1"/>
    <w:uiPriority w:val="99"/>
    <w:qFormat/>
    <w:rsid w:val="00986055"/>
    <w:rPr>
      <w:rFonts w:ascii="Times New Roman" w:hAnsi="Times New Roman"/>
    </w:rPr>
  </w:style>
  <w:style w:type="character" w:customStyle="1" w:styleId="s7">
    <w:name w:val="s7"/>
    <w:uiPriority w:val="99"/>
    <w:qFormat/>
    <w:rsid w:val="00986055"/>
  </w:style>
  <w:style w:type="character" w:customStyle="1" w:styleId="s13">
    <w:name w:val="s13"/>
    <w:uiPriority w:val="99"/>
    <w:qFormat/>
    <w:rsid w:val="00986055"/>
  </w:style>
  <w:style w:type="character" w:customStyle="1" w:styleId="s14">
    <w:name w:val="s14"/>
    <w:uiPriority w:val="99"/>
    <w:qFormat/>
    <w:rsid w:val="00986055"/>
  </w:style>
  <w:style w:type="character" w:customStyle="1" w:styleId="s15">
    <w:name w:val="s15"/>
    <w:uiPriority w:val="99"/>
    <w:qFormat/>
    <w:rsid w:val="00986055"/>
  </w:style>
  <w:style w:type="character" w:customStyle="1" w:styleId="s9">
    <w:name w:val="s9"/>
    <w:uiPriority w:val="99"/>
    <w:qFormat/>
    <w:rsid w:val="00986055"/>
  </w:style>
  <w:style w:type="character" w:customStyle="1" w:styleId="712">
    <w:name w:val="Знак Знак71"/>
    <w:uiPriority w:val="99"/>
    <w:qFormat/>
    <w:rsid w:val="00986055"/>
    <w:rPr>
      <w:sz w:val="16"/>
      <w:lang w:val="ru-RU" w:eastAsia="ru-RU"/>
    </w:rPr>
  </w:style>
  <w:style w:type="character" w:customStyle="1" w:styleId="161">
    <w:name w:val="Знак Знак161"/>
    <w:uiPriority w:val="99"/>
    <w:qFormat/>
    <w:rsid w:val="00986055"/>
    <w:rPr>
      <w:rFonts w:ascii="Cambria" w:hAnsi="Cambria"/>
      <w:b/>
      <w:kern w:val="32"/>
      <w:sz w:val="32"/>
    </w:rPr>
  </w:style>
  <w:style w:type="character" w:customStyle="1" w:styleId="s4">
    <w:name w:val="s4"/>
    <w:uiPriority w:val="99"/>
    <w:qFormat/>
    <w:rsid w:val="00986055"/>
  </w:style>
  <w:style w:type="character" w:customStyle="1" w:styleId="3fd">
    <w:name w:val="Гиперссылка3"/>
    <w:uiPriority w:val="99"/>
    <w:qFormat/>
    <w:rsid w:val="00986055"/>
    <w:rPr>
      <w:color w:val="2C437A"/>
      <w:u w:val="none"/>
    </w:rPr>
  </w:style>
  <w:style w:type="character" w:customStyle="1" w:styleId="700">
    <w:name w:val="Знак Знак70"/>
    <w:uiPriority w:val="99"/>
    <w:qFormat/>
    <w:rsid w:val="00986055"/>
    <w:rPr>
      <w:rFonts w:ascii="Arial" w:hAnsi="Arial"/>
      <w:b/>
      <w:sz w:val="26"/>
    </w:rPr>
  </w:style>
  <w:style w:type="character" w:customStyle="1" w:styleId="69">
    <w:name w:val="Знак Знак69"/>
    <w:uiPriority w:val="99"/>
    <w:qFormat/>
    <w:rsid w:val="00986055"/>
    <w:rPr>
      <w:b/>
      <w:sz w:val="28"/>
    </w:rPr>
  </w:style>
  <w:style w:type="character" w:customStyle="1" w:styleId="68">
    <w:name w:val="Знак Знак68"/>
    <w:uiPriority w:val="99"/>
    <w:qFormat/>
    <w:rsid w:val="00986055"/>
    <w:rPr>
      <w:b/>
      <w:i/>
      <w:sz w:val="26"/>
    </w:rPr>
  </w:style>
  <w:style w:type="character" w:customStyle="1" w:styleId="Heading121">
    <w:name w:val="Heading 12 Знак Знак1"/>
    <w:uiPriority w:val="99"/>
    <w:qFormat/>
    <w:rsid w:val="00986055"/>
    <w:rPr>
      <w:rFonts w:ascii="Courier New" w:hAnsi="Courier New"/>
    </w:rPr>
  </w:style>
  <w:style w:type="character" w:customStyle="1" w:styleId="hps">
    <w:name w:val="hps"/>
    <w:uiPriority w:val="99"/>
    <w:qFormat/>
    <w:rsid w:val="00986055"/>
  </w:style>
  <w:style w:type="character" w:customStyle="1" w:styleId="HTML20">
    <w:name w:val="Стандартный HTML Знак2"/>
    <w:uiPriority w:val="99"/>
    <w:qFormat/>
    <w:locked/>
    <w:rsid w:val="00986055"/>
    <w:rPr>
      <w:rFonts w:ascii="Courier New" w:hAnsi="Courier New"/>
      <w:lang w:val="ru-RU" w:eastAsia="ru-RU"/>
    </w:rPr>
  </w:style>
  <w:style w:type="character" w:customStyle="1" w:styleId="11e">
    <w:name w:val="Знак11"/>
    <w:uiPriority w:val="99"/>
    <w:qFormat/>
    <w:rsid w:val="00986055"/>
    <w:rPr>
      <w:rFonts w:ascii="Arial" w:hAnsi="Arial"/>
      <w:b/>
      <w:kern w:val="32"/>
      <w:sz w:val="32"/>
      <w:lang w:val="ru-RU" w:eastAsia="ru-RU"/>
    </w:rPr>
  </w:style>
  <w:style w:type="character" w:customStyle="1" w:styleId="rubric2">
    <w:name w:val="rubric2"/>
    <w:uiPriority w:val="99"/>
    <w:qFormat/>
    <w:rsid w:val="00986055"/>
    <w:rPr>
      <w:shd w:val="clear" w:color="auto" w:fill="FFFFFF"/>
    </w:rPr>
  </w:style>
  <w:style w:type="character" w:customStyle="1" w:styleId="A10">
    <w:name w:val="A1"/>
    <w:uiPriority w:val="99"/>
    <w:qFormat/>
    <w:rsid w:val="00986055"/>
    <w:rPr>
      <w:rFonts w:ascii="Myriad Pro" w:hAnsi="Myriad Pro"/>
      <w:color w:val="000000"/>
      <w:sz w:val="20"/>
    </w:rPr>
  </w:style>
  <w:style w:type="character" w:customStyle="1" w:styleId="A31">
    <w:name w:val="A3"/>
    <w:uiPriority w:val="99"/>
    <w:qFormat/>
    <w:rsid w:val="00986055"/>
    <w:rPr>
      <w:rFonts w:ascii="Myriad Pro" w:hAnsi="Myriad Pro"/>
      <w:b/>
      <w:color w:val="000000"/>
      <w:sz w:val="30"/>
    </w:rPr>
  </w:style>
  <w:style w:type="character" w:customStyle="1" w:styleId="para6">
    <w:name w:val="para6"/>
    <w:uiPriority w:val="99"/>
    <w:qFormat/>
    <w:rsid w:val="00986055"/>
  </w:style>
  <w:style w:type="character" w:customStyle="1" w:styleId="FontStyle31">
    <w:name w:val="Font Style31"/>
    <w:uiPriority w:val="99"/>
    <w:qFormat/>
    <w:rsid w:val="00986055"/>
    <w:rPr>
      <w:rFonts w:ascii="Times New Roman" w:hAnsi="Times New Roman"/>
      <w:b/>
      <w:sz w:val="28"/>
    </w:rPr>
  </w:style>
  <w:style w:type="character" w:customStyle="1" w:styleId="342">
    <w:name w:val="Знак3 Знак Знак4"/>
    <w:uiPriority w:val="99"/>
    <w:qFormat/>
    <w:locked/>
    <w:rsid w:val="00986055"/>
    <w:rPr>
      <w:rFonts w:ascii="Courier New" w:hAnsi="Courier New"/>
      <w:lang w:val="ru-RU" w:eastAsia="ru-RU"/>
    </w:rPr>
  </w:style>
  <w:style w:type="character" w:customStyle="1" w:styleId="FontStyle30">
    <w:name w:val="Font Style30"/>
    <w:uiPriority w:val="99"/>
    <w:qFormat/>
    <w:rsid w:val="00986055"/>
    <w:rPr>
      <w:rFonts w:ascii="Times New Roman" w:hAnsi="Times New Roman"/>
      <w:sz w:val="22"/>
    </w:rPr>
  </w:style>
  <w:style w:type="character" w:customStyle="1" w:styleId="FontStyle32">
    <w:name w:val="Font Style32"/>
    <w:uiPriority w:val="99"/>
    <w:qFormat/>
    <w:rsid w:val="00986055"/>
    <w:rPr>
      <w:rFonts w:ascii="Times New Roman" w:hAnsi="Times New Roman"/>
      <w:i/>
      <w:sz w:val="26"/>
    </w:rPr>
  </w:style>
  <w:style w:type="character" w:customStyle="1" w:styleId="gray1">
    <w:name w:val="gray1"/>
    <w:uiPriority w:val="99"/>
    <w:qFormat/>
    <w:rsid w:val="00986055"/>
    <w:rPr>
      <w:color w:val="808080"/>
    </w:rPr>
  </w:style>
  <w:style w:type="character" w:customStyle="1" w:styleId="style161">
    <w:name w:val="style161"/>
    <w:uiPriority w:val="99"/>
    <w:qFormat/>
    <w:rsid w:val="00986055"/>
    <w:rPr>
      <w:rFonts w:ascii="Verdana" w:hAnsi="Verdana"/>
      <w:sz w:val="24"/>
    </w:rPr>
  </w:style>
  <w:style w:type="character" w:customStyle="1" w:styleId="description2">
    <w:name w:val="description2"/>
    <w:uiPriority w:val="99"/>
    <w:qFormat/>
    <w:rsid w:val="00986055"/>
    <w:rPr>
      <w:color w:val="000000"/>
      <w:sz w:val="20"/>
    </w:rPr>
  </w:style>
  <w:style w:type="character" w:customStyle="1" w:styleId="c17">
    <w:name w:val="c17"/>
    <w:uiPriority w:val="99"/>
    <w:qFormat/>
    <w:rsid w:val="00986055"/>
  </w:style>
  <w:style w:type="character" w:customStyle="1" w:styleId="searchhit">
    <w:name w:val="search_hit"/>
    <w:uiPriority w:val="99"/>
    <w:qFormat/>
    <w:rsid w:val="00986055"/>
  </w:style>
  <w:style w:type="character" w:customStyle="1" w:styleId="FontStyle111">
    <w:name w:val="Font Style111"/>
    <w:uiPriority w:val="99"/>
    <w:qFormat/>
    <w:rsid w:val="00986055"/>
    <w:rPr>
      <w:rFonts w:ascii="Century Schoolbook" w:hAnsi="Century Schoolbook"/>
      <w:sz w:val="18"/>
    </w:rPr>
  </w:style>
  <w:style w:type="character" w:customStyle="1" w:styleId="FontStyle136">
    <w:name w:val="Font Style136"/>
    <w:uiPriority w:val="99"/>
    <w:qFormat/>
    <w:rsid w:val="00986055"/>
    <w:rPr>
      <w:rFonts w:ascii="Century Schoolbook" w:hAnsi="Century Schoolbook"/>
      <w:b/>
      <w:sz w:val="18"/>
    </w:rPr>
  </w:style>
  <w:style w:type="character" w:customStyle="1" w:styleId="rl">
    <w:name w:val="rl"/>
    <w:uiPriority w:val="99"/>
    <w:qFormat/>
    <w:rsid w:val="00986055"/>
  </w:style>
  <w:style w:type="character" w:customStyle="1" w:styleId="NoBreak">
    <w:name w:val="_NoBreak"/>
    <w:uiPriority w:val="99"/>
    <w:qFormat/>
    <w:rsid w:val="00986055"/>
  </w:style>
  <w:style w:type="character" w:customStyle="1" w:styleId="mymarkfind">
    <w:name w:val="my_mark_find"/>
    <w:uiPriority w:val="99"/>
    <w:qFormat/>
    <w:rsid w:val="00986055"/>
  </w:style>
  <w:style w:type="character" w:customStyle="1" w:styleId="hl">
    <w:name w:val="hl"/>
    <w:uiPriority w:val="99"/>
    <w:qFormat/>
    <w:rsid w:val="00986055"/>
    <w:rPr>
      <w:rFonts w:ascii="Times New Roman" w:hAnsi="Times New Roman"/>
    </w:rPr>
  </w:style>
  <w:style w:type="character" w:customStyle="1" w:styleId="Arial16">
    <w:name w:val="Стиль Arial 16 пт полужирный"/>
    <w:uiPriority w:val="99"/>
    <w:qFormat/>
    <w:rsid w:val="00986055"/>
    <w:rPr>
      <w:rFonts w:ascii="Arial" w:hAnsi="Arial"/>
      <w:b/>
      <w:sz w:val="32"/>
    </w:rPr>
  </w:style>
  <w:style w:type="character" w:customStyle="1" w:styleId="b">
    <w:name w:val="b"/>
    <w:uiPriority w:val="99"/>
    <w:qFormat/>
    <w:rsid w:val="00986055"/>
  </w:style>
  <w:style w:type="character" w:customStyle="1" w:styleId="FontStyle61">
    <w:name w:val="Font Style61"/>
    <w:uiPriority w:val="99"/>
    <w:qFormat/>
    <w:rsid w:val="00986055"/>
    <w:rPr>
      <w:rFonts w:ascii="MS Reference Sans Serif" w:hAnsi="MS Reference Sans Serif"/>
      <w:sz w:val="12"/>
    </w:rPr>
  </w:style>
  <w:style w:type="character" w:customStyle="1" w:styleId="FontStyle60">
    <w:name w:val="Font Style60"/>
    <w:uiPriority w:val="99"/>
    <w:qFormat/>
    <w:rsid w:val="00986055"/>
    <w:rPr>
      <w:rFonts w:ascii="MS Reference Sans Serif" w:hAnsi="MS Reference Sans Serif"/>
      <w:sz w:val="16"/>
    </w:rPr>
  </w:style>
  <w:style w:type="character" w:customStyle="1" w:styleId="FontStyle79">
    <w:name w:val="Font Style79"/>
    <w:uiPriority w:val="99"/>
    <w:qFormat/>
    <w:rsid w:val="00986055"/>
    <w:rPr>
      <w:rFonts w:ascii="MS Reference Sans Serif" w:hAnsi="MS Reference Sans Serif"/>
      <w:sz w:val="22"/>
    </w:rPr>
  </w:style>
  <w:style w:type="character" w:customStyle="1" w:styleId="WW8Num2z1">
    <w:name w:val="WW8Num2z1"/>
    <w:uiPriority w:val="99"/>
    <w:qFormat/>
    <w:rsid w:val="00986055"/>
    <w:rPr>
      <w:rFonts w:ascii="Times New Roman" w:hAnsi="Times New Roman"/>
    </w:rPr>
  </w:style>
  <w:style w:type="character" w:customStyle="1" w:styleId="332">
    <w:name w:val="Знак3 Знак Знак3"/>
    <w:uiPriority w:val="99"/>
    <w:qFormat/>
    <w:locked/>
    <w:rsid w:val="00986055"/>
    <w:rPr>
      <w:rFonts w:ascii="Courier New" w:hAnsi="Courier New"/>
      <w:lang w:val="ru-RU" w:eastAsia="ru-RU"/>
    </w:rPr>
  </w:style>
  <w:style w:type="character" w:customStyle="1" w:styleId="WW8Num2z2">
    <w:name w:val="WW8Num2z2"/>
    <w:uiPriority w:val="99"/>
    <w:qFormat/>
    <w:rsid w:val="00986055"/>
    <w:rPr>
      <w:rFonts w:ascii="Wingdings" w:hAnsi="Wingdings"/>
    </w:rPr>
  </w:style>
  <w:style w:type="character" w:customStyle="1" w:styleId="WW8Num3z2">
    <w:name w:val="WW8Num3z2"/>
    <w:uiPriority w:val="99"/>
    <w:qFormat/>
    <w:rsid w:val="00986055"/>
    <w:rPr>
      <w:rFonts w:ascii="Wingdings" w:hAnsi="Wingdings"/>
    </w:rPr>
  </w:style>
  <w:style w:type="character" w:customStyle="1" w:styleId="WW8Num3z3">
    <w:name w:val="WW8Num3z3"/>
    <w:uiPriority w:val="99"/>
    <w:qFormat/>
    <w:rsid w:val="00986055"/>
    <w:rPr>
      <w:rFonts w:ascii="Symbol" w:hAnsi="Symbol"/>
    </w:rPr>
  </w:style>
  <w:style w:type="character" w:customStyle="1" w:styleId="WW8Num12z1">
    <w:name w:val="WW8Num12z1"/>
    <w:uiPriority w:val="99"/>
    <w:qFormat/>
    <w:rsid w:val="00986055"/>
    <w:rPr>
      <w:b/>
    </w:rPr>
  </w:style>
  <w:style w:type="character" w:customStyle="1" w:styleId="WW8Num12z5">
    <w:name w:val="WW8Num12z5"/>
    <w:uiPriority w:val="99"/>
    <w:qFormat/>
    <w:rsid w:val="00986055"/>
  </w:style>
  <w:style w:type="character" w:customStyle="1" w:styleId="WW8Num12z6">
    <w:name w:val="WW8Num12z6"/>
    <w:uiPriority w:val="99"/>
    <w:qFormat/>
    <w:rsid w:val="00986055"/>
  </w:style>
  <w:style w:type="character" w:customStyle="1" w:styleId="WW8Num12z7">
    <w:name w:val="WW8Num12z7"/>
    <w:uiPriority w:val="99"/>
    <w:qFormat/>
    <w:rsid w:val="00986055"/>
  </w:style>
  <w:style w:type="character" w:customStyle="1" w:styleId="WW8Num12z8">
    <w:name w:val="WW8Num12z8"/>
    <w:uiPriority w:val="99"/>
    <w:qFormat/>
    <w:rsid w:val="00986055"/>
  </w:style>
  <w:style w:type="character" w:customStyle="1" w:styleId="WW8Num17z2">
    <w:name w:val="WW8Num17z2"/>
    <w:uiPriority w:val="99"/>
    <w:qFormat/>
    <w:rsid w:val="00986055"/>
  </w:style>
  <w:style w:type="character" w:customStyle="1" w:styleId="WW8Num17z3">
    <w:name w:val="WW8Num17z3"/>
    <w:uiPriority w:val="99"/>
    <w:qFormat/>
    <w:rsid w:val="00986055"/>
  </w:style>
  <w:style w:type="character" w:customStyle="1" w:styleId="WW8Num17z4">
    <w:name w:val="WW8Num17z4"/>
    <w:uiPriority w:val="99"/>
    <w:qFormat/>
    <w:rsid w:val="00986055"/>
  </w:style>
  <w:style w:type="character" w:customStyle="1" w:styleId="WW8Num17z5">
    <w:name w:val="WW8Num17z5"/>
    <w:uiPriority w:val="99"/>
    <w:qFormat/>
    <w:rsid w:val="00986055"/>
  </w:style>
  <w:style w:type="character" w:customStyle="1" w:styleId="WW8Num17z6">
    <w:name w:val="WW8Num17z6"/>
    <w:uiPriority w:val="99"/>
    <w:qFormat/>
    <w:rsid w:val="00986055"/>
  </w:style>
  <w:style w:type="character" w:customStyle="1" w:styleId="WW8Num17z7">
    <w:name w:val="WW8Num17z7"/>
    <w:uiPriority w:val="99"/>
    <w:qFormat/>
    <w:rsid w:val="00986055"/>
  </w:style>
  <w:style w:type="character" w:customStyle="1" w:styleId="WW8Num17z8">
    <w:name w:val="WW8Num17z8"/>
    <w:uiPriority w:val="99"/>
    <w:qFormat/>
    <w:rsid w:val="00986055"/>
  </w:style>
  <w:style w:type="character" w:customStyle="1" w:styleId="WW8Num20z0">
    <w:name w:val="WW8Num20z0"/>
    <w:uiPriority w:val="99"/>
    <w:qFormat/>
    <w:rsid w:val="00986055"/>
  </w:style>
  <w:style w:type="character" w:customStyle="1" w:styleId="WW8Num21z0">
    <w:name w:val="WW8Num21z0"/>
    <w:uiPriority w:val="99"/>
    <w:qFormat/>
    <w:rsid w:val="00986055"/>
  </w:style>
  <w:style w:type="character" w:customStyle="1" w:styleId="WW8Num21z1">
    <w:name w:val="WW8Num21z1"/>
    <w:uiPriority w:val="99"/>
    <w:qFormat/>
    <w:rsid w:val="00986055"/>
  </w:style>
  <w:style w:type="character" w:customStyle="1" w:styleId="WW8Num21z2">
    <w:name w:val="WW8Num21z2"/>
    <w:uiPriority w:val="99"/>
    <w:qFormat/>
    <w:rsid w:val="00986055"/>
  </w:style>
  <w:style w:type="character" w:customStyle="1" w:styleId="WW8Num21z3">
    <w:name w:val="WW8Num21z3"/>
    <w:uiPriority w:val="99"/>
    <w:qFormat/>
    <w:rsid w:val="00986055"/>
  </w:style>
  <w:style w:type="character" w:customStyle="1" w:styleId="WW8Num21z4">
    <w:name w:val="WW8Num21z4"/>
    <w:uiPriority w:val="99"/>
    <w:qFormat/>
    <w:rsid w:val="00986055"/>
  </w:style>
  <w:style w:type="character" w:customStyle="1" w:styleId="WW8Num21z5">
    <w:name w:val="WW8Num21z5"/>
    <w:uiPriority w:val="99"/>
    <w:qFormat/>
    <w:rsid w:val="00986055"/>
  </w:style>
  <w:style w:type="character" w:customStyle="1" w:styleId="WW8Num21z6">
    <w:name w:val="WW8Num21z6"/>
    <w:uiPriority w:val="99"/>
    <w:qFormat/>
    <w:rsid w:val="00986055"/>
  </w:style>
  <w:style w:type="character" w:customStyle="1" w:styleId="WW8Num21z7">
    <w:name w:val="WW8Num21z7"/>
    <w:uiPriority w:val="99"/>
    <w:qFormat/>
    <w:rsid w:val="00986055"/>
  </w:style>
  <w:style w:type="character" w:customStyle="1" w:styleId="WW8Num21z8">
    <w:name w:val="WW8Num21z8"/>
    <w:uiPriority w:val="99"/>
    <w:qFormat/>
    <w:rsid w:val="00986055"/>
  </w:style>
  <w:style w:type="character" w:customStyle="1" w:styleId="WW8Num22z0">
    <w:name w:val="WW8Num22z0"/>
    <w:uiPriority w:val="99"/>
    <w:qFormat/>
    <w:rsid w:val="00986055"/>
    <w:rPr>
      <w:rFonts w:ascii="Symbol" w:hAnsi="Symbol"/>
    </w:rPr>
  </w:style>
  <w:style w:type="character" w:customStyle="1" w:styleId="WW8Num22z1">
    <w:name w:val="WW8Num22z1"/>
    <w:uiPriority w:val="99"/>
    <w:qFormat/>
    <w:rsid w:val="00986055"/>
    <w:rPr>
      <w:rFonts w:ascii="Courier New" w:hAnsi="Courier New"/>
    </w:rPr>
  </w:style>
  <w:style w:type="character" w:customStyle="1" w:styleId="WW8Num22z2">
    <w:name w:val="WW8Num22z2"/>
    <w:uiPriority w:val="99"/>
    <w:qFormat/>
    <w:rsid w:val="00986055"/>
    <w:rPr>
      <w:rFonts w:ascii="Wingdings" w:hAnsi="Wingdings"/>
    </w:rPr>
  </w:style>
  <w:style w:type="character" w:customStyle="1" w:styleId="WW8Num23z0">
    <w:name w:val="WW8Num23z0"/>
    <w:uiPriority w:val="99"/>
    <w:qFormat/>
    <w:rsid w:val="00986055"/>
  </w:style>
  <w:style w:type="character" w:customStyle="1" w:styleId="WW8Num23z1">
    <w:name w:val="WW8Num23z1"/>
    <w:uiPriority w:val="99"/>
    <w:qFormat/>
    <w:rsid w:val="00986055"/>
  </w:style>
  <w:style w:type="character" w:customStyle="1" w:styleId="WW8Num23z2">
    <w:name w:val="WW8Num23z2"/>
    <w:uiPriority w:val="99"/>
    <w:qFormat/>
    <w:rsid w:val="00986055"/>
  </w:style>
  <w:style w:type="character" w:customStyle="1" w:styleId="WW8Num23z3">
    <w:name w:val="WW8Num23z3"/>
    <w:uiPriority w:val="99"/>
    <w:qFormat/>
    <w:rsid w:val="00986055"/>
  </w:style>
  <w:style w:type="character" w:customStyle="1" w:styleId="WW8Num23z4">
    <w:name w:val="WW8Num23z4"/>
    <w:uiPriority w:val="99"/>
    <w:qFormat/>
    <w:rsid w:val="00986055"/>
  </w:style>
  <w:style w:type="character" w:customStyle="1" w:styleId="WW8Num23z5">
    <w:name w:val="WW8Num23z5"/>
    <w:uiPriority w:val="99"/>
    <w:qFormat/>
    <w:rsid w:val="00986055"/>
  </w:style>
  <w:style w:type="character" w:customStyle="1" w:styleId="WW8Num23z6">
    <w:name w:val="WW8Num23z6"/>
    <w:uiPriority w:val="99"/>
    <w:qFormat/>
    <w:rsid w:val="00986055"/>
  </w:style>
  <w:style w:type="character" w:customStyle="1" w:styleId="WW8Num23z7">
    <w:name w:val="WW8Num23z7"/>
    <w:uiPriority w:val="99"/>
    <w:qFormat/>
    <w:rsid w:val="00986055"/>
  </w:style>
  <w:style w:type="character" w:customStyle="1" w:styleId="WW8Num23z8">
    <w:name w:val="WW8Num23z8"/>
    <w:uiPriority w:val="99"/>
    <w:qFormat/>
    <w:rsid w:val="00986055"/>
  </w:style>
  <w:style w:type="character" w:customStyle="1" w:styleId="WW8Num24z0">
    <w:name w:val="WW8Num24z0"/>
    <w:uiPriority w:val="99"/>
    <w:qFormat/>
    <w:rsid w:val="00986055"/>
    <w:rPr>
      <w:rFonts w:ascii="Symbol" w:hAnsi="Symbol"/>
      <w:sz w:val="24"/>
    </w:rPr>
  </w:style>
  <w:style w:type="character" w:customStyle="1" w:styleId="WW8Num24z1">
    <w:name w:val="WW8Num24z1"/>
    <w:uiPriority w:val="99"/>
    <w:qFormat/>
    <w:rsid w:val="00986055"/>
    <w:rPr>
      <w:rFonts w:ascii="Courier New" w:hAnsi="Courier New"/>
    </w:rPr>
  </w:style>
  <w:style w:type="character" w:customStyle="1" w:styleId="WW8Num24z2">
    <w:name w:val="WW8Num24z2"/>
    <w:uiPriority w:val="99"/>
    <w:qFormat/>
    <w:rsid w:val="00986055"/>
    <w:rPr>
      <w:rFonts w:ascii="Wingdings" w:hAnsi="Wingdings"/>
    </w:rPr>
  </w:style>
  <w:style w:type="character" w:customStyle="1" w:styleId="WW8Num24z3">
    <w:name w:val="WW8Num24z3"/>
    <w:uiPriority w:val="99"/>
    <w:qFormat/>
    <w:rsid w:val="00986055"/>
    <w:rPr>
      <w:rFonts w:ascii="Symbol" w:hAnsi="Symbol"/>
    </w:rPr>
  </w:style>
  <w:style w:type="character" w:customStyle="1" w:styleId="WW8Num25z0">
    <w:name w:val="WW8Num25z0"/>
    <w:uiPriority w:val="99"/>
    <w:qFormat/>
    <w:rsid w:val="00986055"/>
    <w:rPr>
      <w:rFonts w:ascii="Symbol" w:hAnsi="Symbol"/>
      <w:color w:val="auto"/>
    </w:rPr>
  </w:style>
  <w:style w:type="character" w:customStyle="1" w:styleId="WW8Num25z1">
    <w:name w:val="WW8Num25z1"/>
    <w:uiPriority w:val="99"/>
    <w:qFormat/>
    <w:rsid w:val="00986055"/>
    <w:rPr>
      <w:rFonts w:ascii="Courier New" w:hAnsi="Courier New"/>
    </w:rPr>
  </w:style>
  <w:style w:type="character" w:customStyle="1" w:styleId="WW8Num25z2">
    <w:name w:val="WW8Num25z2"/>
    <w:uiPriority w:val="99"/>
    <w:qFormat/>
    <w:rsid w:val="00986055"/>
    <w:rPr>
      <w:rFonts w:ascii="Wingdings" w:hAnsi="Wingdings"/>
    </w:rPr>
  </w:style>
  <w:style w:type="character" w:customStyle="1" w:styleId="WW8Num25z3">
    <w:name w:val="WW8Num25z3"/>
    <w:uiPriority w:val="99"/>
    <w:qFormat/>
    <w:rsid w:val="00986055"/>
    <w:rPr>
      <w:rFonts w:ascii="Symbol" w:hAnsi="Symbol"/>
    </w:rPr>
  </w:style>
  <w:style w:type="character" w:customStyle="1" w:styleId="WW8Num26z0">
    <w:name w:val="WW8Num26z0"/>
    <w:uiPriority w:val="99"/>
    <w:qFormat/>
    <w:rsid w:val="00986055"/>
    <w:rPr>
      <w:rFonts w:ascii="Symbol" w:hAnsi="Symbol"/>
    </w:rPr>
  </w:style>
  <w:style w:type="character" w:customStyle="1" w:styleId="WW8Num26z1">
    <w:name w:val="WW8Num26z1"/>
    <w:uiPriority w:val="99"/>
    <w:qFormat/>
    <w:rsid w:val="00986055"/>
    <w:rPr>
      <w:rFonts w:ascii="Courier New" w:hAnsi="Courier New"/>
    </w:rPr>
  </w:style>
  <w:style w:type="character" w:customStyle="1" w:styleId="WW8Num26z2">
    <w:name w:val="WW8Num26z2"/>
    <w:uiPriority w:val="99"/>
    <w:qFormat/>
    <w:rsid w:val="00986055"/>
    <w:rPr>
      <w:rFonts w:ascii="Wingdings" w:hAnsi="Wingdings"/>
    </w:rPr>
  </w:style>
  <w:style w:type="character" w:customStyle="1" w:styleId="WW8Num27z0">
    <w:name w:val="WW8Num27z0"/>
    <w:uiPriority w:val="99"/>
    <w:qFormat/>
    <w:rsid w:val="00986055"/>
  </w:style>
  <w:style w:type="character" w:customStyle="1" w:styleId="WW8Num27z1">
    <w:name w:val="WW8Num27z1"/>
    <w:uiPriority w:val="99"/>
    <w:qFormat/>
    <w:rsid w:val="00986055"/>
  </w:style>
  <w:style w:type="character" w:customStyle="1" w:styleId="WW8Num27z2">
    <w:name w:val="WW8Num27z2"/>
    <w:uiPriority w:val="99"/>
    <w:qFormat/>
    <w:rsid w:val="00986055"/>
  </w:style>
  <w:style w:type="character" w:customStyle="1" w:styleId="WW8Num27z3">
    <w:name w:val="WW8Num27z3"/>
    <w:uiPriority w:val="99"/>
    <w:qFormat/>
    <w:rsid w:val="00986055"/>
  </w:style>
  <w:style w:type="character" w:customStyle="1" w:styleId="WW8Num27z4">
    <w:name w:val="WW8Num27z4"/>
    <w:uiPriority w:val="99"/>
    <w:qFormat/>
    <w:rsid w:val="00986055"/>
  </w:style>
  <w:style w:type="character" w:customStyle="1" w:styleId="WW8Num27z5">
    <w:name w:val="WW8Num27z5"/>
    <w:uiPriority w:val="99"/>
    <w:qFormat/>
    <w:rsid w:val="00986055"/>
  </w:style>
  <w:style w:type="character" w:customStyle="1" w:styleId="WW8Num27z6">
    <w:name w:val="WW8Num27z6"/>
    <w:uiPriority w:val="99"/>
    <w:qFormat/>
    <w:rsid w:val="00986055"/>
  </w:style>
  <w:style w:type="character" w:customStyle="1" w:styleId="WW8Num27z7">
    <w:name w:val="WW8Num27z7"/>
    <w:uiPriority w:val="99"/>
    <w:qFormat/>
    <w:rsid w:val="00986055"/>
  </w:style>
  <w:style w:type="character" w:customStyle="1" w:styleId="WW8Num27z8">
    <w:name w:val="WW8Num27z8"/>
    <w:uiPriority w:val="99"/>
    <w:qFormat/>
    <w:rsid w:val="00986055"/>
  </w:style>
  <w:style w:type="character" w:customStyle="1" w:styleId="WW8Num28z0">
    <w:name w:val="WW8Num28z0"/>
    <w:uiPriority w:val="99"/>
    <w:qFormat/>
    <w:rsid w:val="00986055"/>
  </w:style>
  <w:style w:type="character" w:customStyle="1" w:styleId="WW8Num28z1">
    <w:name w:val="WW8Num28z1"/>
    <w:uiPriority w:val="99"/>
    <w:qFormat/>
    <w:rsid w:val="00986055"/>
    <w:rPr>
      <w:rFonts w:ascii="Symbol" w:hAnsi="Symbol"/>
      <w:sz w:val="24"/>
    </w:rPr>
  </w:style>
  <w:style w:type="character" w:customStyle="1" w:styleId="WW8Num28z2">
    <w:name w:val="WW8Num28z2"/>
    <w:uiPriority w:val="99"/>
    <w:qFormat/>
    <w:rsid w:val="00986055"/>
  </w:style>
  <w:style w:type="character" w:customStyle="1" w:styleId="WW8Num28z3">
    <w:name w:val="WW8Num28z3"/>
    <w:uiPriority w:val="99"/>
    <w:qFormat/>
    <w:rsid w:val="00986055"/>
  </w:style>
  <w:style w:type="character" w:customStyle="1" w:styleId="WW8Num28z4">
    <w:name w:val="WW8Num28z4"/>
    <w:uiPriority w:val="99"/>
    <w:qFormat/>
    <w:rsid w:val="00986055"/>
  </w:style>
  <w:style w:type="character" w:customStyle="1" w:styleId="WW8Num28z5">
    <w:name w:val="WW8Num28z5"/>
    <w:uiPriority w:val="99"/>
    <w:qFormat/>
    <w:rsid w:val="00986055"/>
  </w:style>
  <w:style w:type="character" w:customStyle="1" w:styleId="WW8Num28z6">
    <w:name w:val="WW8Num28z6"/>
    <w:uiPriority w:val="99"/>
    <w:qFormat/>
    <w:rsid w:val="00986055"/>
  </w:style>
  <w:style w:type="character" w:customStyle="1" w:styleId="WW8Num28z7">
    <w:name w:val="WW8Num28z7"/>
    <w:uiPriority w:val="99"/>
    <w:qFormat/>
    <w:rsid w:val="00986055"/>
  </w:style>
  <w:style w:type="character" w:customStyle="1" w:styleId="WW8Num28z8">
    <w:name w:val="WW8Num28z8"/>
    <w:uiPriority w:val="99"/>
    <w:qFormat/>
    <w:rsid w:val="00986055"/>
  </w:style>
  <w:style w:type="character" w:customStyle="1" w:styleId="WW8Num29z0">
    <w:name w:val="WW8Num29z0"/>
    <w:uiPriority w:val="99"/>
    <w:qFormat/>
    <w:rsid w:val="00986055"/>
  </w:style>
  <w:style w:type="character" w:customStyle="1" w:styleId="WW8Num29z1">
    <w:name w:val="WW8Num29z1"/>
    <w:uiPriority w:val="99"/>
    <w:qFormat/>
    <w:rsid w:val="00986055"/>
  </w:style>
  <w:style w:type="character" w:customStyle="1" w:styleId="WW8Num29z2">
    <w:name w:val="WW8Num29z2"/>
    <w:uiPriority w:val="99"/>
    <w:qFormat/>
    <w:rsid w:val="00986055"/>
  </w:style>
  <w:style w:type="character" w:customStyle="1" w:styleId="WW8Num29z3">
    <w:name w:val="WW8Num29z3"/>
    <w:uiPriority w:val="99"/>
    <w:qFormat/>
    <w:rsid w:val="00986055"/>
  </w:style>
  <w:style w:type="character" w:customStyle="1" w:styleId="WW8Num29z4">
    <w:name w:val="WW8Num29z4"/>
    <w:uiPriority w:val="99"/>
    <w:qFormat/>
    <w:rsid w:val="00986055"/>
  </w:style>
  <w:style w:type="character" w:customStyle="1" w:styleId="WW8Num29z5">
    <w:name w:val="WW8Num29z5"/>
    <w:uiPriority w:val="99"/>
    <w:qFormat/>
    <w:rsid w:val="00986055"/>
  </w:style>
  <w:style w:type="character" w:customStyle="1" w:styleId="WW8Num29z6">
    <w:name w:val="WW8Num29z6"/>
    <w:uiPriority w:val="99"/>
    <w:qFormat/>
    <w:rsid w:val="00986055"/>
  </w:style>
  <w:style w:type="character" w:customStyle="1" w:styleId="WW8Num29z7">
    <w:name w:val="WW8Num29z7"/>
    <w:uiPriority w:val="99"/>
    <w:qFormat/>
    <w:rsid w:val="00986055"/>
  </w:style>
  <w:style w:type="character" w:customStyle="1" w:styleId="WW8Num29z8">
    <w:name w:val="WW8Num29z8"/>
    <w:uiPriority w:val="99"/>
    <w:qFormat/>
    <w:rsid w:val="00986055"/>
  </w:style>
  <w:style w:type="character" w:customStyle="1" w:styleId="WW8Num30z0">
    <w:name w:val="WW8Num30z0"/>
    <w:uiPriority w:val="99"/>
    <w:qFormat/>
    <w:rsid w:val="00986055"/>
    <w:rPr>
      <w:rFonts w:ascii="Wingdings" w:hAnsi="Wingdings"/>
    </w:rPr>
  </w:style>
  <w:style w:type="character" w:customStyle="1" w:styleId="WW8Num30z1">
    <w:name w:val="WW8Num30z1"/>
    <w:uiPriority w:val="99"/>
    <w:qFormat/>
    <w:rsid w:val="00986055"/>
    <w:rPr>
      <w:rFonts w:ascii="Courier New" w:hAnsi="Courier New"/>
    </w:rPr>
  </w:style>
  <w:style w:type="character" w:customStyle="1" w:styleId="WW8Num30z3">
    <w:name w:val="WW8Num30z3"/>
    <w:uiPriority w:val="99"/>
    <w:qFormat/>
    <w:rsid w:val="00986055"/>
    <w:rPr>
      <w:rFonts w:ascii="Symbol" w:hAnsi="Symbol"/>
    </w:rPr>
  </w:style>
  <w:style w:type="character" w:customStyle="1" w:styleId="WW8Num31z0">
    <w:name w:val="WW8Num31z0"/>
    <w:uiPriority w:val="99"/>
    <w:qFormat/>
    <w:rsid w:val="00986055"/>
    <w:rPr>
      <w:rFonts w:ascii="Wingdings" w:hAnsi="Wingdings"/>
    </w:rPr>
  </w:style>
  <w:style w:type="character" w:customStyle="1" w:styleId="WW8Num31z1">
    <w:name w:val="WW8Num31z1"/>
    <w:uiPriority w:val="99"/>
    <w:qFormat/>
    <w:rsid w:val="00986055"/>
    <w:rPr>
      <w:rFonts w:ascii="Courier New" w:hAnsi="Courier New"/>
    </w:rPr>
  </w:style>
  <w:style w:type="character" w:customStyle="1" w:styleId="WW8Num31z3">
    <w:name w:val="WW8Num31z3"/>
    <w:uiPriority w:val="99"/>
    <w:qFormat/>
    <w:rsid w:val="00986055"/>
    <w:rPr>
      <w:rFonts w:ascii="Symbol" w:hAnsi="Symbol"/>
    </w:rPr>
  </w:style>
  <w:style w:type="character" w:customStyle="1" w:styleId="WW8Num32z0">
    <w:name w:val="WW8Num32z0"/>
    <w:uiPriority w:val="99"/>
    <w:qFormat/>
    <w:rsid w:val="00986055"/>
  </w:style>
  <w:style w:type="character" w:customStyle="1" w:styleId="WW8Num32z1">
    <w:name w:val="WW8Num32z1"/>
    <w:uiPriority w:val="99"/>
    <w:qFormat/>
    <w:rsid w:val="00986055"/>
    <w:rPr>
      <w:rFonts w:ascii="Courier New" w:hAnsi="Courier New"/>
    </w:rPr>
  </w:style>
  <w:style w:type="character" w:customStyle="1" w:styleId="WW8Num32z2">
    <w:name w:val="WW8Num32z2"/>
    <w:uiPriority w:val="99"/>
    <w:qFormat/>
    <w:rsid w:val="00986055"/>
    <w:rPr>
      <w:rFonts w:ascii="Wingdings" w:hAnsi="Wingdings"/>
    </w:rPr>
  </w:style>
  <w:style w:type="character" w:customStyle="1" w:styleId="WW8Num32z3">
    <w:name w:val="WW8Num32z3"/>
    <w:uiPriority w:val="99"/>
    <w:qFormat/>
    <w:rsid w:val="00986055"/>
    <w:rPr>
      <w:rFonts w:ascii="Symbol" w:hAnsi="Symbol"/>
    </w:rPr>
  </w:style>
  <w:style w:type="character" w:customStyle="1" w:styleId="FontStyle310">
    <w:name w:val="Font Style310"/>
    <w:uiPriority w:val="99"/>
    <w:qFormat/>
    <w:rsid w:val="00986055"/>
    <w:rPr>
      <w:rFonts w:ascii="Times New Roman" w:hAnsi="Times New Roman"/>
      <w:sz w:val="18"/>
    </w:rPr>
  </w:style>
  <w:style w:type="character" w:customStyle="1" w:styleId="-0">
    <w:name w:val="Интернет-ссылка"/>
    <w:uiPriority w:val="99"/>
    <w:qFormat/>
    <w:rsid w:val="00986055"/>
    <w:rPr>
      <w:rFonts w:ascii="Times New Roman" w:hAnsi="Times New Roman"/>
      <w:color w:val="0000FF"/>
      <w:u w:val="single"/>
    </w:rPr>
  </w:style>
  <w:style w:type="character" w:customStyle="1" w:styleId="textmaincenter">
    <w:name w:val="textmain_center"/>
    <w:uiPriority w:val="99"/>
    <w:qFormat/>
    <w:rsid w:val="00986055"/>
  </w:style>
  <w:style w:type="character" w:customStyle="1" w:styleId="WW8Num2z3">
    <w:name w:val="WW8Num2z3"/>
    <w:uiPriority w:val="99"/>
    <w:qFormat/>
    <w:rsid w:val="00986055"/>
  </w:style>
  <w:style w:type="character" w:customStyle="1" w:styleId="WW8Num2z4">
    <w:name w:val="WW8Num2z4"/>
    <w:uiPriority w:val="99"/>
    <w:qFormat/>
    <w:rsid w:val="00986055"/>
  </w:style>
  <w:style w:type="character" w:customStyle="1" w:styleId="WW8Num2z5">
    <w:name w:val="WW8Num2z5"/>
    <w:uiPriority w:val="99"/>
    <w:qFormat/>
    <w:rsid w:val="00986055"/>
  </w:style>
  <w:style w:type="character" w:customStyle="1" w:styleId="WW8Num2z6">
    <w:name w:val="WW8Num2z6"/>
    <w:uiPriority w:val="99"/>
    <w:qFormat/>
    <w:rsid w:val="00986055"/>
  </w:style>
  <w:style w:type="character" w:customStyle="1" w:styleId="WW8Num2z7">
    <w:name w:val="WW8Num2z7"/>
    <w:uiPriority w:val="99"/>
    <w:qFormat/>
    <w:rsid w:val="00986055"/>
  </w:style>
  <w:style w:type="character" w:customStyle="1" w:styleId="WW8Num2z8">
    <w:name w:val="WW8Num2z8"/>
    <w:uiPriority w:val="99"/>
    <w:qFormat/>
    <w:rsid w:val="00986055"/>
  </w:style>
  <w:style w:type="character" w:customStyle="1" w:styleId="WW8Num3z4">
    <w:name w:val="WW8Num3z4"/>
    <w:uiPriority w:val="99"/>
    <w:qFormat/>
    <w:rsid w:val="00986055"/>
  </w:style>
  <w:style w:type="character" w:customStyle="1" w:styleId="WW8Num3z5">
    <w:name w:val="WW8Num3z5"/>
    <w:uiPriority w:val="99"/>
    <w:qFormat/>
    <w:rsid w:val="00986055"/>
  </w:style>
  <w:style w:type="character" w:customStyle="1" w:styleId="WW8Num3z6">
    <w:name w:val="WW8Num3z6"/>
    <w:uiPriority w:val="99"/>
    <w:qFormat/>
    <w:rsid w:val="00986055"/>
  </w:style>
  <w:style w:type="character" w:customStyle="1" w:styleId="WW8Num3z7">
    <w:name w:val="WW8Num3z7"/>
    <w:uiPriority w:val="99"/>
    <w:qFormat/>
    <w:rsid w:val="00986055"/>
  </w:style>
  <w:style w:type="character" w:customStyle="1" w:styleId="WW8Num3z8">
    <w:name w:val="WW8Num3z8"/>
    <w:uiPriority w:val="99"/>
    <w:qFormat/>
    <w:rsid w:val="00986055"/>
  </w:style>
  <w:style w:type="character" w:customStyle="1" w:styleId="afffffffff3">
    <w:name w:val="Стиль Обычный"/>
    <w:uiPriority w:val="99"/>
    <w:qFormat/>
    <w:rsid w:val="00986055"/>
    <w:rPr>
      <w:rFonts w:ascii="Times New Roman" w:hAnsi="Times New Roman"/>
      <w:sz w:val="24"/>
    </w:rPr>
  </w:style>
  <w:style w:type="character" w:customStyle="1" w:styleId="butback1">
    <w:name w:val="butback1"/>
    <w:uiPriority w:val="99"/>
    <w:qFormat/>
    <w:rsid w:val="00986055"/>
    <w:rPr>
      <w:rFonts w:ascii="Times New Roman" w:hAnsi="Times New Roman"/>
      <w:color w:val="666666"/>
    </w:rPr>
  </w:style>
  <w:style w:type="character" w:customStyle="1" w:styleId="FontStyle95">
    <w:name w:val="Font Style95"/>
    <w:uiPriority w:val="99"/>
    <w:qFormat/>
    <w:rsid w:val="00986055"/>
    <w:rPr>
      <w:rFonts w:ascii="Times New Roman" w:hAnsi="Times New Roman"/>
      <w:sz w:val="22"/>
    </w:rPr>
  </w:style>
  <w:style w:type="character" w:customStyle="1" w:styleId="FontStyle94">
    <w:name w:val="Font Style94"/>
    <w:uiPriority w:val="99"/>
    <w:qFormat/>
    <w:rsid w:val="00986055"/>
    <w:rPr>
      <w:rFonts w:ascii="Times New Roman" w:hAnsi="Times New Roman"/>
      <w:b/>
      <w:sz w:val="22"/>
    </w:rPr>
  </w:style>
  <w:style w:type="character" w:customStyle="1" w:styleId="FontStyle231">
    <w:name w:val="Font Style231"/>
    <w:uiPriority w:val="99"/>
    <w:qFormat/>
    <w:rsid w:val="00986055"/>
    <w:rPr>
      <w:rFonts w:ascii="Times New Roman" w:hAnsi="Times New Roman"/>
      <w:sz w:val="26"/>
    </w:rPr>
  </w:style>
  <w:style w:type="character" w:customStyle="1" w:styleId="FontStyle145">
    <w:name w:val="Font Style145"/>
    <w:uiPriority w:val="99"/>
    <w:qFormat/>
    <w:rsid w:val="00986055"/>
    <w:rPr>
      <w:rFonts w:ascii="Times New Roman" w:hAnsi="Times New Roman"/>
      <w:color w:val="000000"/>
      <w:sz w:val="18"/>
    </w:rPr>
  </w:style>
  <w:style w:type="character" w:customStyle="1" w:styleId="FontStyle215">
    <w:name w:val="Font Style215"/>
    <w:uiPriority w:val="99"/>
    <w:qFormat/>
    <w:rsid w:val="00986055"/>
    <w:rPr>
      <w:rFonts w:ascii="Times New Roman" w:hAnsi="Times New Roman"/>
      <w:b/>
      <w:color w:val="000000"/>
      <w:sz w:val="18"/>
    </w:rPr>
  </w:style>
  <w:style w:type="character" w:customStyle="1" w:styleId="FontStyle153">
    <w:name w:val="Font Style153"/>
    <w:uiPriority w:val="99"/>
    <w:qFormat/>
    <w:rsid w:val="00986055"/>
    <w:rPr>
      <w:rFonts w:ascii="Times New Roman" w:hAnsi="Times New Roman"/>
      <w:i/>
      <w:color w:val="000000"/>
      <w:sz w:val="18"/>
    </w:rPr>
  </w:style>
  <w:style w:type="character" w:customStyle="1" w:styleId="FontStyle173">
    <w:name w:val="Font Style173"/>
    <w:uiPriority w:val="99"/>
    <w:qFormat/>
    <w:rsid w:val="00986055"/>
    <w:rPr>
      <w:rFonts w:ascii="Times New Roman" w:hAnsi="Times New Roman"/>
      <w:i/>
      <w:color w:val="000000"/>
      <w:spacing w:val="20"/>
      <w:sz w:val="18"/>
    </w:rPr>
  </w:style>
  <w:style w:type="character" w:customStyle="1" w:styleId="b-serp-url">
    <w:name w:val="b-serp-url"/>
    <w:uiPriority w:val="99"/>
    <w:qFormat/>
    <w:rsid w:val="00986055"/>
  </w:style>
  <w:style w:type="character" w:customStyle="1" w:styleId="page">
    <w:name w:val="page"/>
    <w:uiPriority w:val="99"/>
    <w:rsid w:val="00986055"/>
    <w:rPr>
      <w:i/>
      <w:vanish/>
      <w:color w:val="00008B"/>
      <w:sz w:val="19"/>
      <w:bdr w:val="single" w:sz="4" w:space="0" w:color="C1C1C1"/>
    </w:rPr>
  </w:style>
  <w:style w:type="character" w:customStyle="1" w:styleId="current">
    <w:name w:val="current"/>
    <w:uiPriority w:val="99"/>
    <w:qFormat/>
    <w:rsid w:val="00986055"/>
  </w:style>
  <w:style w:type="character" w:customStyle="1" w:styleId="FontStyle235">
    <w:name w:val="Font Style235"/>
    <w:uiPriority w:val="99"/>
    <w:qFormat/>
    <w:rsid w:val="00986055"/>
    <w:rPr>
      <w:rFonts w:ascii="Arial" w:hAnsi="Arial"/>
      <w:b/>
      <w:sz w:val="18"/>
    </w:rPr>
  </w:style>
  <w:style w:type="character" w:customStyle="1" w:styleId="FontStyle255">
    <w:name w:val="Font Style255"/>
    <w:uiPriority w:val="99"/>
    <w:qFormat/>
    <w:rsid w:val="00986055"/>
    <w:rPr>
      <w:rFonts w:ascii="Times New Roman" w:hAnsi="Times New Roman"/>
      <w:b/>
      <w:i/>
      <w:sz w:val="20"/>
    </w:rPr>
  </w:style>
  <w:style w:type="character" w:customStyle="1" w:styleId="FontStyle256">
    <w:name w:val="Font Style256"/>
    <w:uiPriority w:val="99"/>
    <w:qFormat/>
    <w:rsid w:val="00986055"/>
    <w:rPr>
      <w:rFonts w:ascii="Times New Roman" w:hAnsi="Times New Roman"/>
      <w:b/>
      <w:sz w:val="20"/>
    </w:rPr>
  </w:style>
  <w:style w:type="character" w:customStyle="1" w:styleId="FontStyle240">
    <w:name w:val="Font Style240"/>
    <w:uiPriority w:val="99"/>
    <w:qFormat/>
    <w:rsid w:val="00986055"/>
    <w:rPr>
      <w:rFonts w:ascii="Times New Roman" w:hAnsi="Times New Roman"/>
      <w:sz w:val="18"/>
    </w:rPr>
  </w:style>
  <w:style w:type="character" w:customStyle="1" w:styleId="FontStyle253">
    <w:name w:val="Font Style253"/>
    <w:uiPriority w:val="99"/>
    <w:qFormat/>
    <w:rsid w:val="00986055"/>
    <w:rPr>
      <w:rFonts w:ascii="Times New Roman" w:hAnsi="Times New Roman"/>
      <w:i/>
      <w:sz w:val="18"/>
    </w:rPr>
  </w:style>
  <w:style w:type="character" w:customStyle="1" w:styleId="FontStyle234">
    <w:name w:val="Font Style234"/>
    <w:uiPriority w:val="99"/>
    <w:qFormat/>
    <w:rsid w:val="00986055"/>
    <w:rPr>
      <w:rFonts w:ascii="Arial" w:hAnsi="Arial"/>
      <w:b/>
      <w:sz w:val="16"/>
    </w:rPr>
  </w:style>
  <w:style w:type="character" w:customStyle="1" w:styleId="citation">
    <w:name w:val="citation"/>
    <w:uiPriority w:val="99"/>
    <w:qFormat/>
    <w:rsid w:val="00986055"/>
  </w:style>
  <w:style w:type="character" w:customStyle="1" w:styleId="xmlemitalic10">
    <w:name w:val="xmlemitalic1"/>
    <w:uiPriority w:val="99"/>
    <w:qFormat/>
    <w:rsid w:val="00986055"/>
  </w:style>
  <w:style w:type="character" w:customStyle="1" w:styleId="font23">
    <w:name w:val="font23"/>
    <w:uiPriority w:val="99"/>
    <w:qFormat/>
    <w:rsid w:val="00986055"/>
  </w:style>
  <w:style w:type="character" w:customStyle="1" w:styleId="texttext1">
    <w:name w:val="texttext1"/>
    <w:uiPriority w:val="99"/>
    <w:qFormat/>
    <w:rsid w:val="00986055"/>
    <w:rPr>
      <w:rFonts w:ascii="Verdana" w:hAnsi="Verdana"/>
      <w:color w:val="000000"/>
      <w:sz w:val="19"/>
      <w:u w:val="none"/>
    </w:rPr>
  </w:style>
  <w:style w:type="character" w:customStyle="1" w:styleId="FontStyle64">
    <w:name w:val="Font Style64"/>
    <w:uiPriority w:val="99"/>
    <w:qFormat/>
    <w:rsid w:val="00986055"/>
    <w:rPr>
      <w:rFonts w:ascii="Times New Roman" w:hAnsi="Times New Roman"/>
      <w:b/>
      <w:sz w:val="24"/>
    </w:rPr>
  </w:style>
  <w:style w:type="character" w:customStyle="1" w:styleId="authorabout">
    <w:name w:val="authorabout"/>
    <w:uiPriority w:val="99"/>
    <w:qFormat/>
    <w:rsid w:val="00986055"/>
    <w:rPr>
      <w:rFonts w:ascii="Times New Roman" w:hAnsi="Times New Roman"/>
    </w:rPr>
  </w:style>
  <w:style w:type="character" w:customStyle="1" w:styleId="textbf">
    <w:name w:val="textbf"/>
    <w:uiPriority w:val="99"/>
    <w:qFormat/>
    <w:rsid w:val="00986055"/>
    <w:rPr>
      <w:rFonts w:ascii="Times New Roman" w:hAnsi="Times New Roman"/>
    </w:rPr>
  </w:style>
  <w:style w:type="character" w:customStyle="1" w:styleId="textit">
    <w:name w:val="textit"/>
    <w:uiPriority w:val="99"/>
    <w:qFormat/>
    <w:rsid w:val="00986055"/>
    <w:rPr>
      <w:rFonts w:ascii="Times New Roman" w:hAnsi="Times New Roman"/>
    </w:rPr>
  </w:style>
  <w:style w:type="character" w:customStyle="1" w:styleId="textdoc1">
    <w:name w:val="textdoc1"/>
    <w:uiPriority w:val="99"/>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uiPriority w:val="99"/>
    <w:qFormat/>
    <w:rsid w:val="00986055"/>
    <w:rPr>
      <w:rFonts w:ascii="Times New Roman" w:hAnsi="Times New Roman"/>
      <w:sz w:val="20"/>
    </w:rPr>
  </w:style>
  <w:style w:type="character" w:customStyle="1" w:styleId="snsep">
    <w:name w:val="snsep"/>
    <w:uiPriority w:val="99"/>
    <w:qFormat/>
    <w:rsid w:val="00986055"/>
  </w:style>
  <w:style w:type="character" w:customStyle="1" w:styleId="mw-editsection">
    <w:name w:val="mw-editsection"/>
    <w:uiPriority w:val="99"/>
    <w:qFormat/>
    <w:rsid w:val="00986055"/>
  </w:style>
  <w:style w:type="character" w:customStyle="1" w:styleId="num0">
    <w:name w:val="num0"/>
    <w:uiPriority w:val="99"/>
    <w:qFormat/>
    <w:rsid w:val="00986055"/>
  </w:style>
  <w:style w:type="character" w:customStyle="1" w:styleId="copy3">
    <w:name w:val="copy3"/>
    <w:uiPriority w:val="99"/>
    <w:qFormat/>
    <w:rsid w:val="00986055"/>
    <w:rPr>
      <w:rFonts w:ascii="Times New Roman" w:hAnsi="Times New Roman"/>
    </w:rPr>
  </w:style>
  <w:style w:type="character" w:customStyle="1" w:styleId="style80">
    <w:name w:val="style8"/>
    <w:uiPriority w:val="99"/>
    <w:qFormat/>
    <w:rsid w:val="00986055"/>
    <w:rPr>
      <w:rFonts w:ascii="Times New Roman" w:hAnsi="Times New Roman"/>
    </w:rPr>
  </w:style>
  <w:style w:type="character" w:customStyle="1" w:styleId="512">
    <w:name w:val="Заголовок 5 Знак1"/>
    <w:uiPriority w:val="99"/>
    <w:qFormat/>
    <w:locked/>
    <w:rsid w:val="00986055"/>
    <w:rPr>
      <w:b/>
      <w:i/>
      <w:sz w:val="26"/>
    </w:rPr>
  </w:style>
  <w:style w:type="character" w:customStyle="1" w:styleId="afffffffff4">
    <w:name w:val="Выделение жирным"/>
    <w:uiPriority w:val="99"/>
    <w:qFormat/>
    <w:rsid w:val="00986055"/>
    <w:rPr>
      <w:b/>
    </w:rPr>
  </w:style>
  <w:style w:type="character" w:customStyle="1" w:styleId="ListLabel1">
    <w:name w:val="ListLabel 1"/>
    <w:uiPriority w:val="99"/>
    <w:qFormat/>
    <w:rsid w:val="00986055"/>
    <w:rPr>
      <w:color w:val="000000"/>
      <w:spacing w:val="0"/>
      <w:position w:val="0"/>
      <w:sz w:val="20"/>
      <w:u w:val="none"/>
      <w:vertAlign w:val="baseline"/>
    </w:rPr>
  </w:style>
  <w:style w:type="character" w:customStyle="1" w:styleId="ListLabel2">
    <w:name w:val="ListLabel 2"/>
    <w:uiPriority w:val="99"/>
    <w:qFormat/>
    <w:rsid w:val="00986055"/>
  </w:style>
  <w:style w:type="character" w:customStyle="1" w:styleId="ListLabel3">
    <w:name w:val="ListLabel 3"/>
    <w:uiPriority w:val="99"/>
    <w:qFormat/>
    <w:rsid w:val="00986055"/>
    <w:rPr>
      <w:b/>
    </w:rPr>
  </w:style>
  <w:style w:type="character" w:customStyle="1" w:styleId="ListLabel4">
    <w:name w:val="ListLabel 4"/>
    <w:uiPriority w:val="99"/>
    <w:qFormat/>
    <w:rsid w:val="00986055"/>
  </w:style>
  <w:style w:type="character" w:customStyle="1" w:styleId="ListLabel5">
    <w:name w:val="ListLabel 5"/>
    <w:uiPriority w:val="99"/>
    <w:qFormat/>
    <w:rsid w:val="00986055"/>
    <w:rPr>
      <w:color w:val="00000A"/>
    </w:rPr>
  </w:style>
  <w:style w:type="character" w:customStyle="1" w:styleId="ListLabel6">
    <w:name w:val="ListLabel 6"/>
    <w:uiPriority w:val="99"/>
    <w:qFormat/>
    <w:rsid w:val="00986055"/>
    <w:rPr>
      <w:sz w:val="20"/>
    </w:rPr>
  </w:style>
  <w:style w:type="character" w:customStyle="1" w:styleId="2ff9">
    <w:name w:val="Название Знак2"/>
    <w:uiPriority w:val="99"/>
    <w:qFormat/>
    <w:locked/>
    <w:rsid w:val="00986055"/>
    <w:rPr>
      <w:rFonts w:ascii="Mangal" w:hAnsi="Mangal"/>
      <w:i/>
      <w:color w:val="00000A"/>
      <w:sz w:val="24"/>
    </w:rPr>
  </w:style>
  <w:style w:type="character" w:customStyle="1" w:styleId="2ffa">
    <w:name w:val="Схема документа Знак2"/>
    <w:uiPriority w:val="99"/>
    <w:qFormat/>
    <w:locked/>
    <w:rsid w:val="00986055"/>
    <w:rPr>
      <w:rFonts w:ascii="Tahoma" w:hAnsi="Tahoma"/>
      <w:color w:val="00000A"/>
      <w:shd w:val="clear" w:color="auto" w:fill="000080"/>
    </w:rPr>
  </w:style>
  <w:style w:type="character" w:customStyle="1" w:styleId="324">
    <w:name w:val="Основной текст с отступом 3 Знак2"/>
    <w:uiPriority w:val="99"/>
    <w:qFormat/>
    <w:locked/>
    <w:rsid w:val="00986055"/>
    <w:rPr>
      <w:color w:val="00000A"/>
      <w:sz w:val="16"/>
      <w:lang w:val="ru-RU" w:eastAsia="ru-RU"/>
    </w:rPr>
  </w:style>
  <w:style w:type="character" w:customStyle="1" w:styleId="2ffb">
    <w:name w:val="Нижний колонтитул Знак2"/>
    <w:uiPriority w:val="99"/>
    <w:qFormat/>
    <w:locked/>
    <w:rsid w:val="00986055"/>
    <w:rPr>
      <w:sz w:val="24"/>
    </w:rPr>
  </w:style>
  <w:style w:type="character" w:customStyle="1" w:styleId="2ffc">
    <w:name w:val="Текст выноски Знак2"/>
    <w:uiPriority w:val="99"/>
    <w:qFormat/>
    <w:locked/>
    <w:rsid w:val="00986055"/>
    <w:rPr>
      <w:rFonts w:ascii="Tahoma" w:hAnsi="Tahoma"/>
      <w:color w:val="00000A"/>
      <w:sz w:val="16"/>
    </w:rPr>
  </w:style>
  <w:style w:type="character" w:customStyle="1" w:styleId="227">
    <w:name w:val="Основной текст 2 Знак2"/>
    <w:uiPriority w:val="99"/>
    <w:qFormat/>
    <w:locked/>
    <w:rsid w:val="00986055"/>
    <w:rPr>
      <w:sz w:val="24"/>
    </w:rPr>
  </w:style>
  <w:style w:type="character" w:customStyle="1" w:styleId="ft1834">
    <w:name w:val="ft1834"/>
    <w:uiPriority w:val="99"/>
    <w:qFormat/>
    <w:rsid w:val="00986055"/>
  </w:style>
  <w:style w:type="character" w:customStyle="1" w:styleId="ft1846">
    <w:name w:val="ft1846"/>
    <w:uiPriority w:val="99"/>
    <w:qFormat/>
    <w:rsid w:val="00986055"/>
  </w:style>
  <w:style w:type="character" w:customStyle="1" w:styleId="ft1850">
    <w:name w:val="ft1850"/>
    <w:uiPriority w:val="99"/>
    <w:qFormat/>
    <w:rsid w:val="00986055"/>
  </w:style>
  <w:style w:type="character" w:customStyle="1" w:styleId="ft1994">
    <w:name w:val="ft1994"/>
    <w:uiPriority w:val="99"/>
    <w:qFormat/>
    <w:rsid w:val="00986055"/>
  </w:style>
  <w:style w:type="character" w:customStyle="1" w:styleId="ft2006">
    <w:name w:val="ft2006"/>
    <w:uiPriority w:val="99"/>
    <w:qFormat/>
    <w:rsid w:val="00986055"/>
  </w:style>
  <w:style w:type="character" w:customStyle="1" w:styleId="ft2181">
    <w:name w:val="ft2181"/>
    <w:uiPriority w:val="99"/>
    <w:qFormat/>
    <w:rsid w:val="00986055"/>
  </w:style>
  <w:style w:type="character" w:customStyle="1" w:styleId="ft2193">
    <w:name w:val="ft2193"/>
    <w:uiPriority w:val="99"/>
    <w:qFormat/>
    <w:rsid w:val="00986055"/>
  </w:style>
  <w:style w:type="character" w:customStyle="1" w:styleId="ft2205">
    <w:name w:val="ft2205"/>
    <w:uiPriority w:val="99"/>
    <w:qFormat/>
    <w:rsid w:val="00986055"/>
  </w:style>
  <w:style w:type="character" w:customStyle="1" w:styleId="ft2213">
    <w:name w:val="ft2213"/>
    <w:uiPriority w:val="99"/>
    <w:qFormat/>
    <w:rsid w:val="00986055"/>
  </w:style>
  <w:style w:type="character" w:customStyle="1" w:styleId="editsection">
    <w:name w:val="editsection"/>
    <w:uiPriority w:val="99"/>
    <w:qFormat/>
    <w:rsid w:val="00986055"/>
  </w:style>
  <w:style w:type="character" w:customStyle="1" w:styleId="f1">
    <w:name w:val="f1"/>
    <w:uiPriority w:val="99"/>
    <w:qFormat/>
    <w:rsid w:val="00986055"/>
    <w:rPr>
      <w:rFonts w:ascii="Times New Roman" w:hAnsi="Times New Roman"/>
    </w:rPr>
  </w:style>
  <w:style w:type="character" w:customStyle="1" w:styleId="a11">
    <w:name w:val="a1"/>
    <w:uiPriority w:val="99"/>
    <w:qFormat/>
    <w:rsid w:val="00986055"/>
    <w:rPr>
      <w:rFonts w:ascii="Times New Roman" w:hAnsi="Times New Roman"/>
    </w:rPr>
  </w:style>
  <w:style w:type="character" w:customStyle="1" w:styleId="1fffffe">
    <w:name w:val="Сильное выделение1"/>
    <w:uiPriority w:val="99"/>
    <w:qFormat/>
    <w:rsid w:val="00986055"/>
    <w:rPr>
      <w:b/>
    </w:rPr>
  </w:style>
  <w:style w:type="character" w:customStyle="1" w:styleId="field-content">
    <w:name w:val="field-content"/>
    <w:uiPriority w:val="99"/>
    <w:qFormat/>
    <w:rsid w:val="00986055"/>
  </w:style>
  <w:style w:type="character" w:customStyle="1" w:styleId="reference-text">
    <w:name w:val="reference-text"/>
    <w:uiPriority w:val="99"/>
    <w:qFormat/>
    <w:rsid w:val="00986055"/>
  </w:style>
  <w:style w:type="table" w:customStyle="1" w:styleId="1ffffff">
    <w:name w:val="Сетка таблицы1"/>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uiPriority w:val="99"/>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uiPriority w:val="99"/>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uiPriority w:val="99"/>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aliases w:val="Знак Заголовок 1 Знак Знак,Заголовок 1 Знак Знак1, Знак Знак Знак1"/>
    <w:uiPriority w:val="99"/>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uiPriority w:val="99"/>
    <w:qFormat/>
    <w:locked/>
    <w:rsid w:val="00986055"/>
    <w:rPr>
      <w:sz w:val="24"/>
      <w:lang w:val="en-US"/>
    </w:rPr>
  </w:style>
  <w:style w:type="character" w:customStyle="1" w:styleId="BodyTextIndent3Char">
    <w:name w:val="Body Text Indent 3 Char"/>
    <w:uiPriority w:val="99"/>
    <w:qFormat/>
    <w:locked/>
    <w:rsid w:val="00986055"/>
    <w:rPr>
      <w:rFonts w:ascii="Times New Roman" w:hAnsi="Times New Roman"/>
      <w:sz w:val="16"/>
    </w:rPr>
  </w:style>
  <w:style w:type="character" w:customStyle="1" w:styleId="BodyTextIndent2Char">
    <w:name w:val="Body Text Indent 2 Char"/>
    <w:uiPriority w:val="99"/>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uiPriority w:val="99"/>
    <w:qFormat/>
    <w:locked/>
    <w:rsid w:val="00986055"/>
    <w:rPr>
      <w:sz w:val="24"/>
    </w:rPr>
  </w:style>
  <w:style w:type="character" w:customStyle="1" w:styleId="BodyText2Char">
    <w:name w:val="Body Text 2 Char"/>
    <w:uiPriority w:val="99"/>
    <w:qFormat/>
    <w:locked/>
    <w:rsid w:val="00986055"/>
  </w:style>
  <w:style w:type="character" w:customStyle="1" w:styleId="DocumentMapChar">
    <w:name w:val="Document Map Char"/>
    <w:uiPriority w:val="99"/>
    <w:qFormat/>
    <w:locked/>
    <w:rsid w:val="00986055"/>
    <w:rPr>
      <w:rFonts w:ascii="Tahoma" w:hAnsi="Tahoma"/>
    </w:rPr>
  </w:style>
  <w:style w:type="character" w:customStyle="1" w:styleId="HeaderChar">
    <w:name w:val="Header Char"/>
    <w:uiPriority w:val="99"/>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uiPriority w:val="99"/>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uiPriority w:val="99"/>
    <w:qFormat/>
    <w:locked/>
    <w:rsid w:val="00986055"/>
    <w:rPr>
      <w:rFonts w:ascii="Times New Roman" w:eastAsia="Calibri" w:hAnsi="Times New Roman" w:cs="Times New Roman"/>
      <w:sz w:val="20"/>
      <w:szCs w:val="20"/>
    </w:rPr>
  </w:style>
  <w:style w:type="character" w:customStyle="1" w:styleId="CommentTextChar">
    <w:name w:val="Comment Text Char"/>
    <w:uiPriority w:val="99"/>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uiPriority w:val="99"/>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uiPriority w:val="99"/>
    <w:qFormat/>
    <w:locked/>
    <w:rsid w:val="00986055"/>
    <w:rPr>
      <w:rFonts w:ascii="Cambria" w:hAnsi="Cambria"/>
      <w:i/>
      <w:color w:val="4F81BD"/>
      <w:spacing w:val="15"/>
      <w:sz w:val="24"/>
    </w:rPr>
  </w:style>
  <w:style w:type="character" w:customStyle="1" w:styleId="BalloonTextChar">
    <w:name w:val="Balloon Text Char"/>
    <w:uiPriority w:val="99"/>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uiPriority w:val="99"/>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uiPriority w:val="99"/>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uiPriority w:val="99"/>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uiPriority w:val="99"/>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uiPriority w:val="99"/>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uiPriority w:val="99"/>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uiPriority w:val="99"/>
    <w:locked/>
    <w:rsid w:val="00986055"/>
    <w:rPr>
      <w:rFonts w:ascii="Arial" w:hAnsi="Arial"/>
      <w:b/>
      <w:kern w:val="32"/>
      <w:sz w:val="32"/>
      <w:lang w:val="ru-RU" w:eastAsia="ru-RU"/>
    </w:rPr>
  </w:style>
  <w:style w:type="character" w:customStyle="1" w:styleId="21f4">
    <w:name w:val="Знак2 Знак Знак1"/>
    <w:uiPriority w:val="99"/>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uiPriority w:val="99"/>
    <w:qFormat/>
    <w:locked/>
    <w:rsid w:val="00986055"/>
    <w:rPr>
      <w:rFonts w:ascii="Arial" w:hAnsi="Arial"/>
      <w:b/>
      <w:kern w:val="32"/>
      <w:sz w:val="32"/>
      <w:lang w:val="ru-RU" w:eastAsia="ru-RU"/>
    </w:rPr>
  </w:style>
  <w:style w:type="character" w:customStyle="1" w:styleId="2fff4">
    <w:name w:val="Знак2 Знак Знак"/>
    <w:uiPriority w:val="99"/>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uiPriority w:val="99"/>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uiPriority w:val="99"/>
    <w:locked/>
    <w:rsid w:val="00986055"/>
    <w:rPr>
      <w:rFonts w:ascii="Arial" w:hAnsi="Arial"/>
      <w:b/>
      <w:kern w:val="32"/>
      <w:sz w:val="32"/>
      <w:lang w:val="ru-RU" w:eastAsia="ru-RU"/>
    </w:rPr>
  </w:style>
  <w:style w:type="character" w:customStyle="1" w:styleId="228">
    <w:name w:val="Знак2 Знак Знак2"/>
    <w:uiPriority w:val="99"/>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uiPriority w:val="99"/>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uiPriority w:val="99"/>
    <w:qFormat/>
    <w:locked/>
    <w:rsid w:val="00986055"/>
    <w:rPr>
      <w:lang w:val="en-US"/>
    </w:rPr>
  </w:style>
  <w:style w:type="paragraph" w:styleId="afffffffffe">
    <w:name w:val="No Spacing"/>
    <w:link w:val="afffffffffd"/>
    <w:uiPriority w:val="99"/>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uiPriority w:val="99"/>
    <w:qFormat/>
    <w:rsid w:val="00986055"/>
    <w:rPr>
      <w:rFonts w:cs="Times New Roman"/>
      <w:color w:val="808080"/>
    </w:rPr>
  </w:style>
  <w:style w:type="character" w:styleId="affffffffff2">
    <w:name w:val="Subtle Emphasis"/>
    <w:uiPriority w:val="99"/>
    <w:qFormat/>
    <w:rsid w:val="00986055"/>
    <w:rPr>
      <w:rFonts w:cs="Times New Roman"/>
      <w:i/>
      <w:color w:val="808080"/>
    </w:rPr>
  </w:style>
  <w:style w:type="character" w:styleId="affffffffff3">
    <w:name w:val="Intense Emphasis"/>
    <w:uiPriority w:val="99"/>
    <w:qFormat/>
    <w:rsid w:val="00986055"/>
    <w:rPr>
      <w:rFonts w:cs="Times New Roman"/>
      <w:b/>
      <w:i/>
      <w:color w:val="4F81BD"/>
    </w:rPr>
  </w:style>
  <w:style w:type="character" w:styleId="affffffffff4">
    <w:name w:val="Subtle Reference"/>
    <w:uiPriority w:val="99"/>
    <w:qFormat/>
    <w:rsid w:val="00986055"/>
    <w:rPr>
      <w:rFonts w:cs="Times New Roman"/>
      <w:smallCaps/>
      <w:color w:val="C0504D"/>
      <w:u w:val="single"/>
    </w:rPr>
  </w:style>
  <w:style w:type="character" w:styleId="affffffffff5">
    <w:name w:val="Intense Reference"/>
    <w:uiPriority w:val="99"/>
    <w:qFormat/>
    <w:rsid w:val="00986055"/>
    <w:rPr>
      <w:rFonts w:cs="Times New Roman"/>
      <w:b/>
      <w:smallCaps/>
      <w:color w:val="C0504D"/>
      <w:spacing w:val="5"/>
      <w:u w:val="single"/>
    </w:rPr>
  </w:style>
  <w:style w:type="character" w:styleId="affffffffff6">
    <w:name w:val="Book Title"/>
    <w:uiPriority w:val="99"/>
    <w:qFormat/>
    <w:rsid w:val="00986055"/>
    <w:rPr>
      <w:rFonts w:cs="Times New Roman"/>
      <w:b/>
      <w:smallCaps/>
      <w:spacing w:val="5"/>
    </w:rPr>
  </w:style>
  <w:style w:type="paragraph" w:styleId="2fff5">
    <w:name w:val="Quote"/>
    <w:basedOn w:val="a8"/>
    <w:next w:val="a8"/>
    <w:link w:val="2fff6"/>
    <w:uiPriority w:val="99"/>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uiPriority w:val="99"/>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uiPriority w:val="99"/>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uiPriority w:val="99"/>
    <w:qFormat/>
    <w:rsid w:val="00986055"/>
    <w:rPr>
      <w:rFonts w:ascii="Calibri" w:eastAsia="Calibri" w:hAnsi="Calibri" w:cs="Times New Roman"/>
      <w:b/>
      <w:i/>
      <w:color w:val="4F81BD"/>
      <w:sz w:val="24"/>
      <w:szCs w:val="20"/>
    </w:rPr>
  </w:style>
  <w:style w:type="paragraph" w:styleId="affffffffff9">
    <w:name w:val="TOC Heading"/>
    <w:basedOn w:val="1c"/>
    <w:next w:val="a8"/>
    <w:uiPriority w:val="99"/>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uiPriority w:val="99"/>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uiPriority w:val="99"/>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uiPriority w:val="99"/>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uiPriority w:val="99"/>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uiPriority w:val="99"/>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uiPriority w:val="99"/>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qFormat/>
    <w:rsid w:val="00986055"/>
    <w:rPr>
      <w:i/>
      <w:color w:val="808080"/>
    </w:rPr>
  </w:style>
  <w:style w:type="character" w:customStyle="1" w:styleId="4ff">
    <w:name w:val="Сильное выделение4"/>
    <w:uiPriority w:val="99"/>
    <w:qFormat/>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qFormat/>
    <w:rsid w:val="00986055"/>
    <w:rPr>
      <w:smallCaps/>
      <w:color w:val="C0504D"/>
      <w:u w:val="single"/>
    </w:rPr>
  </w:style>
  <w:style w:type="character" w:customStyle="1" w:styleId="2ffff8">
    <w:name w:val="Сильная ссылка2"/>
    <w:uiPriority w:val="99"/>
    <w:qFormat/>
    <w:rsid w:val="00986055"/>
    <w:rPr>
      <w:b/>
      <w:smallCaps/>
      <w:color w:val="C0504D"/>
      <w:spacing w:val="5"/>
      <w:u w:val="single"/>
    </w:rPr>
  </w:style>
  <w:style w:type="character" w:customStyle="1" w:styleId="2ffff9">
    <w:name w:val="Название книги2"/>
    <w:uiPriority w:val="99"/>
    <w:qFormat/>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aliases w:val="Курсив86,Интервал 0 pt118"/>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uiPriority w:val="99"/>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uiPriority w:val="99"/>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uiPriority w:val="99"/>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qFormat/>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uiPriority w:val="99"/>
    <w:qFormat/>
    <w:rsid w:val="00986055"/>
    <w:rPr>
      <w:smallCaps/>
      <w:color w:val="C0504D"/>
      <w:u w:val="single"/>
    </w:rPr>
  </w:style>
  <w:style w:type="character" w:customStyle="1" w:styleId="3fff4">
    <w:name w:val="Сильная ссылка3"/>
    <w:uiPriority w:val="99"/>
    <w:qFormat/>
    <w:rsid w:val="00986055"/>
    <w:rPr>
      <w:b/>
      <w:smallCaps/>
      <w:color w:val="C0504D"/>
      <w:spacing w:val="5"/>
      <w:u w:val="single"/>
    </w:rPr>
  </w:style>
  <w:style w:type="character" w:customStyle="1" w:styleId="3fff5">
    <w:name w:val="Название книги3"/>
    <w:uiPriority w:val="99"/>
    <w:qFormat/>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uiPriority w:val="99"/>
    <w:qFormat/>
    <w:locked/>
    <w:rsid w:val="00986055"/>
    <w:rPr>
      <w:rFonts w:ascii="Arial" w:hAnsi="Arial"/>
      <w:b/>
      <w:sz w:val="26"/>
    </w:rPr>
  </w:style>
  <w:style w:type="character" w:customStyle="1" w:styleId="2fffff0">
    <w:name w:val="Основной текст (2) + Курсив"/>
    <w:uiPriority w:val="99"/>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uiPriority w:val="99"/>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880961">
      <w:bodyDiv w:val="1"/>
      <w:marLeft w:val="0"/>
      <w:marRight w:val="0"/>
      <w:marTop w:val="0"/>
      <w:marBottom w:val="0"/>
      <w:divBdr>
        <w:top w:val="none" w:sz="0" w:space="0" w:color="auto"/>
        <w:left w:val="none" w:sz="0" w:space="0" w:color="auto"/>
        <w:bottom w:val="none" w:sz="0" w:space="0" w:color="auto"/>
        <w:right w:val="none" w:sz="0" w:space="0" w:color="auto"/>
      </w:divBdr>
    </w:div>
    <w:div w:id="892618466">
      <w:bodyDiv w:val="1"/>
      <w:marLeft w:val="0"/>
      <w:marRight w:val="0"/>
      <w:marTop w:val="0"/>
      <w:marBottom w:val="0"/>
      <w:divBdr>
        <w:top w:val="none" w:sz="0" w:space="0" w:color="auto"/>
        <w:left w:val="none" w:sz="0" w:space="0" w:color="auto"/>
        <w:bottom w:val="none" w:sz="0" w:space="0" w:color="auto"/>
        <w:right w:val="none" w:sz="0" w:space="0" w:color="auto"/>
      </w:divBdr>
    </w:div>
    <w:div w:id="201294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un.org/ru/documents/ods.asp?m=A/RES/58/4" TargetMode="External"/><Relationship Id="rId12" Type="http://schemas.openxmlformats.org/officeDocument/2006/relationships/hyperlink" Target="http://www.infolex.narod.ru/gpl_gnu/gplrus.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qsp.su/tools/onlinehelp/about_license_gpl_russian.html" TargetMode="External"/><Relationship Id="rId5" Type="http://schemas.openxmlformats.org/officeDocument/2006/relationships/webSettings" Target="webSettings.xml"/><Relationship Id="rId10" Type="http://schemas.openxmlformats.org/officeDocument/2006/relationships/hyperlink" Target="http://qsp.su/tools/onlinehelp/about_license_gpl_russian.html" TargetMode="External"/><Relationship Id="rId4" Type="http://schemas.openxmlformats.org/officeDocument/2006/relationships/settings" Target="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2CDC7-D287-45EF-85C5-925250549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4645</Words>
  <Characters>26479</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dcterms:created xsi:type="dcterms:W3CDTF">2023-04-23T17:05:00Z</dcterms:created>
  <dcterms:modified xsi:type="dcterms:W3CDTF">2023-04-24T19:16:00Z</dcterms:modified>
</cp:coreProperties>
</file>